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864" w:rsidRPr="00365321" w:rsidRDefault="00012864" w:rsidP="00012864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012864" w:rsidRPr="00365321" w:rsidRDefault="00012864" w:rsidP="00012864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012864" w:rsidRPr="00365321" w:rsidRDefault="00012864" w:rsidP="00012864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012864" w:rsidRPr="00365321" w:rsidRDefault="00012864" w:rsidP="00012864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012864" w:rsidRPr="00365321" w:rsidRDefault="00012864" w:rsidP="0001286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012864" w:rsidRPr="00664516" w:rsidRDefault="00012864" w:rsidP="0001286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012864" w:rsidRPr="00664516" w:rsidRDefault="00012864" w:rsidP="0001286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012864" w:rsidRPr="00664516" w:rsidRDefault="00012864" w:rsidP="0001286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012864" w:rsidRPr="00664516" w:rsidRDefault="00012864" w:rsidP="0001286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13E2AD85" wp14:editId="7A27911E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864" w:rsidRPr="00664516" w:rsidRDefault="00012864" w:rsidP="0001286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012864" w:rsidRPr="00664516" w:rsidRDefault="00012864" w:rsidP="0001286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012864" w:rsidRPr="00664516" w:rsidRDefault="00012864" w:rsidP="0001286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012864" w:rsidRPr="00664516" w:rsidRDefault="00012864" w:rsidP="0001286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012864" w:rsidRPr="00C96620" w:rsidRDefault="00012864" w:rsidP="0001286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E93496" w:rsidRPr="00637460" w:rsidRDefault="00E9349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Б1.В.ДВ.06.04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Стратегический менеджмент»</w:t>
      </w: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63BB6" w:rsidRPr="00637460" w:rsidRDefault="00012864" w:rsidP="00463BB6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63BB6" w:rsidRPr="00637460" w:rsidRDefault="00463BB6" w:rsidP="00463BB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Шипкова</w:t>
      </w:r>
      <w:proofErr w:type="spellEnd"/>
      <w:r w:rsidRPr="00637460">
        <w:rPr>
          <w:color w:val="000000" w:themeColor="text1"/>
          <w:sz w:val="20"/>
        </w:rPr>
        <w:t xml:space="preserve"> О.Т., к.э.н., доц.</w:t>
      </w: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  <w:u w:val="single"/>
        </w:rPr>
      </w:pPr>
      <w:r w:rsidRPr="00637460">
        <w:rPr>
          <w:color w:val="000000" w:themeColor="text1"/>
          <w:sz w:val="20"/>
        </w:rPr>
        <w:t>Москва 202</w:t>
      </w:r>
      <w:r w:rsidR="00012864">
        <w:rPr>
          <w:color w:val="000000" w:themeColor="text1"/>
          <w:sz w:val="20"/>
        </w:rPr>
        <w:t>3</w:t>
      </w:r>
      <w:bookmarkStart w:id="0" w:name="_GoBack"/>
      <w:bookmarkEnd w:id="0"/>
    </w:p>
    <w:p w:rsidR="00463BB6" w:rsidRPr="00637460" w:rsidRDefault="00463BB6" w:rsidP="00463BB6">
      <w:pPr>
        <w:widowControl/>
        <w:numPr>
          <w:ilvl w:val="0"/>
          <w:numId w:val="13"/>
        </w:numPr>
        <w:tabs>
          <w:tab w:val="left" w:pos="900"/>
          <w:tab w:val="left" w:pos="108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8"/>
          <w:szCs w:val="28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Цели и задачи дисциплины</w:t>
      </w:r>
    </w:p>
    <w:p w:rsidR="00463BB6" w:rsidRPr="00637460" w:rsidRDefault="00463BB6" w:rsidP="00463BB6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</w:t>
      </w:r>
      <w:r w:rsidRPr="00637460">
        <w:rPr>
          <w:color w:val="000000" w:themeColor="text1"/>
          <w:sz w:val="20"/>
          <w:lang w:eastAsia="en-US"/>
        </w:rPr>
        <w:t xml:space="preserve">– </w:t>
      </w:r>
      <w:r w:rsidRPr="00637460">
        <w:rPr>
          <w:color w:val="000000" w:themeColor="text1"/>
          <w:sz w:val="20"/>
        </w:rPr>
        <w:t>выработка общих представлений о предмете и проблемах стратегического менеджмента, овладение основными категориями и основными понятиями данной дисциплины, формирование современного экономического мышления на основе выработки представлений о сущности, принципах и методах стратегического менеджмента.</w:t>
      </w:r>
    </w:p>
    <w:p w:rsidR="00463BB6" w:rsidRPr="00637460" w:rsidRDefault="00463BB6" w:rsidP="00463BB6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Задачи</w:t>
      </w:r>
      <w:r w:rsidRPr="00637460">
        <w:rPr>
          <w:color w:val="000000" w:themeColor="text1"/>
          <w:sz w:val="20"/>
        </w:rPr>
        <w:t xml:space="preserve"> </w:t>
      </w:r>
      <w:r w:rsidRPr="00637460">
        <w:rPr>
          <w:i/>
          <w:color w:val="000000" w:themeColor="text1"/>
          <w:sz w:val="20"/>
        </w:rPr>
        <w:t>дисциплины</w:t>
      </w:r>
      <w:r w:rsidRPr="00637460">
        <w:rPr>
          <w:color w:val="000000" w:themeColor="text1"/>
          <w:sz w:val="20"/>
        </w:rPr>
        <w:t xml:space="preserve"> :</w:t>
      </w:r>
    </w:p>
    <w:p w:rsidR="00463BB6" w:rsidRPr="00637460" w:rsidRDefault="00463BB6" w:rsidP="00463BB6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 закрепление теоретических знаний по курсу; </w:t>
      </w:r>
    </w:p>
    <w:p w:rsidR="00463BB6" w:rsidRPr="00637460" w:rsidRDefault="00463BB6" w:rsidP="00463BB6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изучение общей концепции стратегического менеджмента в системе внутрифирменного менеджмента; </w:t>
      </w:r>
    </w:p>
    <w:p w:rsidR="00463BB6" w:rsidRPr="00637460" w:rsidRDefault="00463BB6" w:rsidP="00463BB6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анализ этапов стратегического менеджмента; </w:t>
      </w:r>
    </w:p>
    <w:p w:rsidR="00463BB6" w:rsidRPr="00637460" w:rsidRDefault="00463BB6" w:rsidP="00463BB6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освоение приемов оценки внутреннего состояния фирмы; </w:t>
      </w:r>
    </w:p>
    <w:p w:rsidR="00463BB6" w:rsidRPr="00637460" w:rsidRDefault="00463BB6" w:rsidP="00463BB6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приобретение практических навыков по определению конкурентного положения компании и предвидения возможных негативных изменений во внешней среде;</w:t>
      </w:r>
    </w:p>
    <w:p w:rsidR="00463BB6" w:rsidRPr="00637460" w:rsidRDefault="00463BB6" w:rsidP="00463BB6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получение необходимых знаний для разработки мер по стабилизации и улучшению конкурентной позиции организации; </w:t>
      </w:r>
    </w:p>
    <w:p w:rsidR="00463BB6" w:rsidRPr="00637460" w:rsidRDefault="00463BB6" w:rsidP="00463BB6">
      <w:pPr>
        <w:pStyle w:val="2b"/>
        <w:tabs>
          <w:tab w:val="left" w:pos="1080"/>
        </w:tabs>
        <w:ind w:firstLine="709"/>
        <w:rPr>
          <w:color w:val="000000" w:themeColor="text1"/>
        </w:rPr>
      </w:pPr>
      <w:r w:rsidRPr="00637460">
        <w:rPr>
          <w:color w:val="000000" w:themeColor="text1"/>
        </w:rPr>
        <w:t>- овладение навыками по структурированию целей и определению стратегий достижения поставленной цели; исследование процессов стратегического менеджмента на примерах российских и зарубежных предприятий.</w:t>
      </w:r>
    </w:p>
    <w:p w:rsidR="00463BB6" w:rsidRPr="00637460" w:rsidRDefault="00463BB6" w:rsidP="00463BB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463BB6" w:rsidRPr="00637460" w:rsidRDefault="00463BB6" w:rsidP="00463BB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2. Место дисциплины в структуре ОП</w:t>
      </w:r>
    </w:p>
    <w:p w:rsidR="00463BB6" w:rsidRPr="00637460" w:rsidRDefault="00463BB6" w:rsidP="00463BB6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«Стратегический менеджмент» относится к дисциплинам по выбору</w:t>
      </w:r>
      <w:r w:rsidRPr="00637460">
        <w:rPr>
          <w:rFonts w:ascii="Times New Roman" w:hAnsi="Times New Roman"/>
          <w:bCs/>
          <w:color w:val="000000" w:themeColor="text1"/>
        </w:rPr>
        <w:t xml:space="preserve">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 Блока 1. </w:t>
      </w:r>
    </w:p>
    <w:p w:rsidR="00463BB6" w:rsidRPr="00637460" w:rsidRDefault="00463BB6" w:rsidP="00463BB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463BB6" w:rsidRPr="00637460" w:rsidRDefault="00463BB6" w:rsidP="00463BB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463BB6" w:rsidRPr="00637460" w:rsidRDefault="00463BB6" w:rsidP="00463BB6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463BB6" w:rsidRPr="00637460" w:rsidRDefault="00463BB6" w:rsidP="00463BB6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Профессиональные компетенции</w:t>
      </w:r>
    </w:p>
    <w:p w:rsidR="00463BB6" w:rsidRPr="00637460" w:rsidRDefault="00463BB6" w:rsidP="00463BB6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</w:r>
    </w:p>
    <w:p w:rsidR="00463BB6" w:rsidRPr="00637460" w:rsidRDefault="00463BB6" w:rsidP="00463BB6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463BB6" w:rsidRPr="00637460" w:rsidRDefault="00463BB6" w:rsidP="00463BB6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2542"/>
        <w:gridCol w:w="5244"/>
      </w:tblGrid>
      <w:tr w:rsidR="00463BB6" w:rsidRPr="00637460" w:rsidTr="004A57FA">
        <w:trPr>
          <w:tblHeader/>
        </w:trPr>
        <w:tc>
          <w:tcPr>
            <w:tcW w:w="1961" w:type="dxa"/>
          </w:tcPr>
          <w:p w:rsidR="00463BB6" w:rsidRPr="00637460" w:rsidRDefault="00463BB6" w:rsidP="00463BB6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2542" w:type="dxa"/>
          </w:tcPr>
          <w:p w:rsidR="00463BB6" w:rsidRPr="00637460" w:rsidRDefault="00463BB6" w:rsidP="00463BB6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5244" w:type="dxa"/>
          </w:tcPr>
          <w:p w:rsidR="00463BB6" w:rsidRPr="00637460" w:rsidRDefault="00463BB6" w:rsidP="00463BB6">
            <w:pPr>
              <w:tabs>
                <w:tab w:val="left" w:pos="317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463BB6" w:rsidRPr="00637460" w:rsidTr="004A57FA">
        <w:tc>
          <w:tcPr>
            <w:tcW w:w="1961" w:type="dxa"/>
            <w:vMerge w:val="restart"/>
          </w:tcPr>
          <w:p w:rsidR="00463BB6" w:rsidRPr="00637460" w:rsidRDefault="00463BB6" w:rsidP="00463BB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      </w:r>
          </w:p>
        </w:tc>
        <w:tc>
          <w:tcPr>
            <w:tcW w:w="2542" w:type="dxa"/>
            <w:vMerge w:val="restart"/>
          </w:tcPr>
          <w:p w:rsidR="00463BB6" w:rsidRPr="00637460" w:rsidRDefault="00463BB6" w:rsidP="00463BB6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ПК-1.1. Систематизирует, структурирует и анализирует финансово-экономическую информацию, характеризующую современное состояние и тенденции развития финансового сектора</w:t>
            </w:r>
          </w:p>
          <w:p w:rsidR="00463BB6" w:rsidRPr="00637460" w:rsidRDefault="00463BB6" w:rsidP="00463BB6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</w:p>
          <w:p w:rsidR="00463BB6" w:rsidRPr="00637460" w:rsidRDefault="00463BB6" w:rsidP="00463BB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ПК-1.3. Использует полученные данные о состоянии и тенденциях развития финансовых рынков для обеспечения эффективной деятельности экономических субъектов</w:t>
            </w:r>
          </w:p>
        </w:tc>
        <w:tc>
          <w:tcPr>
            <w:tcW w:w="5244" w:type="dxa"/>
          </w:tcPr>
          <w:p w:rsidR="00463BB6" w:rsidRPr="00637460" w:rsidRDefault="00463BB6" w:rsidP="00463BB6">
            <w:pPr>
              <w:tabs>
                <w:tab w:val="left" w:pos="317"/>
                <w:tab w:val="left" w:pos="642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463BB6" w:rsidRPr="00637460" w:rsidRDefault="00463BB6" w:rsidP="00463BB6">
            <w:pPr>
              <w:pStyle w:val="aff8"/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цели, задачи, принципы и законы стратегического управления, его особенности;</w:t>
            </w:r>
          </w:p>
          <w:p w:rsidR="00463BB6" w:rsidRPr="00637460" w:rsidRDefault="00463BB6" w:rsidP="00463BB6">
            <w:pPr>
              <w:pStyle w:val="aff8"/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этапы управленческого цикла и их взаимосвязь с процессом стратегического управления;</w:t>
            </w:r>
          </w:p>
          <w:p w:rsidR="00463BB6" w:rsidRPr="00637460" w:rsidRDefault="00463BB6" w:rsidP="00463BB6">
            <w:pPr>
              <w:pStyle w:val="aff8"/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технологии разработки видения, миссии, концепции, стратегии развития, включая инновационное;</w:t>
            </w:r>
          </w:p>
          <w:p w:rsidR="00463BB6" w:rsidRPr="00637460" w:rsidRDefault="00463BB6" w:rsidP="00463BB6">
            <w:pPr>
              <w:pStyle w:val="aff8"/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организационные структуры, принципы и методы работы с персоналом, роль лидера и технологии организации работы руководителя</w:t>
            </w:r>
          </w:p>
        </w:tc>
      </w:tr>
      <w:tr w:rsidR="00463BB6" w:rsidRPr="00637460" w:rsidTr="004A57FA">
        <w:tc>
          <w:tcPr>
            <w:tcW w:w="1961" w:type="dxa"/>
            <w:vMerge/>
          </w:tcPr>
          <w:p w:rsidR="00463BB6" w:rsidRPr="00637460" w:rsidRDefault="00463BB6" w:rsidP="00463BB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542" w:type="dxa"/>
            <w:vMerge/>
          </w:tcPr>
          <w:p w:rsidR="00463BB6" w:rsidRPr="00637460" w:rsidRDefault="00463BB6" w:rsidP="00463BB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5244" w:type="dxa"/>
          </w:tcPr>
          <w:p w:rsidR="00463BB6" w:rsidRPr="00637460" w:rsidRDefault="00463BB6" w:rsidP="00463BB6">
            <w:pPr>
              <w:tabs>
                <w:tab w:val="left" w:pos="317"/>
                <w:tab w:val="left" w:pos="642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463BB6" w:rsidRPr="00637460" w:rsidRDefault="00463BB6" w:rsidP="00463BB6">
            <w:pPr>
              <w:pStyle w:val="aff8"/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современные методы анализа, моделирования, прогнозирования развития управленческой ситуации, разработки стратегии и стратегических планов, «жестких» и «мягких» моделей стратегического управления для реализации стратегических решений;</w:t>
            </w:r>
          </w:p>
          <w:p w:rsidR="00463BB6" w:rsidRPr="00637460" w:rsidRDefault="00463BB6" w:rsidP="00463BB6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систематизировать, структурировать и анализировать финансово-экономическую информацию, характеризующую современное состояние и тенденции развития финансового сектора;</w:t>
            </w:r>
          </w:p>
          <w:p w:rsidR="00463BB6" w:rsidRPr="00637460" w:rsidRDefault="00463BB6" w:rsidP="00463BB6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полученные данные о состоянии и тенденциях развития финансовых рынков для обеспечения эффективной деятельности экономических субъектов</w:t>
            </w:r>
          </w:p>
        </w:tc>
      </w:tr>
      <w:tr w:rsidR="00463BB6" w:rsidRPr="00637460" w:rsidTr="004A57FA">
        <w:trPr>
          <w:trHeight w:val="2388"/>
        </w:trPr>
        <w:tc>
          <w:tcPr>
            <w:tcW w:w="1961" w:type="dxa"/>
            <w:vMerge/>
          </w:tcPr>
          <w:p w:rsidR="00463BB6" w:rsidRPr="00637460" w:rsidRDefault="00463BB6" w:rsidP="00463BB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542" w:type="dxa"/>
            <w:vMerge/>
          </w:tcPr>
          <w:p w:rsidR="00463BB6" w:rsidRPr="00637460" w:rsidRDefault="00463BB6" w:rsidP="00463BB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5244" w:type="dxa"/>
          </w:tcPr>
          <w:p w:rsidR="00463BB6" w:rsidRPr="00637460" w:rsidRDefault="00463BB6" w:rsidP="00463BB6">
            <w:pPr>
              <w:tabs>
                <w:tab w:val="left" w:pos="317"/>
                <w:tab w:val="left" w:pos="642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463BB6" w:rsidRPr="00637460" w:rsidRDefault="00463BB6" w:rsidP="00463BB6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навыками, необходимыми при выработке, принятии и реализации управленческих решений стратегического характера в сложной, изменяющейся внешней среде;</w:t>
            </w:r>
          </w:p>
          <w:p w:rsidR="00463BB6" w:rsidRPr="00637460" w:rsidRDefault="00463BB6" w:rsidP="00463BB6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компетенциями в вопросах стратегического управления развитием организации;</w:t>
            </w:r>
          </w:p>
          <w:p w:rsidR="00463BB6" w:rsidRPr="00637460" w:rsidRDefault="00463BB6" w:rsidP="00463BB6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компетенциями в вопросах комплексного использования технологий стратегического управления на всех этапах основного управленческого цикла;</w:t>
            </w:r>
          </w:p>
          <w:p w:rsidR="00463BB6" w:rsidRPr="00637460" w:rsidRDefault="00463BB6" w:rsidP="00463BB6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компетенциями в вопросах применения методов, позволяющих разрабатывать, принимать и реализовывать управленческие решения стратегического характера;</w:t>
            </w:r>
          </w:p>
          <w:p w:rsidR="00463BB6" w:rsidRPr="00637460" w:rsidRDefault="00463BB6" w:rsidP="00463BB6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642"/>
              </w:tabs>
              <w:snapToGrid/>
              <w:spacing w:before="0" w:after="0"/>
              <w:ind w:left="0" w:firstLine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компетенциями в вопросах своевременной и адекватной оценки управленческой ситуации и выработки при необходимости корректирующих управленческих воздействий</w:t>
            </w:r>
          </w:p>
        </w:tc>
      </w:tr>
    </w:tbl>
    <w:p w:rsidR="00463BB6" w:rsidRPr="00637460" w:rsidRDefault="00463BB6" w:rsidP="00463BB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</w:p>
    <w:p w:rsidR="00463BB6" w:rsidRPr="00637460" w:rsidRDefault="00463BB6" w:rsidP="00463BB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 Объем дисциплины и виды учебной работы </w:t>
      </w:r>
    </w:p>
    <w:p w:rsidR="00463BB6" w:rsidRPr="00637460" w:rsidRDefault="00463BB6" w:rsidP="00463BB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463BB6" w:rsidRPr="00637460" w:rsidRDefault="00463BB6" w:rsidP="00463BB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463BB6" w:rsidRPr="00637460" w:rsidTr="004A57FA">
        <w:tc>
          <w:tcPr>
            <w:tcW w:w="889" w:type="dxa"/>
            <w:vMerge w:val="restart"/>
            <w:vAlign w:val="center"/>
          </w:tcPr>
          <w:p w:rsidR="00463BB6" w:rsidRPr="00637460" w:rsidRDefault="00463BB6" w:rsidP="00463BB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463BB6" w:rsidRPr="00637460" w:rsidRDefault="00463BB6" w:rsidP="00463BB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463BB6" w:rsidRPr="00637460" w:rsidTr="004A57FA">
        <w:tc>
          <w:tcPr>
            <w:tcW w:w="889" w:type="dxa"/>
            <w:vMerge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463BB6" w:rsidRPr="00637460" w:rsidTr="004A57FA">
        <w:tc>
          <w:tcPr>
            <w:tcW w:w="889" w:type="dxa"/>
            <w:vMerge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826229" w:rsidRPr="00637460" w:rsidTr="004A57FA">
        <w:tc>
          <w:tcPr>
            <w:tcW w:w="889" w:type="dxa"/>
            <w:vMerge w:val="restart"/>
          </w:tcPr>
          <w:p w:rsidR="00826229" w:rsidRPr="00637460" w:rsidRDefault="00826229" w:rsidP="00463BB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0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33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900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6229" w:rsidRPr="00637460" w:rsidTr="004A57FA">
        <w:tc>
          <w:tcPr>
            <w:tcW w:w="889" w:type="dxa"/>
            <w:vMerge/>
          </w:tcPr>
          <w:p w:rsidR="00826229" w:rsidRPr="00637460" w:rsidRDefault="00826229" w:rsidP="00463BB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826229" w:rsidRPr="00637460" w:rsidTr="00EF291C">
        <w:tc>
          <w:tcPr>
            <w:tcW w:w="889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6229" w:rsidRPr="00637460" w:rsidTr="00EF291C">
        <w:tc>
          <w:tcPr>
            <w:tcW w:w="889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0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33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6229" w:rsidRPr="00637460" w:rsidTr="004A57FA">
        <w:tc>
          <w:tcPr>
            <w:tcW w:w="889" w:type="dxa"/>
            <w:vMerge w:val="restart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720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687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826229" w:rsidRPr="00637460" w:rsidTr="001E7D00">
        <w:tc>
          <w:tcPr>
            <w:tcW w:w="889" w:type="dxa"/>
            <w:vMerge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826229" w:rsidRPr="00637460" w:rsidTr="004A57FA">
        <w:tc>
          <w:tcPr>
            <w:tcW w:w="889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826229" w:rsidRPr="00637460" w:rsidRDefault="00826229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6229" w:rsidRPr="00637460" w:rsidTr="004A57FA">
        <w:tc>
          <w:tcPr>
            <w:tcW w:w="889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826229" w:rsidRPr="00637460" w:rsidRDefault="00826229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826229" w:rsidRPr="00637460" w:rsidRDefault="00826229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826229" w:rsidRPr="00637460" w:rsidTr="004A57FA">
        <w:tc>
          <w:tcPr>
            <w:tcW w:w="889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826229" w:rsidRPr="00637460" w:rsidTr="001E7D00">
        <w:tc>
          <w:tcPr>
            <w:tcW w:w="889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826229" w:rsidRPr="00637460" w:rsidTr="001E7D00">
        <w:tc>
          <w:tcPr>
            <w:tcW w:w="889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826229" w:rsidRPr="00637460" w:rsidTr="001E7D00">
        <w:tc>
          <w:tcPr>
            <w:tcW w:w="889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125,8</w:t>
            </w:r>
          </w:p>
        </w:tc>
        <w:tc>
          <w:tcPr>
            <w:tcW w:w="90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125,8</w:t>
            </w:r>
          </w:p>
        </w:tc>
        <w:tc>
          <w:tcPr>
            <w:tcW w:w="933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132</w:t>
            </w:r>
          </w:p>
        </w:tc>
        <w:tc>
          <w:tcPr>
            <w:tcW w:w="900" w:type="dxa"/>
          </w:tcPr>
          <w:p w:rsidR="00826229" w:rsidRPr="00637460" w:rsidRDefault="00826229" w:rsidP="00463BB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826229" w:rsidRPr="00637460" w:rsidTr="004A57FA">
        <w:tc>
          <w:tcPr>
            <w:tcW w:w="889" w:type="dxa"/>
          </w:tcPr>
          <w:p w:rsidR="00826229" w:rsidRPr="00637460" w:rsidRDefault="00826229" w:rsidP="00463BB6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125,8</w:t>
            </w:r>
          </w:p>
        </w:tc>
        <w:tc>
          <w:tcPr>
            <w:tcW w:w="900" w:type="dxa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125,8</w:t>
            </w:r>
          </w:p>
        </w:tc>
        <w:tc>
          <w:tcPr>
            <w:tcW w:w="933" w:type="dxa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900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6229" w:rsidRPr="00637460" w:rsidTr="001E7D00">
        <w:tc>
          <w:tcPr>
            <w:tcW w:w="889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900" w:type="dxa"/>
          </w:tcPr>
          <w:p w:rsidR="00826229" w:rsidRPr="00637460" w:rsidRDefault="00826229" w:rsidP="00463BB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6229" w:rsidRPr="00637460" w:rsidTr="001E7D00">
        <w:tc>
          <w:tcPr>
            <w:tcW w:w="889" w:type="dxa"/>
            <w:vMerge w:val="restart"/>
          </w:tcPr>
          <w:p w:rsidR="00826229" w:rsidRPr="00637460" w:rsidRDefault="00826229" w:rsidP="00463BB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826229" w:rsidRPr="00637460" w:rsidRDefault="00826229" w:rsidP="00463BB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33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826229" w:rsidRPr="00637460" w:rsidTr="001E7D00">
        <w:tc>
          <w:tcPr>
            <w:tcW w:w="889" w:type="dxa"/>
            <w:vMerge/>
          </w:tcPr>
          <w:p w:rsidR="00826229" w:rsidRPr="00637460" w:rsidRDefault="00826229" w:rsidP="00463BB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826229" w:rsidRPr="00637460" w:rsidRDefault="00826229" w:rsidP="00463BB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826229" w:rsidRPr="00637460" w:rsidRDefault="00826229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826229" w:rsidRPr="00637460" w:rsidRDefault="00826229" w:rsidP="00463BB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63BB6" w:rsidRPr="00637460" w:rsidTr="004A57FA">
        <w:tc>
          <w:tcPr>
            <w:tcW w:w="889" w:type="dxa"/>
            <w:vMerge/>
          </w:tcPr>
          <w:p w:rsidR="00463BB6" w:rsidRPr="00637460" w:rsidRDefault="00463BB6" w:rsidP="00463BB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63BB6" w:rsidRPr="00637460" w:rsidRDefault="00463BB6" w:rsidP="00463BB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463BB6" w:rsidRPr="00637460" w:rsidRDefault="00463BB6" w:rsidP="00463BB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Зачет с оценкой</w:t>
            </w:r>
          </w:p>
        </w:tc>
      </w:tr>
    </w:tbl>
    <w:p w:rsidR="00463BB6" w:rsidRPr="00637460" w:rsidRDefault="00463BB6" w:rsidP="00463BB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ТТ - практическое занятие - тест-тренинг </w:t>
      </w: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463BB6" w:rsidRPr="00637460" w:rsidRDefault="00463BB6" w:rsidP="00463BB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463BB6" w:rsidRPr="00637460" w:rsidRDefault="00463BB6" w:rsidP="00463BB6">
      <w:pPr>
        <w:widowControl/>
        <w:snapToGrid/>
        <w:spacing w:before="0" w:after="0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463BB6" w:rsidRPr="00637460" w:rsidRDefault="00463BB6" w:rsidP="00463BB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463BB6" w:rsidRPr="00637460" w:rsidRDefault="00463BB6" w:rsidP="00463BB6">
      <w:pPr>
        <w:widowControl/>
        <w:tabs>
          <w:tab w:val="left" w:pos="900"/>
        </w:tabs>
        <w:snapToGrid/>
        <w:spacing w:before="0" w:after="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894"/>
        <w:gridCol w:w="6436"/>
      </w:tblGrid>
      <w:tr w:rsidR="00463BB6" w:rsidRPr="00637460" w:rsidTr="004A57FA">
        <w:trPr>
          <w:tblHeader/>
        </w:trPr>
        <w:tc>
          <w:tcPr>
            <w:tcW w:w="0" w:type="auto"/>
          </w:tcPr>
          <w:p w:rsidR="00463BB6" w:rsidRPr="00637460" w:rsidRDefault="00463BB6" w:rsidP="00463BB6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463BB6" w:rsidRPr="00637460" w:rsidRDefault="00463BB6" w:rsidP="00463BB6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463BB6" w:rsidRPr="00637460" w:rsidRDefault="00463BB6" w:rsidP="00463BB6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463BB6" w:rsidRPr="00637460" w:rsidTr="004A57FA">
        <w:tc>
          <w:tcPr>
            <w:tcW w:w="0" w:type="auto"/>
          </w:tcPr>
          <w:p w:rsidR="00463BB6" w:rsidRPr="00637460" w:rsidRDefault="00463BB6" w:rsidP="00463BB6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463BB6" w:rsidRPr="00637460" w:rsidRDefault="00463BB6" w:rsidP="00463BB6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Введение в стратегический менеджмент.</w:t>
            </w:r>
          </w:p>
        </w:tc>
        <w:tc>
          <w:tcPr>
            <w:tcW w:w="0" w:type="auto"/>
          </w:tcPr>
          <w:p w:rsidR="00463BB6" w:rsidRPr="00637460" w:rsidRDefault="00463BB6" w:rsidP="00463BB6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>Что такое стратегический менеджмент. Особенности стратегического управления. Основные понятия. Цели и задачи стратегического менеджмента. Основные законы управления. «Жесткие» и «мягкие» законы управления. Концепции стратегического управления. Управленческий цикл и технологии конструктивного стратегического управления.</w:t>
            </w:r>
          </w:p>
        </w:tc>
      </w:tr>
      <w:tr w:rsidR="00463BB6" w:rsidRPr="00637460" w:rsidTr="004A57FA">
        <w:tc>
          <w:tcPr>
            <w:tcW w:w="0" w:type="auto"/>
          </w:tcPr>
          <w:p w:rsidR="00463BB6" w:rsidRPr="00637460" w:rsidRDefault="00463BB6" w:rsidP="00463BB6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</w:tcPr>
          <w:p w:rsidR="00463BB6" w:rsidRPr="00637460" w:rsidRDefault="00463BB6" w:rsidP="00463BB6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Процесс стратегического управления. Стратегический анализ, прогнозирование, ситуационные центры.</w:t>
            </w:r>
          </w:p>
        </w:tc>
        <w:tc>
          <w:tcPr>
            <w:tcW w:w="0" w:type="auto"/>
          </w:tcPr>
          <w:p w:rsidR="00463BB6" w:rsidRPr="00637460" w:rsidRDefault="00463BB6" w:rsidP="00463BB6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 xml:space="preserve">Управленческая ситуация. Внешняя и внутренняя среда объекта управления. Процесс стратегического управления. Оценка эффективности управленческой деятельности. </w:t>
            </w:r>
            <w:r w:rsidRPr="00637460">
              <w:rPr>
                <w:color w:val="000000" w:themeColor="text1"/>
                <w:spacing w:val="-4"/>
                <w:sz w:val="20"/>
                <w:lang w:val="en-US"/>
              </w:rPr>
              <w:t>SWOT</w:t>
            </w:r>
            <w:r w:rsidRPr="00637460">
              <w:rPr>
                <w:color w:val="000000" w:themeColor="text1"/>
                <w:spacing w:val="-4"/>
                <w:sz w:val="20"/>
              </w:rPr>
              <w:t xml:space="preserve">-анализ. Ситуационный анализ. РПСР-анализ. Моделирование при стратегическом управлении. Основные технологии прогнозирования. Экспертное прогнозирование. Форсайт. Ситуационные центры. </w:t>
            </w:r>
          </w:p>
        </w:tc>
      </w:tr>
      <w:tr w:rsidR="00463BB6" w:rsidRPr="00637460" w:rsidTr="004A57FA">
        <w:trPr>
          <w:trHeight w:val="422"/>
        </w:trPr>
        <w:tc>
          <w:tcPr>
            <w:tcW w:w="0" w:type="auto"/>
          </w:tcPr>
          <w:p w:rsidR="00463BB6" w:rsidRPr="00637460" w:rsidRDefault="00463BB6" w:rsidP="00463BB6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463BB6" w:rsidRPr="00637460" w:rsidRDefault="00463BB6" w:rsidP="00463BB6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Стратегическое видение, целеполагание, миссия, концепция. </w:t>
            </w:r>
          </w:p>
        </w:tc>
        <w:tc>
          <w:tcPr>
            <w:tcW w:w="0" w:type="auto"/>
          </w:tcPr>
          <w:p w:rsidR="00463BB6" w:rsidRPr="00637460" w:rsidRDefault="00463BB6" w:rsidP="00463BB6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Формирование стратегического видения. Целеполагание. Миссия организации. Цепочка создания стоимости и ключевые факторы успеха. Концепция.</w:t>
            </w:r>
          </w:p>
        </w:tc>
      </w:tr>
      <w:tr w:rsidR="00463BB6" w:rsidRPr="00637460" w:rsidTr="004A57FA">
        <w:trPr>
          <w:trHeight w:val="1620"/>
        </w:trPr>
        <w:tc>
          <w:tcPr>
            <w:tcW w:w="0" w:type="auto"/>
          </w:tcPr>
          <w:p w:rsidR="00463BB6" w:rsidRPr="00637460" w:rsidRDefault="00463BB6" w:rsidP="00463BB6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</w:tcPr>
          <w:p w:rsidR="00463BB6" w:rsidRPr="00637460" w:rsidRDefault="00463BB6" w:rsidP="00463BB6">
            <w:pPr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Стратегическое планирование.</w:t>
            </w:r>
          </w:p>
          <w:p w:rsidR="00463BB6" w:rsidRPr="00637460" w:rsidRDefault="00463BB6" w:rsidP="00463BB6">
            <w:pPr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Стратегия и стратегические решения. Реализация стратегических решений.</w:t>
            </w:r>
          </w:p>
        </w:tc>
        <w:tc>
          <w:tcPr>
            <w:tcW w:w="0" w:type="auto"/>
          </w:tcPr>
          <w:p w:rsidR="00463BB6" w:rsidRPr="00637460" w:rsidRDefault="00463BB6" w:rsidP="00463BB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Дорожная карта. Стратегические карты. Стратегический план. Программно-целевое планирование. Управленческий проект.</w:t>
            </w:r>
          </w:p>
          <w:p w:rsidR="00463BB6" w:rsidRPr="00637460" w:rsidRDefault="00463BB6" w:rsidP="00463BB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Стратегия как управленческая конструкция. Технологии разработки стратегии. Классификация стратегий. Сбалансированная система показателей. Реализация стратегии. Сценарный подход. Реализация решений в условиях неопределенности и угроз. Управленческий контроль. Управление качеством. Управление инновациями.</w:t>
            </w:r>
          </w:p>
        </w:tc>
      </w:tr>
    </w:tbl>
    <w:p w:rsidR="00463BB6" w:rsidRPr="00637460" w:rsidRDefault="00463BB6" w:rsidP="00463BB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463BB6" w:rsidRPr="00637460" w:rsidRDefault="00463BB6" w:rsidP="00463BB6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463BB6" w:rsidRPr="00637460" w:rsidRDefault="00463BB6" w:rsidP="00463BB6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Введение в стратегический менеджмент.</w:t>
      </w:r>
    </w:p>
    <w:p w:rsidR="00463BB6" w:rsidRPr="00637460" w:rsidRDefault="00463BB6" w:rsidP="00463BB6">
      <w:pPr>
        <w:widowControl/>
        <w:numPr>
          <w:ilvl w:val="0"/>
          <w:numId w:val="15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Особенности стратегического управления. Основные понятия. </w:t>
      </w:r>
    </w:p>
    <w:p w:rsidR="00463BB6" w:rsidRPr="00637460" w:rsidRDefault="00463BB6" w:rsidP="00463BB6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Процесс стратегического управления. Стратегический анализ, прогнозирование, ситуационные центры.</w:t>
      </w:r>
    </w:p>
    <w:p w:rsidR="00463BB6" w:rsidRPr="00637460" w:rsidRDefault="00463BB6" w:rsidP="00463BB6">
      <w:pPr>
        <w:widowControl/>
        <w:numPr>
          <w:ilvl w:val="0"/>
          <w:numId w:val="16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Внешняя и внутренняя среда объекта управления.</w:t>
      </w:r>
    </w:p>
    <w:p w:rsidR="00463BB6" w:rsidRPr="00637460" w:rsidRDefault="00463BB6" w:rsidP="00463BB6">
      <w:pPr>
        <w:widowControl/>
        <w:numPr>
          <w:ilvl w:val="0"/>
          <w:numId w:val="16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Основные технологии прогнозирования.</w:t>
      </w:r>
    </w:p>
    <w:p w:rsidR="00463BB6" w:rsidRPr="00637460" w:rsidRDefault="00463BB6" w:rsidP="00463BB6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3. Стратегическое видение, целеполагание, миссия, концепция. </w:t>
      </w:r>
    </w:p>
    <w:p w:rsidR="00463BB6" w:rsidRPr="00637460" w:rsidRDefault="00463BB6" w:rsidP="00463BB6">
      <w:pPr>
        <w:widowControl/>
        <w:numPr>
          <w:ilvl w:val="0"/>
          <w:numId w:val="17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Формирование стратегического видения. </w:t>
      </w:r>
    </w:p>
    <w:p w:rsidR="00463BB6" w:rsidRPr="00637460" w:rsidRDefault="00463BB6" w:rsidP="00463BB6">
      <w:pPr>
        <w:widowControl/>
        <w:numPr>
          <w:ilvl w:val="0"/>
          <w:numId w:val="17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Цепочка создания стоимости и ключевые факторы успеха.</w:t>
      </w:r>
    </w:p>
    <w:p w:rsidR="00463BB6" w:rsidRPr="00637460" w:rsidRDefault="00463BB6" w:rsidP="00463BB6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</w:p>
    <w:p w:rsidR="00463BB6" w:rsidRPr="00637460" w:rsidRDefault="00463BB6" w:rsidP="00463BB6">
      <w:pPr>
        <w:spacing w:before="0" w:after="0"/>
        <w:ind w:firstLine="709"/>
        <w:contextualSpacing/>
        <w:rPr>
          <w:b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 xml:space="preserve">Раздел 4 </w:t>
      </w:r>
      <w:r w:rsidRPr="00637460">
        <w:rPr>
          <w:b/>
          <w:color w:val="000000" w:themeColor="text1"/>
          <w:sz w:val="20"/>
        </w:rPr>
        <w:t>Стратегическое планирование. Стратегия и стратегические решения. Реализация стратегических решений</w:t>
      </w:r>
    </w:p>
    <w:p w:rsidR="00463BB6" w:rsidRPr="00637460" w:rsidRDefault="00463BB6" w:rsidP="00463BB6">
      <w:pPr>
        <w:widowControl/>
        <w:numPr>
          <w:ilvl w:val="0"/>
          <w:numId w:val="18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Стратегический план. Программно-целевое планирование.</w:t>
      </w:r>
    </w:p>
    <w:p w:rsidR="00463BB6" w:rsidRPr="00637460" w:rsidRDefault="00463BB6" w:rsidP="00463BB6">
      <w:pPr>
        <w:widowControl/>
        <w:numPr>
          <w:ilvl w:val="0"/>
          <w:numId w:val="18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Технологии разработки стратегии.</w:t>
      </w:r>
    </w:p>
    <w:p w:rsidR="00463BB6" w:rsidRPr="00637460" w:rsidRDefault="00463BB6" w:rsidP="00463BB6">
      <w:pPr>
        <w:spacing w:before="0" w:after="0"/>
        <w:contextualSpacing/>
        <w:rPr>
          <w:b/>
          <w:bCs/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5.2.2 Вопросы для обсуждения на семинарах и практических занятиях </w:t>
      </w:r>
    </w:p>
    <w:p w:rsidR="00463BB6" w:rsidRPr="00637460" w:rsidRDefault="00463BB6" w:rsidP="00463BB6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Введение в стратегический менеджмент.</w:t>
      </w:r>
    </w:p>
    <w:p w:rsidR="00463BB6" w:rsidRPr="00637460" w:rsidRDefault="00463BB6" w:rsidP="00463BB6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стратегический менеджмент?</w:t>
      </w:r>
    </w:p>
    <w:p w:rsidR="00463BB6" w:rsidRPr="00637460" w:rsidRDefault="00463BB6" w:rsidP="00463BB6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взаимосвязаны приоритеты развития организации и принцип концентрации усилий и ресурсов.</w:t>
      </w:r>
    </w:p>
    <w:p w:rsidR="00463BB6" w:rsidRPr="00637460" w:rsidRDefault="00463BB6" w:rsidP="00463BB6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Почему при управлении организацией необходима стратегия?</w:t>
      </w:r>
    </w:p>
    <w:p w:rsidR="00463BB6" w:rsidRPr="00637460" w:rsidRDefault="00463BB6" w:rsidP="00463BB6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и охарактеризуйте периоды становления стратегического управления.</w:t>
      </w:r>
    </w:p>
    <w:p w:rsidR="00463BB6" w:rsidRPr="00637460" w:rsidRDefault="00463BB6" w:rsidP="00463BB6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>Охарактеризуйте три периода экономического развития.</w:t>
      </w:r>
    </w:p>
    <w:p w:rsidR="00463BB6" w:rsidRPr="00637460" w:rsidRDefault="00463BB6" w:rsidP="00463BB6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стратегия?</w:t>
      </w:r>
    </w:p>
    <w:p w:rsidR="00463BB6" w:rsidRPr="00637460" w:rsidRDefault="00463BB6" w:rsidP="00463BB6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Определите понятие «стратегическое управление».</w:t>
      </w:r>
    </w:p>
    <w:p w:rsidR="00463BB6" w:rsidRPr="00637460" w:rsidRDefault="00463BB6" w:rsidP="00463BB6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основные этапы стратегического управления.</w:t>
      </w:r>
    </w:p>
    <w:p w:rsidR="00463BB6" w:rsidRPr="00637460" w:rsidRDefault="00463BB6" w:rsidP="00463BB6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субъект и объект управления?</w:t>
      </w:r>
    </w:p>
    <w:p w:rsidR="00463BB6" w:rsidRPr="00637460" w:rsidRDefault="00463BB6" w:rsidP="00463BB6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разница между оперативным, проектным и стратегическим управлением?</w:t>
      </w:r>
    </w:p>
    <w:p w:rsidR="00463BB6" w:rsidRPr="00637460" w:rsidRDefault="00463BB6" w:rsidP="00463BB6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Процесс стратегического управления. Стратегический анализ, прогнозирование, ситуационные центры.</w:t>
      </w:r>
    </w:p>
    <w:p w:rsidR="00463BB6" w:rsidRPr="00637460" w:rsidRDefault="00463BB6" w:rsidP="00463BB6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управленческая ситуация?</w:t>
      </w:r>
    </w:p>
    <w:p w:rsidR="00463BB6" w:rsidRPr="00637460" w:rsidRDefault="00463BB6" w:rsidP="00463BB6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характеризует внешнюю и внутреннюю среду?</w:t>
      </w:r>
    </w:p>
    <w:p w:rsidR="00463BB6" w:rsidRPr="00637460" w:rsidRDefault="00463BB6" w:rsidP="00463BB6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управленческий цикл?</w:t>
      </w:r>
    </w:p>
    <w:p w:rsidR="00463BB6" w:rsidRPr="00637460" w:rsidRDefault="00463BB6" w:rsidP="00463BB6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действует закон обратной связи в процессе управления?</w:t>
      </w:r>
    </w:p>
    <w:p w:rsidR="00463BB6" w:rsidRPr="00637460" w:rsidRDefault="00463BB6" w:rsidP="00463BB6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реализуется закон системности управления в процессе управления?</w:t>
      </w:r>
    </w:p>
    <w:p w:rsidR="00463BB6" w:rsidRPr="00637460" w:rsidRDefault="00463BB6" w:rsidP="00463BB6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стратегический анализ?</w:t>
      </w:r>
    </w:p>
    <w:p w:rsidR="00463BB6" w:rsidRPr="00637460" w:rsidRDefault="00463BB6" w:rsidP="00463BB6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Охарактеризуйте организацию проведения </w:t>
      </w:r>
      <w:r w:rsidRPr="00637460">
        <w:rPr>
          <w:bCs/>
          <w:color w:val="000000" w:themeColor="text1"/>
          <w:sz w:val="20"/>
          <w:lang w:val="en-US"/>
        </w:rPr>
        <w:t>SWOT</w:t>
      </w:r>
      <w:r w:rsidRPr="00637460">
        <w:rPr>
          <w:bCs/>
          <w:color w:val="000000" w:themeColor="text1"/>
          <w:sz w:val="20"/>
        </w:rPr>
        <w:t>-анализа.</w:t>
      </w:r>
    </w:p>
    <w:p w:rsidR="00463BB6" w:rsidRPr="00637460" w:rsidRDefault="00463BB6" w:rsidP="00463BB6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осуществляется организация и проведения ситуационного анализа?</w:t>
      </w:r>
    </w:p>
    <w:p w:rsidR="00463BB6" w:rsidRPr="00637460" w:rsidRDefault="00463BB6" w:rsidP="00463BB6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основные этапы РПСР-анализа?</w:t>
      </w:r>
    </w:p>
    <w:p w:rsidR="00463BB6" w:rsidRPr="00637460" w:rsidRDefault="00463BB6" w:rsidP="00463BB6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Приведите примеры моделей управления.</w:t>
      </w:r>
    </w:p>
    <w:p w:rsidR="00463BB6" w:rsidRPr="00637460" w:rsidRDefault="00463BB6" w:rsidP="00463BB6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3. Стратегическое видение, целеполагание, миссия, концепция. </w:t>
      </w:r>
    </w:p>
    <w:p w:rsidR="00463BB6" w:rsidRPr="00637460" w:rsidRDefault="00463BB6" w:rsidP="00463BB6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видение управленческой ситуации?</w:t>
      </w:r>
    </w:p>
    <w:p w:rsidR="00463BB6" w:rsidRPr="00637460" w:rsidRDefault="00463BB6" w:rsidP="00463BB6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модель оценки реализуемости приоритетных направлений развития.</w:t>
      </w:r>
    </w:p>
    <w:p w:rsidR="00463BB6" w:rsidRPr="00637460" w:rsidRDefault="00463BB6" w:rsidP="00463BB6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процесс целеполагания.</w:t>
      </w:r>
    </w:p>
    <w:p w:rsidR="00463BB6" w:rsidRPr="00637460" w:rsidRDefault="00463BB6" w:rsidP="00463BB6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формируется дерево целей?</w:t>
      </w:r>
    </w:p>
    <w:p w:rsidR="00463BB6" w:rsidRPr="00637460" w:rsidRDefault="00463BB6" w:rsidP="00463BB6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В чем состоит </w:t>
      </w:r>
      <w:r w:rsidRPr="00637460">
        <w:rPr>
          <w:bCs/>
          <w:color w:val="000000" w:themeColor="text1"/>
          <w:sz w:val="20"/>
          <w:lang w:val="en-US"/>
        </w:rPr>
        <w:t>SMART</w:t>
      </w:r>
      <w:r w:rsidRPr="00637460">
        <w:rPr>
          <w:bCs/>
          <w:color w:val="000000" w:themeColor="text1"/>
          <w:sz w:val="20"/>
        </w:rPr>
        <w:t>-принцип целеполагания?</w:t>
      </w:r>
    </w:p>
    <w:p w:rsidR="00463BB6" w:rsidRPr="00637460" w:rsidRDefault="00463BB6" w:rsidP="00463BB6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Приведите примеры миссии и детализированной миссии.</w:t>
      </w:r>
    </w:p>
    <w:p w:rsidR="00463BB6" w:rsidRPr="00637460" w:rsidRDefault="00463BB6" w:rsidP="00463BB6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цепочку создания стоимости.</w:t>
      </w:r>
    </w:p>
    <w:p w:rsidR="00463BB6" w:rsidRPr="00637460" w:rsidRDefault="00463BB6" w:rsidP="00463BB6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ключевой фактор успеха?</w:t>
      </w:r>
    </w:p>
    <w:p w:rsidR="00463BB6" w:rsidRPr="00637460" w:rsidRDefault="00463BB6" w:rsidP="00463BB6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связь между цепочкой создания стоимости и ключевыми факторами успеха.</w:t>
      </w:r>
    </w:p>
    <w:p w:rsidR="00463BB6" w:rsidRPr="00637460" w:rsidRDefault="00463BB6" w:rsidP="00463BB6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входит в состав укрупненной концепции?</w:t>
      </w:r>
    </w:p>
    <w:p w:rsidR="00463BB6" w:rsidRPr="00637460" w:rsidRDefault="00463BB6" w:rsidP="00463BB6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spacing w:before="0" w:after="0"/>
        <w:ind w:firstLine="709"/>
        <w:contextualSpacing/>
        <w:rPr>
          <w:b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 xml:space="preserve">Раздел 4 </w:t>
      </w:r>
      <w:r w:rsidRPr="00637460">
        <w:rPr>
          <w:b/>
          <w:color w:val="000000" w:themeColor="text1"/>
          <w:sz w:val="20"/>
        </w:rPr>
        <w:t>Стратегическое планирование. Стратегия и стратегические решения. Реализация стратегических решений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Укажите основные свойства стратегических карт.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паутинную диаграмму значений показателей стратегической карты.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стратегический план?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является мерой эффективности реализации стратегии?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виды моделей планирования вы знаете?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различие между американским и японским подходами к планированию?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Какова роль экспертных знаний при программно-целевом планировании?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строится дерево целей?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виды целевых программ вы знаете?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основные принципы стратегического управления?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Когда используется матрица Бостонской консалтинговой группы «доля рынка/темп роста рынка»?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определяются технологии и ресурсы, необходимые для достижения ожидаемых стратегических результатов?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представляется информация о стратегии развития?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стратегия фокусирования?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портфельные стратегии развития.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внешняя среда влияет на реализацию управленческих решений?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Какова роль информации при управлении риском?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Кто осуществляет контроль?</w:t>
      </w:r>
    </w:p>
    <w:p w:rsidR="00463BB6" w:rsidRPr="00637460" w:rsidRDefault="00463BB6" w:rsidP="00463BB6">
      <w:pPr>
        <w:widowControl/>
        <w:numPr>
          <w:ilvl w:val="0"/>
          <w:numId w:val="22"/>
        </w:numPr>
        <w:tabs>
          <w:tab w:val="left" w:pos="1134"/>
        </w:tabs>
        <w:snapToGrid/>
        <w:spacing w:before="0" w:after="0"/>
        <w:ind w:hanging="11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 какими трудностями приходится сталкиваться при контроле реализации управленческих решений?</w:t>
      </w:r>
    </w:p>
    <w:p w:rsidR="00463BB6" w:rsidRPr="00637460" w:rsidRDefault="00463BB6" w:rsidP="00463BB6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826229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463BB6" w:rsidRPr="00637460" w:rsidRDefault="00463BB6" w:rsidP="00463BB6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813"/>
        <w:gridCol w:w="2555"/>
        <w:gridCol w:w="1015"/>
        <w:gridCol w:w="1525"/>
      </w:tblGrid>
      <w:tr w:rsidR="00463BB6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63BB6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63BB6" w:rsidRPr="00637460" w:rsidRDefault="00463BB6" w:rsidP="00463BB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63BB6" w:rsidRPr="00637460" w:rsidRDefault="00463BB6" w:rsidP="00463BB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63BB6" w:rsidRPr="00637460" w:rsidRDefault="00463BB6" w:rsidP="00463BB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63BB6" w:rsidRPr="00637460" w:rsidRDefault="00463BB6" w:rsidP="00463BB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463BB6" w:rsidRPr="00637460" w:rsidRDefault="00463BB6" w:rsidP="00463BB6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463BB6" w:rsidRPr="00637460" w:rsidRDefault="00463BB6" w:rsidP="00463BB6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826229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463BB6" w:rsidRPr="00637460" w:rsidRDefault="00463BB6" w:rsidP="00463BB6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463BB6" w:rsidRPr="00637460" w:rsidRDefault="00463BB6" w:rsidP="00463BB6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2"/>
        <w:gridCol w:w="2815"/>
        <w:gridCol w:w="2557"/>
        <w:gridCol w:w="1015"/>
        <w:gridCol w:w="1525"/>
      </w:tblGrid>
      <w:tr w:rsidR="00463BB6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63BB6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63BB6" w:rsidRPr="00637460" w:rsidRDefault="00463BB6" w:rsidP="00463BB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63BB6" w:rsidRPr="00637460" w:rsidRDefault="00463BB6" w:rsidP="00463BB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</w:t>
            </w: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463BB6" w:rsidRPr="00637460" w:rsidRDefault="00463BB6" w:rsidP="00463BB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63BB6" w:rsidRPr="00637460" w:rsidRDefault="00463BB6" w:rsidP="00463BB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6" w:rsidRPr="00637460" w:rsidRDefault="00463BB6" w:rsidP="00463BB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Промежуточная аттестация (зачет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соценкой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63BB6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B6" w:rsidRPr="00637460" w:rsidRDefault="00463BB6" w:rsidP="00463BB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463BB6" w:rsidRDefault="00463BB6" w:rsidP="00463BB6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</w:p>
    <w:p w:rsidR="00463BB6" w:rsidRPr="00637460" w:rsidRDefault="00463BB6" w:rsidP="00463BB6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</w:p>
    <w:p w:rsidR="00463BB6" w:rsidRPr="00637460" w:rsidRDefault="00463BB6" w:rsidP="00463BB6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463BB6" w:rsidRPr="00637460" w:rsidRDefault="00463BB6" w:rsidP="00463BB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463BB6" w:rsidRPr="00637460" w:rsidRDefault="00463BB6" w:rsidP="00463BB6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463BB6" w:rsidRPr="00637460" w:rsidRDefault="00463BB6" w:rsidP="00463BB6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463BB6" w:rsidRPr="00637460" w:rsidRDefault="00463BB6" w:rsidP="00463BB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463BB6" w:rsidRPr="00637460" w:rsidRDefault="00463BB6" w:rsidP="00463BB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463BB6" w:rsidRPr="00637460" w:rsidRDefault="00463BB6" w:rsidP="00463BB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463BB6" w:rsidRPr="00637460" w:rsidRDefault="00463BB6" w:rsidP="00463BB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463BB6" w:rsidRPr="00637460" w:rsidRDefault="00463BB6" w:rsidP="00463BB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463BB6" w:rsidRPr="00637460" w:rsidRDefault="00463BB6" w:rsidP="00463BB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463BB6" w:rsidRPr="00637460" w:rsidRDefault="00463BB6" w:rsidP="00463BB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463BB6" w:rsidRPr="00637460" w:rsidRDefault="00463BB6" w:rsidP="00463BB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463BB6" w:rsidRPr="00637460" w:rsidRDefault="00463BB6" w:rsidP="00463BB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463BB6" w:rsidRPr="00637460" w:rsidRDefault="00463BB6" w:rsidP="00463BB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463BB6" w:rsidRPr="00637460" w:rsidRDefault="00463BB6" w:rsidP="00463BB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463BB6" w:rsidRPr="00637460" w:rsidRDefault="00463BB6" w:rsidP="00463BB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463BB6" w:rsidRPr="00637460" w:rsidRDefault="00463BB6" w:rsidP="00463BB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463BB6" w:rsidRPr="00637460" w:rsidRDefault="00463BB6" w:rsidP="00463BB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463BB6" w:rsidRPr="00637460" w:rsidRDefault="00463BB6" w:rsidP="00463BB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463BB6" w:rsidRPr="00637460" w:rsidRDefault="00463BB6" w:rsidP="00463BB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463BB6" w:rsidRPr="00637460" w:rsidRDefault="00463BB6" w:rsidP="00463BB6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463BB6" w:rsidRPr="00637460" w:rsidRDefault="00463BB6" w:rsidP="00463BB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9527E" w:rsidRDefault="0079527E" w:rsidP="0079527E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79527E" w:rsidRDefault="0079527E" w:rsidP="0079527E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79527E" w:rsidRDefault="0079527E" w:rsidP="0079527E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79527E" w:rsidRDefault="0079527E" w:rsidP="0079527E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79527E" w:rsidRDefault="0079527E" w:rsidP="0079527E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</w:t>
      </w:r>
      <w:r>
        <w:rPr>
          <w:sz w:val="20"/>
        </w:rPr>
        <w:lastRenderedPageBreak/>
        <w:t>обучающимися на компьютере через сайт «Личная студия" с использованием электронного обучения, дистанционных технологий;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79527E" w:rsidRDefault="0079527E" w:rsidP="0079527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463BB6" w:rsidRPr="00637460" w:rsidRDefault="0079527E" w:rsidP="0079527E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463BB6" w:rsidRPr="00637460" w:rsidRDefault="00463BB6" w:rsidP="00463BB6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463BB6" w:rsidRPr="00637460" w:rsidRDefault="00463BB6" w:rsidP="00463BB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463BB6" w:rsidRPr="00637460" w:rsidRDefault="00463BB6" w:rsidP="00463BB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463BB6" w:rsidRPr="00637460" w:rsidRDefault="00463BB6" w:rsidP="00463BB6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463BB6" w:rsidRPr="00637460" w:rsidRDefault="00463BB6" w:rsidP="00463BB6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463BB6" w:rsidRPr="00637460" w:rsidRDefault="00463BB6" w:rsidP="00463BB6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463BB6" w:rsidRPr="00637460" w:rsidRDefault="00463BB6" w:rsidP="00463BB6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463BB6" w:rsidRPr="00637460" w:rsidRDefault="00463BB6" w:rsidP="00463BB6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463BB6" w:rsidRPr="00637460" w:rsidRDefault="00463BB6" w:rsidP="00463BB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463BB6" w:rsidRPr="00637460" w:rsidRDefault="00463BB6" w:rsidP="00463BB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463BB6" w:rsidRPr="00637460" w:rsidRDefault="00463BB6" w:rsidP="00463BB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463BB6" w:rsidRPr="00637460" w:rsidRDefault="00463BB6" w:rsidP="00463BB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463BB6" w:rsidRPr="00637460" w:rsidRDefault="00463BB6" w:rsidP="00463BB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463BB6" w:rsidRPr="00637460" w:rsidRDefault="00463BB6" w:rsidP="00463BB6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463BB6" w:rsidRPr="00637460" w:rsidRDefault="00463BB6" w:rsidP="00463BB6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463BB6" w:rsidRPr="00637460" w:rsidRDefault="00463BB6" w:rsidP="00463BB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463BB6" w:rsidRPr="00637460" w:rsidRDefault="00463BB6" w:rsidP="00463BB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463BB6" w:rsidRPr="00637460" w:rsidRDefault="00463BB6" w:rsidP="00463BB6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463BB6" w:rsidRPr="00637460" w:rsidRDefault="00463BB6" w:rsidP="00463BB6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463BB6" w:rsidRPr="00637460" w:rsidRDefault="00463BB6" w:rsidP="00463BB6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463BB6" w:rsidRPr="00637460" w:rsidRDefault="00463BB6" w:rsidP="00463BB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pStyle w:val="10"/>
        <w:tabs>
          <w:tab w:val="clear" w:pos="1106"/>
          <w:tab w:val="left" w:pos="993"/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463BB6" w:rsidRPr="00637460" w:rsidRDefault="00463BB6" w:rsidP="00463BB6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Введение в стратегический менеджмент.</w:t>
      </w:r>
    </w:p>
    <w:p w:rsidR="00463BB6" w:rsidRPr="00637460" w:rsidRDefault="00463BB6" w:rsidP="00463BB6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bookmarkStart w:id="1" w:name="_Hlk47870526"/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Кузяшев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Азат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Нургалеевич</w:t>
      </w:r>
      <w:proofErr w:type="spellEnd"/>
      <w:r w:rsidRPr="00637460">
        <w:rPr>
          <w:color w:val="000000" w:themeColor="text1"/>
          <w:sz w:val="20"/>
        </w:rPr>
        <w:t xml:space="preserve">, Талипова Алсу </w:t>
      </w:r>
      <w:proofErr w:type="spellStart"/>
      <w:r w:rsidRPr="00637460">
        <w:rPr>
          <w:color w:val="000000" w:themeColor="text1"/>
          <w:sz w:val="20"/>
        </w:rPr>
        <w:t>Радиковна</w:t>
      </w:r>
      <w:proofErr w:type="spellEnd"/>
      <w:r w:rsidRPr="00637460">
        <w:rPr>
          <w:color w:val="000000" w:themeColor="text1"/>
          <w:sz w:val="20"/>
        </w:rPr>
        <w:t xml:space="preserve"> СТРАТЕГИЧЕСКОЕ ПЛАНИРОВАНИЕ И ТАЙМ-МЕНЕДЖМЕНТ // Эпоха науки. </w:t>
      </w:r>
      <w:r w:rsidRPr="00637460">
        <w:rPr>
          <w:color w:val="000000" w:themeColor="text1"/>
          <w:sz w:val="20"/>
          <w:lang w:val="en-US"/>
        </w:rPr>
        <w:t xml:space="preserve">2020. №22. URL: </w:t>
      </w:r>
      <w:hyperlink r:id="rId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https://cyberleninka.ru/article/n/strategicheskoe-planirovanie-i-taym-menedzhment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Черняева Анастасия Юрьевна ВНЕДРЕНИЕ СТРАТЕГИЧЕСКОГО МЕНЕДЖМЕНТА В СИСТЕМУ УПРАВЛЕНИЯ МАЛОГО И СРЕДНЕГО БИЗНЕСА // Современные инновации. </w:t>
      </w:r>
      <w:r w:rsidRPr="00637460">
        <w:rPr>
          <w:color w:val="000000" w:themeColor="text1"/>
          <w:sz w:val="20"/>
          <w:lang w:val="en-US"/>
        </w:rPr>
        <w:t xml:space="preserve">2020. №1 (35). URL: </w:t>
      </w:r>
      <w:hyperlink r:id="rId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https://cyberleninka.ru/article/n/vnedrenie-strategicheskogo-menedzhmenta-v-sistemu-upravleniya-malogo-i-srednego-biznesa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Кустова</w:t>
      </w:r>
      <w:proofErr w:type="spellEnd"/>
      <w:r w:rsidRPr="00637460">
        <w:rPr>
          <w:color w:val="000000" w:themeColor="text1"/>
          <w:sz w:val="20"/>
        </w:rPr>
        <w:t xml:space="preserve"> Ю.Ю. МЕСТО УПРАВЛЕНИЯ ПРОЕКТАМИ В СИСТЕМЕ СТРАТЕГИЧЕСКОГО УПРАВЛЕНИЯ КОМПАНИИ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№5-3. URL: </w:t>
      </w:r>
      <w:hyperlink r:id="rId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https://cyberleninka.ru/article/n/mesto-upravleniya-proektami-v-sisteme-strategicheskogo-</w:t>
        </w:r>
        <w:r w:rsidRPr="00637460">
          <w:rPr>
            <w:rStyle w:val="ab"/>
            <w:color w:val="000000" w:themeColor="text1"/>
            <w:sz w:val="20"/>
            <w:lang w:val="en-US"/>
          </w:rPr>
          <w:lastRenderedPageBreak/>
          <w:t>upravleniya-kompanii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Щемеров</w:t>
      </w:r>
      <w:proofErr w:type="spellEnd"/>
      <w:r w:rsidRPr="00637460">
        <w:rPr>
          <w:color w:val="000000" w:themeColor="text1"/>
          <w:sz w:val="20"/>
        </w:rPr>
        <w:t xml:space="preserve"> Михаил Сергеевич РОЛЬ СТРАТЕГИЧЕСКОГО ПЛАНИРОВАНИЯ В ДЕЯТЕЛЬНОСТИ ОРГАНИЗАЦИИ // </w:t>
      </w:r>
      <w:proofErr w:type="spellStart"/>
      <w:r w:rsidRPr="00637460">
        <w:rPr>
          <w:color w:val="000000" w:themeColor="text1"/>
          <w:sz w:val="20"/>
        </w:rPr>
        <w:t>Universum</w:t>
      </w:r>
      <w:proofErr w:type="spellEnd"/>
      <w:r w:rsidRPr="00637460">
        <w:rPr>
          <w:color w:val="000000" w:themeColor="text1"/>
          <w:sz w:val="20"/>
        </w:rPr>
        <w:t xml:space="preserve">: экономика и юриспруденция. 2020. </w:t>
      </w:r>
      <w:r w:rsidRPr="00637460">
        <w:rPr>
          <w:color w:val="000000" w:themeColor="text1"/>
          <w:sz w:val="20"/>
          <w:lang w:val="en-US"/>
        </w:rPr>
        <w:t xml:space="preserve">№1-2 (67). URL: </w:t>
      </w:r>
      <w:hyperlink r:id="rId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https://cyberleninka.ru/article/n/rol-strategicheskogo-planirovaniya-v-deyatelnosti-organizatsii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Павлова Анастасия Александровна МОДЕЛИ КОРПОРАТИВНОГО УПРАВЛЕНИЯ И ИХ СРАВНИТЕЛЬНАЯ ХАРАКТЕРИСТИКА // </w:t>
      </w:r>
      <w:proofErr w:type="spellStart"/>
      <w:r w:rsidRPr="00637460">
        <w:rPr>
          <w:color w:val="000000" w:themeColor="text1"/>
          <w:sz w:val="20"/>
        </w:rPr>
        <w:t>StudNet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2020. №9. URL: </w:t>
      </w:r>
      <w:hyperlink r:id="rId1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https://cyberleninka.ru/article/n/modeli-korporativnogo-upravleniya-i-ih-sravnitelnaya-harakteristika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Пономарев А.Л. АНАЛИЗ МОДЕЛЕЙ УПРАВЛЕНИЯ ОРГАНИЗАЦИОННЫМИ ИЗМЕНЕНИЯМИ В СОВРЕМЕННЫХ УСЛОВИЯХ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№5-3. URL: </w:t>
      </w:r>
      <w:hyperlink r:id="rId1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https://cyberleninka.ru/article/n/analiz-modeley-upravleniya-organizatsionnymi-izmeneniyami-v-sovremennyh-usloviyah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Кетебаева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Айзада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Куаныш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Кызы</w:t>
      </w:r>
      <w:proofErr w:type="spellEnd"/>
      <w:r w:rsidRPr="00637460">
        <w:rPr>
          <w:color w:val="000000" w:themeColor="text1"/>
          <w:sz w:val="20"/>
        </w:rPr>
        <w:t xml:space="preserve"> РАЗРАБОТКА МОДЕЛИ УПРАВЛЕНИЯ ИЗМЕНЕНИЯМИ В ОРГАНИЗАЦИИ: ФОРМИРОВАНИЕ СИСТЕМЫ УПРАВЛЕНИЯ ОРГАНИЗАЦИОННЫМИ ИЗМЕНЕНИЯМИ НА ФАРМАЦЕВТИЧЕСКОМ ПРЕДПРИЯТИИ // Вестник науки и образования. </w:t>
      </w:r>
      <w:r w:rsidRPr="00637460">
        <w:rPr>
          <w:color w:val="000000" w:themeColor="text1"/>
          <w:sz w:val="20"/>
          <w:lang w:val="en-US"/>
        </w:rPr>
        <w:t xml:space="preserve">2020. №8-1 (86). URL: </w:t>
      </w:r>
      <w:hyperlink r:id="rId1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https://cyberleninka.ru/article/n/razrabotka-modeli-upravleniya-izmeneniyami-v-organizatsii-formirovanie-sistemy-upravleniya-organizatsionnymi-izmeneniyami-na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Нефёдова Светлана Валерьевна, Данилина Софья Андреевна СУЩНОСТЬ, ЦЕЛИ И ЗАДАЧИ СТРАТЕГИЧЕСКОГО АНАЛИЗА // </w:t>
      </w:r>
      <w:proofErr w:type="spellStart"/>
      <w:r w:rsidRPr="00637460">
        <w:rPr>
          <w:color w:val="000000" w:themeColor="text1"/>
          <w:sz w:val="20"/>
        </w:rPr>
        <w:t>StudNet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2020. №8. URL: </w:t>
      </w:r>
      <w:hyperlink r:id="rId1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https://cyberleninka.ru/article/n/suschnost-tseli-i-zadachi-strategicheskogo-analiza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А. В. Доронина ТЕОРЕТИЧЕСКИЕ АСПЕКТЫ ФОРМИРОВАНИЯ И ВНЕДРЕНИЯ ИННОВАЦИОННЫХ ПРОЦЕССОВ В СТРАТЕГИЧЕСКОМ УПРАВЛЕНИИ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№2-1. URL: </w:t>
      </w:r>
      <w:hyperlink r:id="rId1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https://cyberleninka.ru/article/n/teoreticheskie-aspekty-formirovaniya-i-vnedreniya-innovatsionnyh-protsessov-v-strategicheskom-upravlenii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Тебекин</w:t>
      </w:r>
      <w:proofErr w:type="spellEnd"/>
      <w:r w:rsidRPr="00637460">
        <w:rPr>
          <w:color w:val="000000" w:themeColor="text1"/>
          <w:sz w:val="20"/>
        </w:rPr>
        <w:t xml:space="preserve"> А. В., Петров В. С., </w:t>
      </w:r>
      <w:proofErr w:type="spellStart"/>
      <w:r w:rsidRPr="00637460">
        <w:rPr>
          <w:color w:val="000000" w:themeColor="text1"/>
          <w:sz w:val="20"/>
        </w:rPr>
        <w:t>Тебекин</w:t>
      </w:r>
      <w:proofErr w:type="spellEnd"/>
      <w:r w:rsidRPr="00637460">
        <w:rPr>
          <w:color w:val="000000" w:themeColor="text1"/>
          <w:sz w:val="20"/>
        </w:rPr>
        <w:t xml:space="preserve"> П. А., Егорова А. А. МЕТОДЫ ФОРМИРОВАНИЯ СТРАТЕГИИ РАЗВИТИЯ ЭКОНОМИЧЕСКОЙ СИСТЕМЫ КАК КОМПЛЕКСА НАПРАВЛЕНИЙ РАЗВИТИЯ // Стратегии бизнеса. </w:t>
      </w:r>
      <w:r w:rsidRPr="00637460">
        <w:rPr>
          <w:color w:val="000000" w:themeColor="text1"/>
          <w:sz w:val="20"/>
          <w:lang w:val="en-US"/>
        </w:rPr>
        <w:t xml:space="preserve">2020. №1. URL: </w:t>
      </w:r>
      <w:hyperlink r:id="rId1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https://cyberleninka.ru/article/n/metody-formirovaniya-strategii-razvitiya-ekonomicheskoy-sistemy-kak-kompleksa-napravleniy-razvitiya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Лапа Елена Александровна К ВОПРОСУ О ПОНЯТИИ И СУЩНОСТИ СТРАТЕГИЙ РАЗВИТИЯ КОМПАНИИ // Московский экономический журнал. </w:t>
      </w:r>
      <w:r w:rsidRPr="00637460">
        <w:rPr>
          <w:color w:val="000000" w:themeColor="text1"/>
          <w:sz w:val="20"/>
          <w:lang w:val="en-US"/>
        </w:rPr>
        <w:t xml:space="preserve">2020. №1. URL: </w:t>
      </w:r>
      <w:hyperlink r:id="rId1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https://cyberleninka.ru/article/n/k-voprosu-o-ponyatii-i-suschnosti-strategiy-razvitiya-kompanii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Есарева</w:t>
      </w:r>
      <w:proofErr w:type="spellEnd"/>
      <w:r w:rsidRPr="00637460">
        <w:rPr>
          <w:color w:val="000000" w:themeColor="text1"/>
          <w:sz w:val="20"/>
        </w:rPr>
        <w:t xml:space="preserve"> А.В. ТЕОРЕТИЧЕСКИЕ АСПЕКТЫ СТРАТЕГИЧЕСКОГО УПРАВЛЕНИЯ РОСТОМ КОНКУРЕНТОСПОСОБНОСТИ ПРЕДПРИЯТИЯ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№4-2. URL: </w:t>
      </w:r>
      <w:hyperlink r:id="rId1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https://cyberleninka.ru/article/n/teoreticheskie-aspekty-strategicheskogo-upravleniya-rostom-konkurentosposobnosti-predpriyatiya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Трясцина</w:t>
      </w:r>
      <w:proofErr w:type="spellEnd"/>
      <w:r w:rsidRPr="00637460">
        <w:rPr>
          <w:color w:val="000000" w:themeColor="text1"/>
          <w:sz w:val="20"/>
        </w:rPr>
        <w:t xml:space="preserve"> Нина Юрьевна, </w:t>
      </w:r>
      <w:proofErr w:type="spellStart"/>
      <w:r w:rsidRPr="00637460">
        <w:rPr>
          <w:color w:val="000000" w:themeColor="text1"/>
          <w:sz w:val="20"/>
        </w:rPr>
        <w:t>Алчаков</w:t>
      </w:r>
      <w:proofErr w:type="spellEnd"/>
      <w:r w:rsidRPr="00637460">
        <w:rPr>
          <w:color w:val="000000" w:themeColor="text1"/>
          <w:sz w:val="20"/>
        </w:rPr>
        <w:t xml:space="preserve"> Эльдар Рустамович АНАЛИЗ ВНУТРЕННЕЙ ОРГАНИЗАЦИОННОЙ СРЕДЫ НА ПРИМЕРЕ ООО «ТРАНССНАБ» // Эпоха науки. </w:t>
      </w:r>
      <w:r w:rsidRPr="00637460">
        <w:rPr>
          <w:color w:val="000000" w:themeColor="text1"/>
          <w:sz w:val="20"/>
          <w:lang w:val="en-US"/>
        </w:rPr>
        <w:t xml:space="preserve">2020. №21. URL: </w:t>
      </w:r>
      <w:hyperlink r:id="rId1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https://cyberleninka.ru/article/n/analiz-vnutrenney-organizatsionnoy-sredy-na-primere-ooo-transsnab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Кустова</w:t>
      </w:r>
      <w:proofErr w:type="spellEnd"/>
      <w:r w:rsidRPr="00637460">
        <w:rPr>
          <w:color w:val="000000" w:themeColor="text1"/>
          <w:sz w:val="20"/>
        </w:rPr>
        <w:t xml:space="preserve"> Ю.Ю. МЕСТО УПРАВЛЕНИЯ ПРОЕКТАМИ В СИСТЕМЕ СТРАТЕГИЧЕСКОГО УПРАВЛЕНИЯ КОМПАНИИ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№5-3. URL: </w:t>
      </w:r>
      <w:hyperlink r:id="rId1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https://cyberleninka.ru/article/n/mesto-upravleniya-proektami-v-sisteme-strategicheskogo-upravleniya-kompanii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Д. В. Николаев ПРОЦЕСС ВНЕДРЕНИЯ СИСТЕМЫ УПРАВЛЕНИЯ РИСКАМИ В ОРГАНИЗАЦИИ // ЕГИ. 2020. </w:t>
      </w:r>
      <w:r w:rsidRPr="00637460">
        <w:rPr>
          <w:color w:val="000000" w:themeColor="text1"/>
          <w:sz w:val="20"/>
          <w:lang w:val="en-US"/>
        </w:rPr>
        <w:t xml:space="preserve">№3 (29). URL: </w:t>
      </w:r>
      <w:hyperlink r:id="rId2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https://cyberleninka.ru/article/n/protsess-vnedreniya-sistemy-upravleniya-riskami-v-organizatsii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Д. В. Николаев УПРАВЛЕНИЕ ПРОЦЕССАМИ РЕАЛИЗАЦИИ СТРАТЕГИЧЕСКИХ ИЗМЕНЕНИЙ // ЕГИ. 2020. </w:t>
      </w:r>
      <w:r w:rsidRPr="00637460">
        <w:rPr>
          <w:color w:val="000000" w:themeColor="text1"/>
          <w:sz w:val="20"/>
          <w:lang w:val="en-US"/>
        </w:rPr>
        <w:t xml:space="preserve">№2 (28). URL: </w:t>
      </w:r>
      <w:hyperlink r:id="rId2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https://cyberleninka.ru/article/n/upravlenie-protsessami-realizatsii-strategicheskih-izmeneniy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Доленко А.А. ВНЕДРЕНИЕ ИННОВАЦИОННЫХ ПОДХОДОВ К УПРАВЛЕНИЮ БИЗНЕС-ПРОЦЕССАМИ НА ПРЕДПРИЯТИЯХ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2020. №1. URL: </w:t>
      </w:r>
      <w:hyperlink r:id="rId2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https://cyberleninka.ru/article/n/vnedrenie-innovatsionnyh-podhodov-k-upravleniyu-biznes-protsessami-na-predpriyatiyah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Лупу А. ТЕОРЕТИЧЕСКИЕ АСПЕКТЫ СТРАТЕГИЧЕСКОГО УПРАВЛЕНИЯ КОНКУРЕНТНОСПОСОБНОСТЬЮ ПРЕДПРИЯТИЯ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№5-2. URL: </w:t>
      </w:r>
      <w:hyperlink r:id="rId2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https://cyberleninka.ru/article/n/teoreticheskie-aspekty-strategicheskogo-upravleniya-konkurentnosposobnostyu-predpriyatiya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Зернова Л.Е. СТРАТЕГИЧЕСКИЙ МЕНЕДЖМЕНТ В СИСТЕМЕ УПРАВЛЕНИЯ КОММЕРЧЕСКИМ БАНКОМ // МНИЖ. 2020. </w:t>
      </w:r>
      <w:r w:rsidRPr="00637460">
        <w:rPr>
          <w:color w:val="000000" w:themeColor="text1"/>
          <w:sz w:val="20"/>
          <w:lang w:val="en-US"/>
        </w:rPr>
        <w:t xml:space="preserve">№2-2 (92). URL: </w:t>
      </w:r>
      <w:hyperlink r:id="rId2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https://cyberleninka.ru/article/n/strategicheskiy-menedzhment-v-sisteme-upravleniya-kommercheskim-bankom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Есакова</w:t>
      </w:r>
      <w:proofErr w:type="spellEnd"/>
      <w:r w:rsidRPr="00637460">
        <w:rPr>
          <w:color w:val="000000" w:themeColor="text1"/>
          <w:sz w:val="20"/>
        </w:rPr>
        <w:t xml:space="preserve"> Е.К. ПРИНЦИПЫ И КРИТЕРИИ ПОСТРОЕНИЯ ЭФФЕКТИВНОЙ СТРАТЕГИИ ПРОМЫШЛЕННОГО ПРЕДПРИЯТИЯ // Инновационная наука. </w:t>
      </w:r>
      <w:r w:rsidRPr="00637460">
        <w:rPr>
          <w:color w:val="000000" w:themeColor="text1"/>
          <w:sz w:val="20"/>
          <w:lang w:val="en-US"/>
        </w:rPr>
        <w:t xml:space="preserve">2020. №6. URL: </w:t>
      </w:r>
      <w:hyperlink r:id="rId2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https://cyberleninka.ru/article/n/printsipy-i-kriterii-postroeniya-effektivnoy-strategii-promyshlennogo-predpriyatiya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bookmarkEnd w:id="1"/>
    <w:p w:rsidR="00463BB6" w:rsidRPr="00637460" w:rsidRDefault="00463BB6" w:rsidP="00463BB6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63BB6" w:rsidRPr="00637460" w:rsidRDefault="00463BB6" w:rsidP="00463BB6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Процесс стратегического управления. Стратегический анализ, прогнозирование, ситуационные центры.</w:t>
      </w:r>
    </w:p>
    <w:p w:rsidR="00463BB6" w:rsidRPr="00637460" w:rsidRDefault="00463BB6" w:rsidP="00463BB6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Кудакаева</w:t>
      </w:r>
      <w:proofErr w:type="spellEnd"/>
      <w:r w:rsidRPr="00637460">
        <w:rPr>
          <w:color w:val="000000" w:themeColor="text1"/>
          <w:sz w:val="20"/>
        </w:rPr>
        <w:t xml:space="preserve"> Светлана Александровна, Ильин Максим Юрьевич СТРАТЕГИЧЕСКИЙ АНАЛИЗ ФАКТОРОВ ВНЕШНЕЙ И ВНУТРЕННЕЙ СРЕДЫ ОРГАНИЗАЦИИ СТРОИТЕЛЬНОЙ ОТРАСЛИ // Научный журнал. </w:t>
      </w:r>
      <w:r w:rsidRPr="00637460">
        <w:rPr>
          <w:color w:val="000000" w:themeColor="text1"/>
          <w:sz w:val="20"/>
          <w:lang w:val="en-US"/>
        </w:rPr>
        <w:t xml:space="preserve">2020. №4 (49). URL: </w:t>
      </w:r>
      <w:hyperlink r:id="rId2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https://cyberleninka.ru/article/n/strategicheskiy-analiz-faktorov-vneshney-i-vnutrenney-sredy-organizatsii-stroitelnoy-otrasli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Шурпенкова</w:t>
      </w:r>
      <w:proofErr w:type="spellEnd"/>
      <w:r w:rsidRPr="00637460">
        <w:rPr>
          <w:color w:val="000000" w:themeColor="text1"/>
          <w:sz w:val="20"/>
        </w:rPr>
        <w:t xml:space="preserve"> Р.К., </w:t>
      </w:r>
      <w:proofErr w:type="spellStart"/>
      <w:r w:rsidRPr="00637460">
        <w:rPr>
          <w:color w:val="000000" w:themeColor="text1"/>
          <w:sz w:val="20"/>
        </w:rPr>
        <w:t>Сарахман</w:t>
      </w:r>
      <w:proofErr w:type="spellEnd"/>
      <w:r w:rsidRPr="00637460">
        <w:rPr>
          <w:color w:val="000000" w:themeColor="text1"/>
          <w:sz w:val="20"/>
        </w:rPr>
        <w:t xml:space="preserve"> О.Н. МЕТОДЫ КОМПЛЕКСНОЙ ОЦЕНКИ ВНЕШНЕЙ И ВНУТРЕННЕЙ СРЕДЫ ПРЕДПРИЯТИЯ: ПРЕИМУЩЕСТВА И НЕДОСТАТКИ // Экономика и банки. </w:t>
      </w:r>
      <w:r w:rsidRPr="00637460">
        <w:rPr>
          <w:color w:val="000000" w:themeColor="text1"/>
          <w:sz w:val="20"/>
          <w:lang w:val="en-US"/>
        </w:rPr>
        <w:t xml:space="preserve">2020. №1. URL: </w:t>
      </w:r>
      <w:hyperlink r:id="rId2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https://cyberleninka.ru/article/n/metody-kompleksnoy-otsenki-vneshney-i-vnutrenney-sredy-predpriyatiya-preimuschestva-i-nedostatki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Прибытков Е.В. ИНСТРУМЕНТЫ И МЕТОДЫ АНАЛИЗА ВНЕШНЕЙ И ВНУТРЕННЕЙ СРЕДЫ ПРЕДПРИЯТИЯ, ИСПОЛЬЗУЕМЫЕ В РАЗРАБОТКЕ ФИНАНСОВОЙ СТРАТЕГИИ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2020. №4-1. URL: </w:t>
      </w:r>
      <w:hyperlink r:id="rId2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https://cyberleninka.ru/article/n/instrumenty-i-metody-analiza-vneshney-i-vnutrenney-sredy-predpriyatiya-ispolzuemye-v-razrabotke-finansovoy-strategii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Трясцина</w:t>
      </w:r>
      <w:proofErr w:type="spellEnd"/>
      <w:r w:rsidRPr="00637460">
        <w:rPr>
          <w:color w:val="000000" w:themeColor="text1"/>
          <w:sz w:val="20"/>
        </w:rPr>
        <w:t xml:space="preserve"> Нина Юрьевна, </w:t>
      </w:r>
      <w:proofErr w:type="spellStart"/>
      <w:r w:rsidRPr="00637460">
        <w:rPr>
          <w:color w:val="000000" w:themeColor="text1"/>
          <w:sz w:val="20"/>
        </w:rPr>
        <w:t>Алчаков</w:t>
      </w:r>
      <w:proofErr w:type="spellEnd"/>
      <w:r w:rsidRPr="00637460">
        <w:rPr>
          <w:color w:val="000000" w:themeColor="text1"/>
          <w:sz w:val="20"/>
        </w:rPr>
        <w:t xml:space="preserve"> Эльдар Рустамович АНАЛИЗ ВНУТРЕННЕЙ ОРГАНИЗАЦИОННОЙ СРЕДЫ НА ПРИМЕРЕ ООО «ТРАНССНАБ» // Эпоха науки. </w:t>
      </w:r>
      <w:r w:rsidRPr="00637460">
        <w:rPr>
          <w:color w:val="000000" w:themeColor="text1"/>
          <w:sz w:val="20"/>
          <w:lang w:val="en-US"/>
        </w:rPr>
        <w:t xml:space="preserve">2020. №21. URL: </w:t>
      </w:r>
      <w:hyperlink r:id="rId2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https://cyberleninka.ru/article/n/analiz-vnutrenney-organizatsionnoy-sredy-na-primere-ooo-transsnab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Горохова Ксения Валерьевна ЭТАПЫ СОВЕРШЕНСТВОВАНИЯ УПРАВЛЕНЧЕСКИХ РЕШЕНИЙ НА ПРЕДПРИЯТИИ ДЛЯ ПОВЫШЕНИЯ ЭФФЕКТИВНОСТИ ИННОВАЦИОННОЙ ДЕЯТЕЛЬНОСТИ // Ученые записки Санкт-Петербургского имени В.Б. </w:t>
      </w:r>
      <w:proofErr w:type="spellStart"/>
      <w:r w:rsidRPr="00637460">
        <w:rPr>
          <w:color w:val="000000" w:themeColor="text1"/>
          <w:sz w:val="20"/>
        </w:rPr>
        <w:t>Бобкова</w:t>
      </w:r>
      <w:proofErr w:type="spellEnd"/>
      <w:r w:rsidRPr="00637460">
        <w:rPr>
          <w:color w:val="000000" w:themeColor="text1"/>
          <w:sz w:val="20"/>
        </w:rPr>
        <w:t xml:space="preserve"> филиала Российской таможенной академии. </w:t>
      </w:r>
      <w:r w:rsidRPr="00637460">
        <w:rPr>
          <w:color w:val="000000" w:themeColor="text1"/>
          <w:sz w:val="20"/>
          <w:lang w:val="en-US"/>
        </w:rPr>
        <w:t xml:space="preserve">2020. №1 (73). URL: </w:t>
      </w:r>
      <w:hyperlink r:id="rId3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https://cyberleninka.ru/article/n/etapy-sovershenstvovaniya-upravlencheskih-resheniy-na-predpriyatii-dlya-povysheniya-effektivnosti-innovatsionnoy-deyatelnosti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Гладилина И.П., </w:t>
      </w:r>
      <w:proofErr w:type="spellStart"/>
      <w:r w:rsidRPr="00637460">
        <w:rPr>
          <w:color w:val="000000" w:themeColor="text1"/>
          <w:sz w:val="20"/>
        </w:rPr>
        <w:t>Погудаева</w:t>
      </w:r>
      <w:proofErr w:type="spellEnd"/>
      <w:r w:rsidRPr="00637460">
        <w:rPr>
          <w:color w:val="000000" w:themeColor="text1"/>
          <w:sz w:val="20"/>
        </w:rPr>
        <w:t xml:space="preserve"> М.Ю., Холкина Н.А., </w:t>
      </w:r>
      <w:proofErr w:type="spellStart"/>
      <w:r w:rsidRPr="00637460">
        <w:rPr>
          <w:color w:val="000000" w:themeColor="text1"/>
          <w:sz w:val="20"/>
        </w:rPr>
        <w:t>Орлюк</w:t>
      </w:r>
      <w:proofErr w:type="spellEnd"/>
      <w:r w:rsidRPr="00637460">
        <w:rPr>
          <w:color w:val="000000" w:themeColor="text1"/>
          <w:sz w:val="20"/>
        </w:rPr>
        <w:t xml:space="preserve"> А.В., Прохоров А.В. РАЗВИТИЕ ЭФФЕКТИВНОСТИ ПРОФЕССИОНАЛЬНОЙ ДЕЯТЕЛЬНОСТИ УПРАВЛЕНЦЕВ В СФЕРЕ ЗАКУПОК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2020. №3. URL: </w:t>
      </w:r>
      <w:hyperlink r:id="rId3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https://cyberleninka.ru/article/n/razvitie-effektivnosti-professionalnoy-deyatelnosti-upravlentsev-v-sfere-zakupok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Герасимов Кирилл Борисович, </w:t>
      </w:r>
      <w:proofErr w:type="spellStart"/>
      <w:r w:rsidRPr="00637460">
        <w:rPr>
          <w:color w:val="000000" w:themeColor="text1"/>
          <w:sz w:val="20"/>
        </w:rPr>
        <w:t>Шкодина</w:t>
      </w:r>
      <w:proofErr w:type="spellEnd"/>
      <w:r w:rsidRPr="00637460">
        <w:rPr>
          <w:color w:val="000000" w:themeColor="text1"/>
          <w:sz w:val="20"/>
        </w:rPr>
        <w:t xml:space="preserve"> Елизавета Сергеевна СТРУКТУРА ПРОЦЕССА ПРОФЕССИОНАЛИЗАЦИИ УПРАВЛЕНЦЕВ // Основы ЭУП. 2020. </w:t>
      </w:r>
      <w:r w:rsidRPr="00637460">
        <w:rPr>
          <w:color w:val="000000" w:themeColor="text1"/>
          <w:sz w:val="20"/>
          <w:lang w:val="en-US"/>
        </w:rPr>
        <w:t xml:space="preserve">№1 </w:t>
      </w:r>
      <w:r w:rsidRPr="00637460">
        <w:rPr>
          <w:color w:val="000000" w:themeColor="text1"/>
          <w:sz w:val="20"/>
          <w:lang w:val="en-US"/>
        </w:rPr>
        <w:lastRenderedPageBreak/>
        <w:t xml:space="preserve">(20). URL: </w:t>
      </w:r>
      <w:hyperlink r:id="rId3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https://cyberleninka.ru/article/n/struktura-protsessa-professionalizatsii-upravlentsev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Б. Н. Герасимов МОДЕЛИРОВАНИЕ РАЗВИТИЯ ПРОФЕССИОНАЛИЗМА УПРАВЛЕНЦЕВ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№1-1. URL: </w:t>
      </w:r>
      <w:hyperlink r:id="rId3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https://cyberleninka.ru/article/n/modelirovanie-razvitiya-professionalizma-upravlentsev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Троянская Мария Александровна, Боброва Виктория Викторовна Значение проектной деятельности в подготовке экономистов и управленцев // АНИ: педагогика и психология. </w:t>
      </w:r>
      <w:r w:rsidRPr="00637460">
        <w:rPr>
          <w:color w:val="000000" w:themeColor="text1"/>
          <w:sz w:val="20"/>
          <w:lang w:val="en-US"/>
        </w:rPr>
        <w:t xml:space="preserve">2019. №3 (28). URL: </w:t>
      </w:r>
      <w:hyperlink r:id="rId3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https://cyberleninka.ru/article/n/znachenie-proektnoy-deyatelnosti-v-podgotovke-ekonomistov-i-upravlentsev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Алтынова</w:t>
      </w:r>
      <w:proofErr w:type="spellEnd"/>
      <w:r w:rsidRPr="00637460">
        <w:rPr>
          <w:color w:val="000000" w:themeColor="text1"/>
          <w:sz w:val="20"/>
        </w:rPr>
        <w:t xml:space="preserve"> Надежда Витальевна, </w:t>
      </w:r>
      <w:proofErr w:type="spellStart"/>
      <w:r w:rsidRPr="00637460">
        <w:rPr>
          <w:color w:val="000000" w:themeColor="text1"/>
          <w:sz w:val="20"/>
        </w:rPr>
        <w:t>Таланцева</w:t>
      </w:r>
      <w:proofErr w:type="spellEnd"/>
      <w:r w:rsidRPr="00637460">
        <w:rPr>
          <w:color w:val="000000" w:themeColor="text1"/>
          <w:sz w:val="20"/>
        </w:rPr>
        <w:t xml:space="preserve"> Валентина Кузьминична О СОВЕРШЕНСТВОВАНИИ ФИЗИЧЕСКОЙ ГОТОВНОСТИ БУДУЩИХ УПРАВЛЕНЦЕВ К ПРОФЕССИОНАЛЬНОЙ ДЕЯТЕЛЬНОСТИ // Проблемы современного педагогического образования. </w:t>
      </w:r>
      <w:r w:rsidRPr="00637460">
        <w:rPr>
          <w:color w:val="000000" w:themeColor="text1"/>
          <w:sz w:val="20"/>
          <w:lang w:val="en-US"/>
        </w:rPr>
        <w:t xml:space="preserve">2019. №64-1. URL: </w:t>
      </w:r>
      <w:hyperlink r:id="rId3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https://cyberleninka.ru/article/n/o-sovershenstvovanii-fizicheskoy-gotovnosti-buduschih-upravlentsev-k-professionalnoy-deyatelnosti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Смирнова О.О. КОНТУРЫ ТРАНСФОРМАЦИИ СТРАТЕГИЧЕСКОГО ПЛАНИРОВАНИЯ В РОССИИ: ОТ ДОКУМЕНТОВ К СТРАТЕГИЧЕСКОМУ УПРАВЛЕНИЮ // МИР (Модернизация. Инновации. Развитие). 2020. №2.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36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kontury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transformatsii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strategicheskogo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planirovaniya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r w:rsidRPr="00637460">
          <w:rPr>
            <w:rStyle w:val="ab"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rossii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ot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dokumentov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r w:rsidRPr="00637460">
          <w:rPr>
            <w:rStyle w:val="ab"/>
            <w:color w:val="000000" w:themeColor="text1"/>
            <w:sz w:val="20"/>
            <w:lang w:val="en-US"/>
          </w:rPr>
          <w:t>k</w:t>
        </w:r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strategicheskomu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upravleniyu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Кустова</w:t>
      </w:r>
      <w:proofErr w:type="spellEnd"/>
      <w:r w:rsidRPr="00637460">
        <w:rPr>
          <w:color w:val="000000" w:themeColor="text1"/>
          <w:sz w:val="20"/>
        </w:rPr>
        <w:t xml:space="preserve"> Ю.Ю. МЕСТО УПРАВЛЕНИЯ ПРОЕКТАМИ В СИСТЕМЕ СТРАТЕГИЧЕСКОГО УПРАВЛЕНИЯ КОМПАНИИ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№5-3. URL: </w:t>
      </w:r>
      <w:hyperlink r:id="rId3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https://cyberleninka.ru/article/n/mesto-upravleniya-proektami-v-sisteme-strategicheskogo-upravleniya-kompanii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Р. Н. Петренко СОВЕРШЕНСТВОВАНИЕ СТРАТЕГИЧЕСКОГО УПРАВЛЕНИЯ ПЕРСОНАЛОМ ПРЕДПРИЯТИЯ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№2-2. URL: </w:t>
      </w:r>
      <w:hyperlink r:id="rId3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https://cyberleninka.ru/article/n/sovershenstvovanie-strategicheskogo-upravleniya-personalom-predpriyatiya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Д. В. Николаев УПРАВЛЕНИЕ ПРОЦЕССАМИ РЕАЛИЗАЦИИ СТРАТЕГИЧЕСКИХ ИЗМЕНЕНИЙ // ЕГИ. 2020. </w:t>
      </w:r>
      <w:r w:rsidRPr="00637460">
        <w:rPr>
          <w:color w:val="000000" w:themeColor="text1"/>
          <w:sz w:val="20"/>
          <w:lang w:val="en-US"/>
        </w:rPr>
        <w:t xml:space="preserve">№2 (28). URL: </w:t>
      </w:r>
      <w:hyperlink r:id="rId3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https://cyberleninka.ru/article/n/upravlenie-protsessami-realizatsii-strategicheskih-izmeneniy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Иванова Татьяна Леонидовна КОНЦЕПТУАЛЬНЫЕ ОСНОВЫ И ПРИОРИТЕТЫ СТРАТЕГИЧЕСКОГО ПЛАНИРОВАНИЯ И УПРАВЛЕНИЯ // Россия: тенденции и перспективы развития. </w:t>
      </w:r>
      <w:r w:rsidRPr="00637460">
        <w:rPr>
          <w:color w:val="000000" w:themeColor="text1"/>
          <w:sz w:val="20"/>
          <w:lang w:val="en-US"/>
        </w:rPr>
        <w:t xml:space="preserve">2020. №15-1. URL: </w:t>
      </w:r>
      <w:hyperlink r:id="rId4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https://cyberleninka.ru/article/n/kontseptualnye-osnovy-i-prioritety-strategicheskogo-planirovaniya-i-upravleniya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Боев Алексей Геннадьевич СИСТЕМА СТРАТЕГИЧЕСКОГО УПРАВЛЕНИЯ ПРЕОБРАЗОВАНИЯМИ ПРОМЫШЛЕННОГО ПРЕДПРИЯТИЯ // Научно-технические ведомости Санкт-Петербургского государственного политехнического университета. Экономические науки. 2020. №1.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41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sistema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strategicheskogo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upravleniya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preobrazovaniyami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promyshlennogo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predpriyatiya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Лупу А. ТЕОРЕТИЧЕСКИЕ АСПЕКТЫ СТРАТЕГИЧЕСКОГО УПРАВЛЕНИЯ КОНКУРЕНТНОСПОСОБНОСТЬЮ ПРЕДПРИЯТИЯ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№5-2. URL: </w:t>
      </w:r>
      <w:hyperlink r:id="rId4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https://cyberleninka.ru/article/n/teoreticheskie-aspekty-strategicheskogo-upravleniya-konkurentnosposobnostyu-predpriyatiya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Гирш Линда Валерьевна ВНУТРЕННИЙ БРЕНДИНГ: НОВЫЙ ПОДХОД К СТРАТЕГИЧЕСКОМУ УПРАВЛЕНИЮ // Скиф. 2020. </w:t>
      </w:r>
      <w:r w:rsidRPr="00637460">
        <w:rPr>
          <w:color w:val="000000" w:themeColor="text1"/>
          <w:sz w:val="20"/>
          <w:lang w:val="en-US"/>
        </w:rPr>
        <w:t xml:space="preserve">№4 (44). URL: </w:t>
      </w:r>
      <w:hyperlink r:id="rId4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https://cyberleninka.ru/article/n/vnutrenniy-brending-novyy-podhod-k-strategicheskomu-upravleniyu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Есарева</w:t>
      </w:r>
      <w:proofErr w:type="spellEnd"/>
      <w:r w:rsidRPr="00637460">
        <w:rPr>
          <w:color w:val="000000" w:themeColor="text1"/>
          <w:sz w:val="20"/>
        </w:rPr>
        <w:t xml:space="preserve"> А.В. ТЕОРЕТИЧЕСКИЕ АСПЕКТЫ СТРАТЕГИЧЕСКОГО УПРАВЛЕНИЯ РОСТОМ КОНКУРЕНТОСПОСОБНОСТИ ПРЕДПРИЯТИЯ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№4-2. URL: </w:t>
      </w:r>
      <w:hyperlink r:id="rId4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https://cyberleninka.ru/article/n/teoreticheskie-aspekty-strategicheskogo-upravleniya-rostom-konkurentosposobnosti-predpriyatiya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widowControl/>
        <w:numPr>
          <w:ilvl w:val="0"/>
          <w:numId w:val="25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А. В. Доронина ТЕОРЕТИЧЕСКИЕ АСПЕКТЫ ФОРМИРОВАНИЯ И ВНЕДРЕНИЯ ИННОВАЦИОННЫХ ПРОЦЕССОВ В СТРАТЕГИЧЕСКОМ УПРАВЛЕНИИ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№2-1. URL: </w:t>
      </w:r>
      <w:hyperlink r:id="rId4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https://cyberleninka.ru/article/n/teoreticheskie-aspekty-formirovaniya-i-vnedreniya-innovatsionnyh-protsessov-v-strategicheskom-upravlenii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63BB6" w:rsidRPr="00637460" w:rsidRDefault="00463BB6" w:rsidP="00463BB6">
      <w:pPr>
        <w:pStyle w:val="6f1"/>
        <w:tabs>
          <w:tab w:val="left" w:pos="1080"/>
        </w:tabs>
        <w:ind w:left="0" w:firstLine="709"/>
        <w:jc w:val="both"/>
        <w:rPr>
          <w:rFonts w:ascii="Times New Roman" w:hAnsi="Times New Roman"/>
          <w:b/>
          <w:color w:val="000000" w:themeColor="text1"/>
        </w:rPr>
      </w:pPr>
    </w:p>
    <w:p w:rsidR="00463BB6" w:rsidRPr="00637460" w:rsidRDefault="00383752" w:rsidP="00791097">
      <w:pPr>
        <w:pStyle w:val="10"/>
        <w:tabs>
          <w:tab w:val="left" w:pos="993"/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463BB6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463BB6" w:rsidRPr="00637460" w:rsidRDefault="00383752" w:rsidP="00791097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63BB6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463BB6" w:rsidRPr="00637460" w:rsidRDefault="00463BB6" w:rsidP="00791097">
      <w:pPr>
        <w:widowControl/>
        <w:tabs>
          <w:tab w:val="left" w:pos="900"/>
          <w:tab w:val="left" w:pos="993"/>
        </w:tabs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Основная литература </w:t>
      </w:r>
    </w:p>
    <w:p w:rsidR="009B6B0E" w:rsidRPr="009B6B0E" w:rsidRDefault="009B6B0E" w:rsidP="00791097">
      <w:pPr>
        <w:pStyle w:val="afffc"/>
        <w:numPr>
          <w:ilvl w:val="0"/>
          <w:numId w:val="3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9B6B0E">
        <w:rPr>
          <w:rFonts w:ascii="Times New Roman" w:hAnsi="Times New Roman"/>
          <w:color w:val="000000" w:themeColor="text1"/>
        </w:rPr>
        <w:t>Базиян</w:t>
      </w:r>
      <w:proofErr w:type="spellEnd"/>
      <w:r w:rsidRPr="009B6B0E">
        <w:rPr>
          <w:rFonts w:ascii="Times New Roman" w:hAnsi="Times New Roman"/>
          <w:color w:val="000000" w:themeColor="text1"/>
        </w:rPr>
        <w:t xml:space="preserve"> Н. Р. Стратегический менеджмент / Н. Р. </w:t>
      </w:r>
      <w:proofErr w:type="spellStart"/>
      <w:r w:rsidRPr="009B6B0E">
        <w:rPr>
          <w:rFonts w:ascii="Times New Roman" w:hAnsi="Times New Roman"/>
          <w:color w:val="000000" w:themeColor="text1"/>
        </w:rPr>
        <w:t>Базиян</w:t>
      </w:r>
      <w:proofErr w:type="spellEnd"/>
      <w:r w:rsidRPr="009B6B0E">
        <w:rPr>
          <w:rFonts w:ascii="Times New Roman" w:hAnsi="Times New Roman"/>
          <w:color w:val="000000" w:themeColor="text1"/>
        </w:rPr>
        <w:t xml:space="preserve">. — Москва: Юриспруденция, 2018. — 510 c. — </w:t>
      </w:r>
      <w:r>
        <w:rPr>
          <w:rFonts w:ascii="Times New Roman" w:hAnsi="Times New Roman"/>
          <w:color w:val="000000" w:themeColor="text1"/>
        </w:rPr>
        <w:t>ISBN 978-5-9516-0819-2. — Текст</w:t>
      </w:r>
      <w:r w:rsidRPr="009B6B0E">
        <w:rPr>
          <w:rFonts w:ascii="Times New Roman" w:hAnsi="Times New Roman"/>
          <w:color w:val="000000" w:themeColor="text1"/>
        </w:rPr>
        <w:t xml:space="preserve">: электронный // Электронно-библиотечная система IPR BOOKS: [сайт]. — URL: http://www.iprbookshop.ru/86541.html </w:t>
      </w:r>
    </w:p>
    <w:p w:rsidR="009B6B0E" w:rsidRPr="009B6B0E" w:rsidRDefault="009B6B0E" w:rsidP="00791097">
      <w:pPr>
        <w:pStyle w:val="afffc"/>
        <w:numPr>
          <w:ilvl w:val="0"/>
          <w:numId w:val="3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9B6B0E">
        <w:rPr>
          <w:rFonts w:ascii="Times New Roman" w:hAnsi="Times New Roman"/>
          <w:color w:val="000000" w:themeColor="text1"/>
        </w:rPr>
        <w:t>Гришина, С. А. Стратегический менеджмент: проектный подход: учебное пособие / С. А</w:t>
      </w:r>
      <w:r>
        <w:rPr>
          <w:rFonts w:ascii="Times New Roman" w:hAnsi="Times New Roman"/>
          <w:color w:val="000000" w:themeColor="text1"/>
        </w:rPr>
        <w:t>. Гришина, А. Н. Шишкин. — Тула</w:t>
      </w:r>
      <w:r w:rsidRPr="009B6B0E">
        <w:rPr>
          <w:rFonts w:ascii="Times New Roman" w:hAnsi="Times New Roman"/>
          <w:color w:val="000000" w:themeColor="text1"/>
        </w:rPr>
        <w:t xml:space="preserve">: Тульский государственный педагогический университет имени Л.Н. Толстого, 2020. — 184 c. — ISBN 978-5-6045158-7-7. — Текст: электронный // Цифровой образовательный ресурс IPR SMART: [сайт]. — URL: https://www.iprbookshop.ru/107697.html </w:t>
      </w:r>
    </w:p>
    <w:p w:rsidR="009B6B0E" w:rsidRPr="009B6B0E" w:rsidRDefault="009B6B0E" w:rsidP="00791097">
      <w:pPr>
        <w:pStyle w:val="afffc"/>
        <w:numPr>
          <w:ilvl w:val="0"/>
          <w:numId w:val="3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9B6B0E">
        <w:rPr>
          <w:rFonts w:ascii="Times New Roman" w:hAnsi="Times New Roman"/>
          <w:color w:val="000000" w:themeColor="text1"/>
        </w:rPr>
        <w:t>Сорокина Т. И. Стратегический менеджмент: учебное пособие / Т. И. Сорокина. — Тюмень: Государственный аграрный университет Северного Зауралья, 2021. — 151 c. — Текст: электронный // Цифровой образовательный ресурс IPR SMART: [сайт]. — URL: https://www.iprbookshop.ru/117669.html</w:t>
      </w:r>
    </w:p>
    <w:p w:rsidR="009B6B0E" w:rsidRPr="009B6B0E" w:rsidRDefault="009B6B0E" w:rsidP="00791097">
      <w:pPr>
        <w:pStyle w:val="afffc"/>
        <w:numPr>
          <w:ilvl w:val="0"/>
          <w:numId w:val="3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9B6B0E">
        <w:rPr>
          <w:rFonts w:ascii="Times New Roman" w:hAnsi="Times New Roman"/>
          <w:color w:val="000000" w:themeColor="text1"/>
        </w:rPr>
        <w:t>Поляков П.Е. Значение и содержание стратегического менеджмента. [Электронный ресурс]: рабочий учебник / Поляков П.Е. - 2022. - http://library.roweb.online</w:t>
      </w:r>
    </w:p>
    <w:p w:rsidR="009B6B0E" w:rsidRPr="009B6B0E" w:rsidRDefault="009B6B0E" w:rsidP="00791097">
      <w:pPr>
        <w:pStyle w:val="afffc"/>
        <w:numPr>
          <w:ilvl w:val="0"/>
          <w:numId w:val="3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9B6B0E">
        <w:rPr>
          <w:rFonts w:ascii="Times New Roman" w:hAnsi="Times New Roman"/>
          <w:color w:val="000000" w:themeColor="text1"/>
        </w:rPr>
        <w:t>Поляков П.Е. Стратегический анализ. [Электронный ресурс]: рабочий учебник / Поляков П.Е. - 2022. - http://library.roweb.online</w:t>
      </w:r>
    </w:p>
    <w:p w:rsidR="009B6B0E" w:rsidRPr="009B6B0E" w:rsidRDefault="009B6B0E" w:rsidP="00791097">
      <w:pPr>
        <w:pStyle w:val="afffc"/>
        <w:numPr>
          <w:ilvl w:val="0"/>
          <w:numId w:val="3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9B6B0E">
        <w:rPr>
          <w:rFonts w:ascii="Times New Roman" w:hAnsi="Times New Roman"/>
          <w:color w:val="000000" w:themeColor="text1"/>
        </w:rPr>
        <w:t>Поляков П.Е. Разработка стратегии. [Электронный ресурс]: рабочий учебник / Поляков П.Е. - 2022. - http://library.roweb.online</w:t>
      </w:r>
    </w:p>
    <w:p w:rsidR="00463BB6" w:rsidRPr="009B6B0E" w:rsidRDefault="009B6B0E" w:rsidP="00791097">
      <w:pPr>
        <w:pStyle w:val="afffc"/>
        <w:numPr>
          <w:ilvl w:val="0"/>
          <w:numId w:val="3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9B6B0E">
        <w:rPr>
          <w:rFonts w:ascii="Times New Roman" w:hAnsi="Times New Roman"/>
          <w:color w:val="000000" w:themeColor="text1"/>
        </w:rPr>
        <w:t xml:space="preserve">Поляков П.Е. Управление реализацией стратегии. Стратегический контроль. [Электронный ресурс]: рабочий учебник / Поляков П.Е. - 2022. - </w:t>
      </w:r>
      <w:hyperlink r:id="rId46" w:history="1">
        <w:r w:rsidRPr="009B6B0E">
          <w:rPr>
            <w:rStyle w:val="ab"/>
            <w:rFonts w:ascii="Times New Roman" w:hAnsi="Times New Roman"/>
          </w:rPr>
          <w:t>http://library.roweb.online</w:t>
        </w:r>
      </w:hyperlink>
    </w:p>
    <w:p w:rsidR="009B6B0E" w:rsidRPr="009B6B0E" w:rsidRDefault="009B6B0E" w:rsidP="00791097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63BB6" w:rsidRPr="00637460" w:rsidRDefault="00463BB6" w:rsidP="00791097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463BB6" w:rsidRPr="009B6B0E" w:rsidRDefault="00463BB6" w:rsidP="00791097">
      <w:pPr>
        <w:pStyle w:val="afffc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9B6B0E">
        <w:rPr>
          <w:rFonts w:ascii="Times New Roman" w:hAnsi="Times New Roman"/>
          <w:color w:val="000000" w:themeColor="text1"/>
        </w:rPr>
        <w:t>Левушкина С.В. Стратегический менеджмент [Электронный ресурс]: учебное пособие для вузов / С.В. Левушкина. — Электрон. текстовые данные. — Ставрополь: Ставропольский государственный аграрный университет, Секвойя, 2017. — 80 c. — 5-7567-0164-8. — Режим доступа: http://www.iprbookshop.ru/76122</w:t>
      </w:r>
    </w:p>
    <w:p w:rsidR="00463BB6" w:rsidRPr="00637460" w:rsidRDefault="00463BB6" w:rsidP="00791097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63BB6" w:rsidRPr="00637460" w:rsidRDefault="00383752" w:rsidP="00791097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63BB6" w:rsidRPr="00637460">
        <w:rPr>
          <w:b/>
          <w:color w:val="000000" w:themeColor="text1"/>
          <w:sz w:val="20"/>
        </w:rPr>
        <w:t>8.2. Ресурсы информационно-телекоммуникационной сети «Интернет»</w:t>
      </w:r>
    </w:p>
    <w:p w:rsidR="00463BB6" w:rsidRPr="00637460" w:rsidRDefault="00463BB6" w:rsidP="00791097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r:id="rId47" w:history="1">
        <w:r w:rsidRPr="00637460">
          <w:rPr>
            <w:rStyle w:val="ab"/>
            <w:bCs/>
            <w:color w:val="000000" w:themeColor="text1"/>
            <w:sz w:val="20"/>
          </w:rPr>
          <w:t>https://www.e-xecutive.ru/wiki/index.php/%D0%A1%D1%82%D1%80%D0%B0%D1%82%D0%B5%D0%B3%D0%B8%D1%87%D0%B5%D1%81%D0%BA%D0%B8%D0%B9_%D0%BC%D0%B5%D0%BD%D0%B5%D0%B4%D0%B6%D0%BC%D0%B5%D0%BD%D1%82</w:t>
        </w:r>
      </w:hyperlink>
    </w:p>
    <w:p w:rsidR="00463BB6" w:rsidRPr="00637460" w:rsidRDefault="00463BB6" w:rsidP="00791097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hyperlink r:id="rId48" w:history="1">
        <w:r w:rsidRPr="00637460">
          <w:rPr>
            <w:rStyle w:val="ab"/>
            <w:bCs/>
            <w:color w:val="000000" w:themeColor="text1"/>
            <w:sz w:val="20"/>
          </w:rPr>
          <w:t>https://www.u-b-s.ru/publikacii/strategicheskij-menedzhment.html</w:t>
        </w:r>
      </w:hyperlink>
    </w:p>
    <w:p w:rsidR="00463BB6" w:rsidRPr="00637460" w:rsidRDefault="00463BB6" w:rsidP="00791097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3. </w:t>
      </w:r>
      <w:hyperlink r:id="rId49" w:history="1">
        <w:r w:rsidRPr="00637460">
          <w:rPr>
            <w:rStyle w:val="ab"/>
            <w:bCs/>
            <w:color w:val="000000" w:themeColor="text1"/>
            <w:sz w:val="20"/>
          </w:rPr>
          <w:t>https://finacademy.net/materials/article/sistema-strategicheskogo-menedzhmenta</w:t>
        </w:r>
      </w:hyperlink>
    </w:p>
    <w:p w:rsidR="00463BB6" w:rsidRPr="00637460" w:rsidRDefault="00463BB6" w:rsidP="00791097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4. </w:t>
      </w:r>
      <w:hyperlink r:id="rId50" w:history="1">
        <w:r w:rsidRPr="00637460">
          <w:rPr>
            <w:rStyle w:val="ab"/>
            <w:bCs/>
            <w:color w:val="000000" w:themeColor="text1"/>
            <w:sz w:val="20"/>
          </w:rPr>
          <w:t>https://www.cfin.ru/management/chub/01_1.shtml</w:t>
        </w:r>
      </w:hyperlink>
    </w:p>
    <w:p w:rsidR="00463BB6" w:rsidRPr="00637460" w:rsidRDefault="00463BB6" w:rsidP="00791097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5. </w:t>
      </w:r>
      <w:hyperlink r:id="rId51" w:history="1">
        <w:r w:rsidRPr="00637460">
          <w:rPr>
            <w:rStyle w:val="ab"/>
            <w:bCs/>
            <w:color w:val="000000" w:themeColor="text1"/>
            <w:sz w:val="20"/>
          </w:rPr>
          <w:t>http://www.upravlenie24.ru/stratmanagment.htm</w:t>
        </w:r>
      </w:hyperlink>
    </w:p>
    <w:p w:rsidR="00463BB6" w:rsidRPr="00637460" w:rsidRDefault="00463BB6" w:rsidP="00791097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6. </w:t>
      </w:r>
      <w:hyperlink r:id="rId52" w:history="1">
        <w:r w:rsidRPr="00637460">
          <w:rPr>
            <w:rStyle w:val="ab"/>
            <w:bCs/>
            <w:color w:val="000000" w:themeColor="text1"/>
            <w:sz w:val="20"/>
          </w:rPr>
          <w:t>http://www.zarabotu.ru/statyi/Strategicheskij2.html</w:t>
        </w:r>
      </w:hyperlink>
    </w:p>
    <w:p w:rsidR="00463BB6" w:rsidRPr="00637460" w:rsidRDefault="00463BB6" w:rsidP="00791097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7. </w:t>
      </w:r>
      <w:hyperlink r:id="rId53" w:history="1">
        <w:r w:rsidRPr="00637460">
          <w:rPr>
            <w:rStyle w:val="ab"/>
            <w:bCs/>
            <w:color w:val="000000" w:themeColor="text1"/>
            <w:sz w:val="20"/>
          </w:rPr>
          <w:t>https://www.grebennikoff.ru/product/36/</w:t>
        </w:r>
      </w:hyperlink>
    </w:p>
    <w:p w:rsidR="00463BB6" w:rsidRPr="00637460" w:rsidRDefault="00463BB6" w:rsidP="00791097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8. </w:t>
      </w:r>
      <w:hyperlink r:id="rId54" w:history="1">
        <w:r w:rsidRPr="00637460">
          <w:rPr>
            <w:rStyle w:val="ab"/>
            <w:bCs/>
            <w:color w:val="000000" w:themeColor="text1"/>
            <w:sz w:val="20"/>
          </w:rPr>
          <w:t>https://www.intuit.ru/studies/courses/3449/691/info</w:t>
        </w:r>
      </w:hyperlink>
    </w:p>
    <w:p w:rsidR="00463BB6" w:rsidRPr="00637460" w:rsidRDefault="00463BB6" w:rsidP="00791097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C63B07" w:rsidRDefault="00383752" w:rsidP="00791097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C63B07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C63B07" w:rsidRDefault="00C63B07" w:rsidP="0079109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157934" w:rsidRDefault="00157934" w:rsidP="00791097">
      <w:pPr>
        <w:spacing w:before="0" w:after="0"/>
        <w:ind w:firstLine="709"/>
        <w:jc w:val="both"/>
        <w:rPr>
          <w:sz w:val="20"/>
        </w:rPr>
      </w:pPr>
      <w:r w:rsidRPr="00157934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C63B07" w:rsidRDefault="00C63B07" w:rsidP="0079109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463BB6" w:rsidRDefault="00C63B07" w:rsidP="00791097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C63B07" w:rsidRPr="00884DC5" w:rsidRDefault="00C63B07" w:rsidP="00791097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  <w:szCs w:val="24"/>
        </w:rPr>
      </w:pPr>
      <w:r w:rsidRPr="00684121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C63B07" w:rsidRPr="00684121" w:rsidRDefault="00C63B07" w:rsidP="00791097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 xml:space="preserve">Операционная система </w:t>
      </w:r>
      <w:r w:rsidRPr="00684121">
        <w:rPr>
          <w:sz w:val="20"/>
          <w:lang w:val="en-US"/>
        </w:rPr>
        <w:t>Windows</w:t>
      </w:r>
      <w:r w:rsidRPr="00684121">
        <w:rPr>
          <w:sz w:val="20"/>
        </w:rPr>
        <w:t xml:space="preserve"> </w:t>
      </w:r>
      <w:r w:rsidRPr="00684121">
        <w:rPr>
          <w:sz w:val="20"/>
          <w:lang w:val="en-US"/>
        </w:rPr>
        <w:t>Professional</w:t>
      </w:r>
      <w:r w:rsidRPr="00684121">
        <w:rPr>
          <w:sz w:val="20"/>
        </w:rPr>
        <w:t xml:space="preserve"> 10</w:t>
      </w:r>
    </w:p>
    <w:p w:rsidR="00C63B07" w:rsidRPr="00684121" w:rsidRDefault="00C63B07" w:rsidP="00791097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C63B07" w:rsidRPr="00684121" w:rsidRDefault="00C63B07" w:rsidP="00C63B07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C63B07" w:rsidRPr="00684121" w:rsidRDefault="00C63B07" w:rsidP="00C63B07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 xml:space="preserve">Платформа проведения </w:t>
      </w:r>
      <w:proofErr w:type="spellStart"/>
      <w:r w:rsidRPr="00684121">
        <w:rPr>
          <w:sz w:val="20"/>
        </w:rPr>
        <w:t>вебинаров</w:t>
      </w:r>
      <w:proofErr w:type="spellEnd"/>
      <w:r w:rsidRPr="00684121">
        <w:rPr>
          <w:sz w:val="20"/>
        </w:rPr>
        <w:t xml:space="preserve"> (отечественное ПО)</w:t>
      </w:r>
    </w:p>
    <w:p w:rsidR="00C63B07" w:rsidRPr="00684121" w:rsidRDefault="00C63B07" w:rsidP="00C63B07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84121">
        <w:rPr>
          <w:sz w:val="20"/>
        </w:rPr>
        <w:t>Ровеб</w:t>
      </w:r>
      <w:proofErr w:type="spellEnd"/>
      <w:r w:rsidRPr="00684121">
        <w:rPr>
          <w:sz w:val="20"/>
        </w:rPr>
        <w:t xml:space="preserve"> (отечественное ПО)</w:t>
      </w:r>
    </w:p>
    <w:p w:rsidR="00C63B07" w:rsidRPr="00684121" w:rsidRDefault="00C63B07" w:rsidP="00C63B07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lastRenderedPageBreak/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C63B07" w:rsidRPr="00684121" w:rsidRDefault="00C63B07" w:rsidP="00C63B07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C63B07" w:rsidRPr="00637460" w:rsidRDefault="00C63B07" w:rsidP="00C63B07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684121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463BB6" w:rsidRPr="00637460" w:rsidRDefault="00463BB6" w:rsidP="00463BB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463BB6" w:rsidRPr="00637460" w:rsidRDefault="00463BB6" w:rsidP="00463BB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463BB6" w:rsidRPr="00637460" w:rsidRDefault="00463BB6" w:rsidP="00463BB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463BB6" w:rsidRPr="00637460" w:rsidRDefault="00012864" w:rsidP="00463BB6">
      <w:pPr>
        <w:spacing w:before="0" w:after="0"/>
        <w:ind w:firstLine="709"/>
        <w:rPr>
          <w:sz w:val="20"/>
          <w:lang w:val="en-US"/>
        </w:rPr>
      </w:pPr>
      <w:hyperlink r:id="rId55" w:history="1">
        <w:r w:rsidR="00463BB6" w:rsidRPr="00637460">
          <w:rPr>
            <w:sz w:val="20"/>
            <w:lang w:val="en-US"/>
          </w:rPr>
          <w:t>http://qsp.su/tools/onlinehelp/about_license_gpl_russian.html</w:t>
        </w:r>
      </w:hyperlink>
      <w:r w:rsidR="00463BB6" w:rsidRPr="00637460">
        <w:rPr>
          <w:sz w:val="20"/>
          <w:lang w:val="en-US"/>
        </w:rPr>
        <w:t xml:space="preserve"> </w:t>
      </w:r>
    </w:p>
    <w:p w:rsidR="00463BB6" w:rsidRPr="00637460" w:rsidRDefault="00463BB6" w:rsidP="00463BB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463BB6" w:rsidRPr="00637460" w:rsidRDefault="00012864" w:rsidP="00463BB6">
      <w:pPr>
        <w:spacing w:before="0" w:after="0"/>
        <w:ind w:firstLine="709"/>
        <w:rPr>
          <w:sz w:val="20"/>
        </w:rPr>
      </w:pPr>
      <w:hyperlink r:id="rId56" w:history="1">
        <w:r w:rsidR="00463BB6" w:rsidRPr="00637460">
          <w:rPr>
            <w:sz w:val="20"/>
          </w:rPr>
          <w:t>http://qsp.su/tools/onlinehelp/about_license_gpl_russian.html</w:t>
        </w:r>
      </w:hyperlink>
    </w:p>
    <w:p w:rsidR="00463BB6" w:rsidRPr="00637460" w:rsidRDefault="00463BB6" w:rsidP="00463BB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463BB6" w:rsidRPr="00637460" w:rsidRDefault="00012864" w:rsidP="00463BB6">
      <w:pPr>
        <w:spacing w:before="0" w:after="0"/>
        <w:ind w:firstLine="709"/>
        <w:rPr>
          <w:sz w:val="20"/>
          <w:lang w:val="en-US"/>
        </w:rPr>
      </w:pPr>
      <w:hyperlink r:id="rId57" w:history="1">
        <w:r w:rsidR="00463BB6" w:rsidRPr="00637460">
          <w:rPr>
            <w:sz w:val="20"/>
            <w:lang w:val="en-US"/>
          </w:rPr>
          <w:t>http://qsp.su/tools/onlinehelp/about_license_gpl_russian.html</w:t>
        </w:r>
      </w:hyperlink>
      <w:r w:rsidR="00463BB6" w:rsidRPr="00637460">
        <w:rPr>
          <w:sz w:val="20"/>
          <w:lang w:val="en-US"/>
        </w:rPr>
        <w:t xml:space="preserve"> </w:t>
      </w:r>
    </w:p>
    <w:p w:rsidR="00463BB6" w:rsidRPr="00637460" w:rsidRDefault="00463BB6" w:rsidP="00463BB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463BB6" w:rsidRPr="00637460" w:rsidRDefault="00012864" w:rsidP="00463BB6">
      <w:pPr>
        <w:spacing w:before="0" w:after="0"/>
        <w:ind w:firstLine="709"/>
        <w:rPr>
          <w:sz w:val="20"/>
          <w:lang w:val="en-US"/>
        </w:rPr>
      </w:pPr>
      <w:hyperlink r:id="rId58" w:history="1">
        <w:r w:rsidR="00463BB6" w:rsidRPr="00637460">
          <w:rPr>
            <w:sz w:val="20"/>
            <w:lang w:val="en-US"/>
          </w:rPr>
          <w:t>http://qsp.su/tools/onlinehelp/about_license_gpl_russian.html</w:t>
        </w:r>
      </w:hyperlink>
    </w:p>
    <w:p w:rsidR="00463BB6" w:rsidRPr="00637460" w:rsidRDefault="00463BB6" w:rsidP="00463BB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463BB6" w:rsidRPr="00637460" w:rsidRDefault="00012864" w:rsidP="00463BB6">
      <w:pPr>
        <w:spacing w:before="0" w:after="0"/>
        <w:ind w:firstLine="709"/>
        <w:rPr>
          <w:sz w:val="20"/>
          <w:lang w:val="en-US"/>
        </w:rPr>
      </w:pPr>
      <w:hyperlink r:id="rId59" w:history="1">
        <w:r w:rsidR="00463BB6" w:rsidRPr="00637460">
          <w:rPr>
            <w:sz w:val="20"/>
            <w:lang w:val="en-US"/>
          </w:rPr>
          <w:t>http://qsp.su/tools/onlinehelp/about_license_gpl_russian.html</w:t>
        </w:r>
      </w:hyperlink>
    </w:p>
    <w:p w:rsidR="00463BB6" w:rsidRPr="00637460" w:rsidRDefault="00463BB6" w:rsidP="00463BB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 </w:t>
      </w:r>
    </w:p>
    <w:p w:rsidR="00463BB6" w:rsidRPr="00637460" w:rsidRDefault="00463BB6" w:rsidP="00463BB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463BB6" w:rsidRPr="00637460" w:rsidRDefault="00463BB6" w:rsidP="00463BB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463BB6" w:rsidRPr="00637460" w:rsidRDefault="00463BB6" w:rsidP="00463BB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463BB6" w:rsidRPr="00637460" w:rsidRDefault="00463BB6" w:rsidP="00463BB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60" w:history="1">
        <w:r w:rsidRPr="00637460">
          <w:rPr>
            <w:rStyle w:val="ab"/>
            <w:sz w:val="20"/>
          </w:rPr>
          <w:t>http://www.org-rsa.ru/</w:t>
        </w:r>
      </w:hyperlink>
    </w:p>
    <w:p w:rsidR="00463BB6" w:rsidRPr="00637460" w:rsidRDefault="00463BB6" w:rsidP="00463BB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61" w:history="1">
        <w:r w:rsidRPr="00637460">
          <w:rPr>
            <w:rStyle w:val="ab"/>
            <w:sz w:val="20"/>
          </w:rPr>
          <w:t>https://arb.ru/</w:t>
        </w:r>
      </w:hyperlink>
    </w:p>
    <w:p w:rsidR="00463BB6" w:rsidRPr="00637460" w:rsidRDefault="00463BB6" w:rsidP="00463BB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Всероссийский союз страховщиков сайт https://www.ins-union.ru/</w:t>
      </w:r>
    </w:p>
    <w:p w:rsidR="00463BB6" w:rsidRPr="00637460" w:rsidRDefault="00463BB6" w:rsidP="00463BB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62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463BB6" w:rsidRPr="00637460" w:rsidRDefault="00463BB6" w:rsidP="00463BB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6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463BB6" w:rsidRDefault="00463BB6" w:rsidP="00463BB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E90C11" w:rsidRPr="00E90C11" w:rsidRDefault="00E90C11" w:rsidP="00E90C1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E90C11">
        <w:rPr>
          <w:sz w:val="20"/>
        </w:rPr>
        <w:t xml:space="preserve">Справочно-правовая система «Гарант»; </w:t>
      </w:r>
    </w:p>
    <w:p w:rsidR="006564D2" w:rsidRDefault="00E90C11" w:rsidP="00E90C1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</w:pPr>
      <w:r w:rsidRPr="00E90C11">
        <w:rPr>
          <w:sz w:val="20"/>
        </w:rPr>
        <w:t>Справочно-правовая система «Консультант Плюс».</w:t>
      </w:r>
    </w:p>
    <w:sectPr w:rsidR="006564D2" w:rsidSect="00463BB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078276A"/>
    <w:multiLevelType w:val="multilevel"/>
    <w:tmpl w:val="0078276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01636F35"/>
    <w:multiLevelType w:val="multilevel"/>
    <w:tmpl w:val="614AD0C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/>
        <w:i w:val="0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</w:lvl>
  </w:abstractNum>
  <w:abstractNum w:abstractNumId="8" w15:restartNumberingAfterBreak="0">
    <w:nsid w:val="01683172"/>
    <w:multiLevelType w:val="multilevel"/>
    <w:tmpl w:val="01683172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099A146E"/>
    <w:multiLevelType w:val="multilevel"/>
    <w:tmpl w:val="614AD0C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/>
        <w:i w:val="0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</w:lvl>
  </w:abstractNum>
  <w:abstractNum w:abstractNumId="10" w15:restartNumberingAfterBreak="0">
    <w:nsid w:val="0FA861A7"/>
    <w:multiLevelType w:val="multilevel"/>
    <w:tmpl w:val="0FA861A7"/>
    <w:lvl w:ilvl="0">
      <w:start w:val="1"/>
      <w:numFmt w:val="decimal"/>
      <w:lvlText w:val="%1."/>
      <w:lvlJc w:val="left"/>
      <w:pPr>
        <w:ind w:left="1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11" w15:restartNumberingAfterBreak="0">
    <w:nsid w:val="10484C50"/>
    <w:multiLevelType w:val="multilevel"/>
    <w:tmpl w:val="10484C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3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EC5343B"/>
    <w:multiLevelType w:val="multilevel"/>
    <w:tmpl w:val="1EC5343B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87A643E"/>
    <w:multiLevelType w:val="multilevel"/>
    <w:tmpl w:val="0F8CAE08"/>
    <w:lvl w:ilvl="0">
      <w:start w:val="1"/>
      <w:numFmt w:val="decimal"/>
      <w:suff w:val="space"/>
      <w:lvlText w:val="%1."/>
      <w:lvlJc w:val="left"/>
      <w:pPr>
        <w:ind w:left="113" w:hanging="113"/>
      </w:pPr>
      <w:rPr>
        <w:rFonts w:ascii="Times New Roman" w:hAnsi="Times New Roman" w:hint="default"/>
        <w:b w:val="0"/>
        <w:i w:val="0"/>
      </w:rPr>
    </w:lvl>
    <w:lvl w:ilvl="1">
      <w:start w:val="1"/>
      <w:numFmt w:val="upperLetter"/>
      <w:suff w:val="space"/>
      <w:lvlText w:val="%2)"/>
      <w:lvlJc w:val="left"/>
      <w:pPr>
        <w:ind w:left="454" w:hanging="114"/>
      </w:pPr>
      <w:rPr>
        <w:rFonts w:ascii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8B00667"/>
    <w:multiLevelType w:val="multilevel"/>
    <w:tmpl w:val="38B00667"/>
    <w:lvl w:ilvl="0">
      <w:start w:val="1"/>
      <w:numFmt w:val="decimal"/>
      <w:lvlText w:val="%1."/>
      <w:lvlJc w:val="left"/>
      <w:pPr>
        <w:ind w:left="1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19" w15:restartNumberingAfterBreak="0">
    <w:nsid w:val="3DEF31D0"/>
    <w:multiLevelType w:val="hybridMultilevel"/>
    <w:tmpl w:val="90C67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30D1976"/>
    <w:multiLevelType w:val="multilevel"/>
    <w:tmpl w:val="430D1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3" w15:restartNumberingAfterBreak="0">
    <w:nsid w:val="4E5C7635"/>
    <w:multiLevelType w:val="multilevel"/>
    <w:tmpl w:val="4E5C7635"/>
    <w:lvl w:ilvl="0">
      <w:start w:val="1"/>
      <w:numFmt w:val="decimal"/>
      <w:lvlText w:val="%1."/>
      <w:lvlJc w:val="left"/>
      <w:pPr>
        <w:ind w:left="1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24" w15:restartNumberingAfterBreak="0">
    <w:nsid w:val="5DC927ED"/>
    <w:multiLevelType w:val="multilevel"/>
    <w:tmpl w:val="5DC927E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04514C0"/>
    <w:multiLevelType w:val="hybridMultilevel"/>
    <w:tmpl w:val="840671B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D0707D"/>
    <w:multiLevelType w:val="multilevel"/>
    <w:tmpl w:val="614AD0C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/>
        <w:i w:val="0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</w:lvl>
  </w:abstractNum>
  <w:abstractNum w:abstractNumId="27" w15:restartNumberingAfterBreak="0">
    <w:nsid w:val="69455B83"/>
    <w:multiLevelType w:val="multilevel"/>
    <w:tmpl w:val="69455B83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6839C6"/>
    <w:multiLevelType w:val="multilevel"/>
    <w:tmpl w:val="6F6839C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44A09F6"/>
    <w:multiLevelType w:val="multilevel"/>
    <w:tmpl w:val="744A09F6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4B516B3"/>
    <w:multiLevelType w:val="multilevel"/>
    <w:tmpl w:val="74B516B3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9780D"/>
    <w:multiLevelType w:val="multilevel"/>
    <w:tmpl w:val="452E8AB0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F215C0F"/>
    <w:multiLevelType w:val="multilevel"/>
    <w:tmpl w:val="7F215C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F7A458F"/>
    <w:multiLevelType w:val="multilevel"/>
    <w:tmpl w:val="7F7A458F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28"/>
  </w:num>
  <w:num w:numId="3">
    <w:abstractNumId w:val="12"/>
  </w:num>
  <w:num w:numId="4">
    <w:abstractNumId w:val="22"/>
  </w:num>
  <w:num w:numId="5">
    <w:abstractNumId w:val="1"/>
  </w:num>
  <w:num w:numId="6">
    <w:abstractNumId w:val="13"/>
  </w:num>
  <w:num w:numId="7">
    <w:abstractNumId w:val="0"/>
  </w:num>
  <w:num w:numId="8">
    <w:abstractNumId w:val="4"/>
  </w:num>
  <w:num w:numId="9">
    <w:abstractNumId w:val="14"/>
  </w:num>
  <w:num w:numId="10">
    <w:abstractNumId w:val="30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24"/>
  </w:num>
  <w:num w:numId="14">
    <w:abstractNumId w:val="32"/>
  </w:num>
  <w:num w:numId="15">
    <w:abstractNumId w:val="27"/>
  </w:num>
  <w:num w:numId="16">
    <w:abstractNumId w:val="16"/>
  </w:num>
  <w:num w:numId="17">
    <w:abstractNumId w:val="6"/>
  </w:num>
  <w:num w:numId="18">
    <w:abstractNumId w:val="29"/>
  </w:num>
  <w:num w:numId="19">
    <w:abstractNumId w:val="10"/>
  </w:num>
  <w:num w:numId="20">
    <w:abstractNumId w:val="18"/>
  </w:num>
  <w:num w:numId="21">
    <w:abstractNumId w:val="23"/>
  </w:num>
  <w:num w:numId="22">
    <w:abstractNumId w:val="20"/>
  </w:num>
  <w:num w:numId="23">
    <w:abstractNumId w:val="31"/>
  </w:num>
  <w:num w:numId="24">
    <w:abstractNumId w:val="35"/>
  </w:num>
  <w:num w:numId="25">
    <w:abstractNumId w:val="8"/>
  </w:num>
  <w:num w:numId="26">
    <w:abstractNumId w:val="33"/>
  </w:num>
  <w:num w:numId="27">
    <w:abstractNumId w:val="34"/>
  </w:num>
  <w:num w:numId="28">
    <w:abstractNumId w:val="11"/>
  </w:num>
  <w:num w:numId="29">
    <w:abstractNumId w:val="7"/>
  </w:num>
  <w:num w:numId="30">
    <w:abstractNumId w:val="9"/>
  </w:num>
  <w:num w:numId="31">
    <w:abstractNumId w:val="26"/>
  </w:num>
  <w:num w:numId="32">
    <w:abstractNumId w:val="17"/>
  </w:num>
  <w:num w:numId="33">
    <w:abstractNumId w:val="15"/>
  </w:num>
  <w:num w:numId="34">
    <w:abstractNumId w:val="21"/>
  </w:num>
  <w:num w:numId="35">
    <w:abstractNumId w:val="19"/>
  </w:num>
  <w:num w:numId="3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63BB6"/>
    <w:rsid w:val="00012864"/>
    <w:rsid w:val="00084B91"/>
    <w:rsid w:val="000E3A49"/>
    <w:rsid w:val="000E55AD"/>
    <w:rsid w:val="000E6E90"/>
    <w:rsid w:val="00127A58"/>
    <w:rsid w:val="00157934"/>
    <w:rsid w:val="001A2431"/>
    <w:rsid w:val="001E462F"/>
    <w:rsid w:val="00265B8F"/>
    <w:rsid w:val="00383752"/>
    <w:rsid w:val="0046193A"/>
    <w:rsid w:val="00463BB6"/>
    <w:rsid w:val="005B1738"/>
    <w:rsid w:val="005B31CE"/>
    <w:rsid w:val="005D2178"/>
    <w:rsid w:val="00626F4D"/>
    <w:rsid w:val="006564D2"/>
    <w:rsid w:val="0065717A"/>
    <w:rsid w:val="00674E04"/>
    <w:rsid w:val="00732661"/>
    <w:rsid w:val="00766CFF"/>
    <w:rsid w:val="00791097"/>
    <w:rsid w:val="0079527E"/>
    <w:rsid w:val="007A569A"/>
    <w:rsid w:val="008035CC"/>
    <w:rsid w:val="00826229"/>
    <w:rsid w:val="00831313"/>
    <w:rsid w:val="009023B7"/>
    <w:rsid w:val="00952061"/>
    <w:rsid w:val="009B6B0E"/>
    <w:rsid w:val="00A82094"/>
    <w:rsid w:val="00A93348"/>
    <w:rsid w:val="00B257F5"/>
    <w:rsid w:val="00B57AB0"/>
    <w:rsid w:val="00B90671"/>
    <w:rsid w:val="00B9490B"/>
    <w:rsid w:val="00BF2D3F"/>
    <w:rsid w:val="00C36693"/>
    <w:rsid w:val="00C54611"/>
    <w:rsid w:val="00C63B07"/>
    <w:rsid w:val="00C66DB4"/>
    <w:rsid w:val="00C76F84"/>
    <w:rsid w:val="00CB043F"/>
    <w:rsid w:val="00D51CCC"/>
    <w:rsid w:val="00E42DC2"/>
    <w:rsid w:val="00E90A98"/>
    <w:rsid w:val="00E90C11"/>
    <w:rsid w:val="00E93496"/>
    <w:rsid w:val="00EF5028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FDEC9"/>
  <w15:docId w15:val="{24AE3118-7134-4A56-A1B4-0D47E2C18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63BB6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463BB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463BB6"/>
    <w:pPr>
      <w:outlineLvl w:val="1"/>
    </w:pPr>
  </w:style>
  <w:style w:type="paragraph" w:styleId="30">
    <w:name w:val="heading 3"/>
    <w:basedOn w:val="a2"/>
    <w:next w:val="a2"/>
    <w:link w:val="32"/>
    <w:qFormat/>
    <w:rsid w:val="00463BB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463BB6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463BB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463BB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463BB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463BB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463BB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463B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463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463BB6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463BB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463BB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463BB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463BB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463BB6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463BB6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463BB6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463BB6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463BB6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463BB6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463BB6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463BB6"/>
    <w:rPr>
      <w:rFonts w:cs="Times New Roman"/>
    </w:rPr>
  </w:style>
  <w:style w:type="character" w:styleId="aa">
    <w:name w:val="Emphasis"/>
    <w:basedOn w:val="a3"/>
    <w:uiPriority w:val="99"/>
    <w:qFormat/>
    <w:rsid w:val="00463BB6"/>
    <w:rPr>
      <w:rFonts w:cs="Times New Roman"/>
      <w:i/>
    </w:rPr>
  </w:style>
  <w:style w:type="character" w:styleId="ab">
    <w:name w:val="Hyperlink"/>
    <w:basedOn w:val="a3"/>
    <w:qFormat/>
    <w:rsid w:val="00463BB6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463BB6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463BB6"/>
    <w:rPr>
      <w:rFonts w:cs="Times New Roman"/>
    </w:rPr>
  </w:style>
  <w:style w:type="character" w:styleId="ad">
    <w:name w:val="line number"/>
    <w:basedOn w:val="a3"/>
    <w:uiPriority w:val="99"/>
    <w:qFormat/>
    <w:rsid w:val="00463BB6"/>
    <w:rPr>
      <w:rFonts w:cs="Times New Roman"/>
    </w:rPr>
  </w:style>
  <w:style w:type="character" w:styleId="HTML2">
    <w:name w:val="HTML Definition"/>
    <w:basedOn w:val="a3"/>
    <w:uiPriority w:val="99"/>
    <w:qFormat/>
    <w:rsid w:val="00463BB6"/>
    <w:rPr>
      <w:rFonts w:cs="Times New Roman"/>
      <w:i/>
    </w:rPr>
  </w:style>
  <w:style w:type="character" w:styleId="HTML3">
    <w:name w:val="HTML Variable"/>
    <w:basedOn w:val="a3"/>
    <w:uiPriority w:val="99"/>
    <w:qFormat/>
    <w:rsid w:val="00463BB6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463BB6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463BB6"/>
    <w:rPr>
      <w:rFonts w:cs="Times New Roman"/>
      <w:b/>
    </w:rPr>
  </w:style>
  <w:style w:type="character" w:styleId="HTML5">
    <w:name w:val="HTML Cite"/>
    <w:basedOn w:val="a3"/>
    <w:uiPriority w:val="99"/>
    <w:qFormat/>
    <w:rsid w:val="00463BB6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463BB6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463BB6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463BB6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463BB6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463BB6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463BB6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463BB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463BB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463BB6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463BB6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463BB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463BB6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463BB6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463B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463BB6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463BB6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463BB6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463BB6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463BB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463BB6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463BB6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463BB6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463BB6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463BB6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463BB6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463BB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463BB6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463BB6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463BB6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463BB6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463BB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463BB6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463BB6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463B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463BB6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463BB6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463BB6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463BB6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463BB6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463BB6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463BB6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463BB6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463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463BB6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463BB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463BB6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463BB6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463BB6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463BB6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463BB6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463BB6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463B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463BB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463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463BB6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463BB6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463BB6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463BB6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463BB6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463BB6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463BB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463BB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463BB6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463BB6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463BB6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463BB6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463BB6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463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463BB6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463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463B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463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463B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463BB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463BB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463BB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463BB6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463BB6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463BB6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463BB6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463BB6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463BB6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463BB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463BB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463BB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463BB6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463BB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463BB6"/>
    <w:rPr>
      <w:rFonts w:cs="Times New Roman"/>
    </w:rPr>
  </w:style>
  <w:style w:type="character" w:customStyle="1" w:styleId="spelle">
    <w:name w:val="spelle"/>
    <w:uiPriority w:val="99"/>
    <w:qFormat/>
    <w:rsid w:val="00463BB6"/>
  </w:style>
  <w:style w:type="character" w:customStyle="1" w:styleId="FootnoteTextChar3">
    <w:name w:val="Footnote Text Char3"/>
    <w:uiPriority w:val="99"/>
    <w:qFormat/>
    <w:locked/>
    <w:rsid w:val="00463BB6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463BB6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463BB6"/>
  </w:style>
  <w:style w:type="character" w:customStyle="1" w:styleId="FootnoteTextChar">
    <w:name w:val="Footnote Text Char"/>
    <w:basedOn w:val="a3"/>
    <w:uiPriority w:val="99"/>
    <w:qFormat/>
    <w:locked/>
    <w:rsid w:val="00463BB6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463BB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463BB6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463BB6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463BB6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463BB6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463BB6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463BB6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463BB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463BB6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463BB6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463BB6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463BB6"/>
  </w:style>
  <w:style w:type="character" w:customStyle="1" w:styleId="DocumentMapChar">
    <w:name w:val="Document Map Char"/>
    <w:basedOn w:val="a3"/>
    <w:uiPriority w:val="99"/>
    <w:qFormat/>
    <w:locked/>
    <w:rsid w:val="00463BB6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463BB6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463BB6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463BB6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463BB6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463BB6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463BB6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463BB6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463BB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463BB6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463BB6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463BB6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463BB6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463BB6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463BB6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463BB6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463BB6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463BB6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463BB6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463BB6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463BB6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463BB6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463BB6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463BB6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463BB6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463BB6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463BB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463B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463BB6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463BB6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463BB6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463BB6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463BB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463BB6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463BB6"/>
    <w:rPr>
      <w:rFonts w:cs="Times New Roman"/>
    </w:rPr>
  </w:style>
  <w:style w:type="paragraph" w:customStyle="1" w:styleId="ConsPlusNonformat">
    <w:name w:val="ConsPlusNonformat"/>
    <w:uiPriority w:val="99"/>
    <w:qFormat/>
    <w:rsid w:val="00463B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463BB6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463BB6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463BB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463BB6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463BB6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463BB6"/>
  </w:style>
  <w:style w:type="character" w:customStyle="1" w:styleId="110">
    <w:name w:val="Заголовок 1 Знак1"/>
    <w:uiPriority w:val="99"/>
    <w:qFormat/>
    <w:locked/>
    <w:rsid w:val="00463BB6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463BB6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463BB6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463BB6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463BB6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463BB6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463BB6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463BB6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463BB6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463BB6"/>
  </w:style>
  <w:style w:type="paragraph" w:customStyle="1" w:styleId="Style16">
    <w:name w:val="Style16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463BB6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463BB6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463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463BB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463BB6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463BB6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463BB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463BB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463BB6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463BB6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463BB6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463BB6"/>
    <w:rPr>
      <w:sz w:val="24"/>
    </w:rPr>
  </w:style>
  <w:style w:type="character" w:customStyle="1" w:styleId="trb12">
    <w:name w:val="trb12"/>
    <w:basedOn w:val="a3"/>
    <w:uiPriority w:val="99"/>
    <w:qFormat/>
    <w:rsid w:val="00463BB6"/>
    <w:rPr>
      <w:rFonts w:cs="Times New Roman"/>
    </w:rPr>
  </w:style>
  <w:style w:type="character" w:customStyle="1" w:styleId="tbln12">
    <w:name w:val="tbln12"/>
    <w:basedOn w:val="a3"/>
    <w:uiPriority w:val="99"/>
    <w:qFormat/>
    <w:rsid w:val="00463BB6"/>
    <w:rPr>
      <w:rFonts w:cs="Times New Roman"/>
    </w:rPr>
  </w:style>
  <w:style w:type="character" w:customStyle="1" w:styleId="tbb12">
    <w:name w:val="tbb12"/>
    <w:basedOn w:val="a3"/>
    <w:uiPriority w:val="99"/>
    <w:qFormat/>
    <w:rsid w:val="00463BB6"/>
    <w:rPr>
      <w:rFonts w:cs="Times New Roman"/>
    </w:rPr>
  </w:style>
  <w:style w:type="paragraph" w:customStyle="1" w:styleId="Style9">
    <w:name w:val="Style9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463BB6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463BB6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463BB6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463BB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463BB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463BB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463BB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463BB6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463BB6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463BB6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463BB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463BB6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463BB6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463B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463BB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463BB6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463BB6"/>
    <w:rPr>
      <w:rFonts w:cs="Times New Roman"/>
    </w:rPr>
  </w:style>
  <w:style w:type="character" w:customStyle="1" w:styleId="161">
    <w:name w:val="Знак Знак16"/>
    <w:uiPriority w:val="99"/>
    <w:qFormat/>
    <w:locked/>
    <w:rsid w:val="00463BB6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463BB6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463BB6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463BB6"/>
    <w:rPr>
      <w:sz w:val="16"/>
    </w:rPr>
  </w:style>
  <w:style w:type="paragraph" w:customStyle="1" w:styleId="affff2">
    <w:name w:val="a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463BB6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463B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463BB6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463BB6"/>
  </w:style>
  <w:style w:type="character" w:customStyle="1" w:styleId="apple-style-span">
    <w:name w:val="apple-style-span"/>
    <w:uiPriority w:val="99"/>
    <w:qFormat/>
    <w:rsid w:val="00463BB6"/>
  </w:style>
  <w:style w:type="character" w:customStyle="1" w:styleId="orange">
    <w:name w:val="orange"/>
    <w:uiPriority w:val="99"/>
    <w:qFormat/>
    <w:rsid w:val="00463BB6"/>
  </w:style>
  <w:style w:type="character" w:customStyle="1" w:styleId="gray">
    <w:name w:val="gray"/>
    <w:uiPriority w:val="99"/>
    <w:qFormat/>
    <w:rsid w:val="00463BB6"/>
  </w:style>
  <w:style w:type="paragraph" w:customStyle="1" w:styleId="1KGK9">
    <w:name w:val="1KG=K9"/>
    <w:uiPriority w:val="99"/>
    <w:qFormat/>
    <w:rsid w:val="00463B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463BB6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463BB6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463BB6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463BB6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463BB6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463BB6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463BB6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463BB6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463BB6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463BB6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463BB6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463BB6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463BB6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463BB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463BB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463BB6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463BB6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463BB6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463BB6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463BB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463BB6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463BB6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463BB6"/>
    <w:rPr>
      <w:rFonts w:cs="Times New Roman"/>
    </w:rPr>
  </w:style>
  <w:style w:type="character" w:customStyle="1" w:styleId="ft523">
    <w:name w:val="ft523"/>
    <w:basedOn w:val="a3"/>
    <w:uiPriority w:val="99"/>
    <w:qFormat/>
    <w:rsid w:val="00463BB6"/>
    <w:rPr>
      <w:rFonts w:cs="Times New Roman"/>
    </w:rPr>
  </w:style>
  <w:style w:type="character" w:customStyle="1" w:styleId="ft459">
    <w:name w:val="ft459"/>
    <w:basedOn w:val="a3"/>
    <w:uiPriority w:val="99"/>
    <w:qFormat/>
    <w:rsid w:val="00463BB6"/>
    <w:rPr>
      <w:rFonts w:cs="Times New Roman"/>
    </w:rPr>
  </w:style>
  <w:style w:type="character" w:customStyle="1" w:styleId="ft553">
    <w:name w:val="ft553"/>
    <w:basedOn w:val="a3"/>
    <w:uiPriority w:val="99"/>
    <w:qFormat/>
    <w:rsid w:val="00463BB6"/>
    <w:rPr>
      <w:rFonts w:cs="Times New Roman"/>
    </w:rPr>
  </w:style>
  <w:style w:type="character" w:customStyle="1" w:styleId="ft672">
    <w:name w:val="ft672"/>
    <w:basedOn w:val="a3"/>
    <w:uiPriority w:val="99"/>
    <w:qFormat/>
    <w:rsid w:val="00463BB6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463BB6"/>
    <w:rPr>
      <w:rFonts w:cs="Times New Roman"/>
    </w:rPr>
  </w:style>
  <w:style w:type="character" w:customStyle="1" w:styleId="ft224">
    <w:name w:val="ft224"/>
    <w:basedOn w:val="a3"/>
    <w:uiPriority w:val="99"/>
    <w:qFormat/>
    <w:rsid w:val="00463BB6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463BB6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463BB6"/>
    <w:rPr>
      <w:sz w:val="16"/>
    </w:rPr>
  </w:style>
  <w:style w:type="paragraph" w:customStyle="1" w:styleId="affffb">
    <w:name w:val="Стиль"/>
    <w:uiPriority w:val="99"/>
    <w:qFormat/>
    <w:rsid w:val="00463B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463BB6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463BB6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463BB6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463BB6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463BB6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463BB6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463BB6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463BB6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463BB6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463BB6"/>
    <w:rPr>
      <w:rFonts w:cs="Times New Roman"/>
    </w:rPr>
  </w:style>
  <w:style w:type="character" w:customStyle="1" w:styleId="ft1168">
    <w:name w:val="ft1168"/>
    <w:basedOn w:val="a3"/>
    <w:uiPriority w:val="99"/>
    <w:qFormat/>
    <w:rsid w:val="00463BB6"/>
    <w:rPr>
      <w:rFonts w:cs="Times New Roman"/>
    </w:rPr>
  </w:style>
  <w:style w:type="character" w:customStyle="1" w:styleId="ft1237">
    <w:name w:val="ft1237"/>
    <w:basedOn w:val="a3"/>
    <w:uiPriority w:val="99"/>
    <w:qFormat/>
    <w:rsid w:val="00463BB6"/>
    <w:rPr>
      <w:rFonts w:cs="Times New Roman"/>
    </w:rPr>
  </w:style>
  <w:style w:type="character" w:customStyle="1" w:styleId="ft1245">
    <w:name w:val="ft1245"/>
    <w:basedOn w:val="a3"/>
    <w:uiPriority w:val="99"/>
    <w:qFormat/>
    <w:rsid w:val="00463BB6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463BB6"/>
    <w:rPr>
      <w:rFonts w:cs="Times New Roman"/>
    </w:rPr>
  </w:style>
  <w:style w:type="paragraph" w:customStyle="1" w:styleId="2f4">
    <w:name w:val="[О] Загол. 2 ур."/>
    <w:uiPriority w:val="99"/>
    <w:qFormat/>
    <w:rsid w:val="00463BB6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463BB6"/>
    <w:rPr>
      <w:rFonts w:cs="Times New Roman"/>
    </w:rPr>
  </w:style>
  <w:style w:type="character" w:customStyle="1" w:styleId="610">
    <w:name w:val="Знак Знак610"/>
    <w:uiPriority w:val="99"/>
    <w:qFormat/>
    <w:locked/>
    <w:rsid w:val="00463BB6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463BB6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463BB6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463BB6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463BB6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463BB6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463BB6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463BB6"/>
    <w:rPr>
      <w:rFonts w:cs="Times New Roman"/>
    </w:rPr>
  </w:style>
  <w:style w:type="character" w:customStyle="1" w:styleId="FontStyle33">
    <w:name w:val="Font Style33"/>
    <w:uiPriority w:val="99"/>
    <w:qFormat/>
    <w:rsid w:val="00463BB6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463BB6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463BB6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463BB6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463BB6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463BB6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463BB6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463BB6"/>
    <w:rPr>
      <w:rFonts w:cs="Times New Roman"/>
    </w:rPr>
  </w:style>
  <w:style w:type="character" w:customStyle="1" w:styleId="ft3162">
    <w:name w:val="ft3162"/>
    <w:basedOn w:val="a3"/>
    <w:uiPriority w:val="99"/>
    <w:qFormat/>
    <w:rsid w:val="00463BB6"/>
    <w:rPr>
      <w:rFonts w:cs="Times New Roman"/>
    </w:rPr>
  </w:style>
  <w:style w:type="character" w:customStyle="1" w:styleId="ft1373">
    <w:name w:val="ft1373"/>
    <w:basedOn w:val="a3"/>
    <w:uiPriority w:val="99"/>
    <w:qFormat/>
    <w:rsid w:val="00463BB6"/>
    <w:rPr>
      <w:rFonts w:cs="Times New Roman"/>
    </w:rPr>
  </w:style>
  <w:style w:type="character" w:customStyle="1" w:styleId="ft32">
    <w:name w:val="ft32"/>
    <w:basedOn w:val="a3"/>
    <w:uiPriority w:val="99"/>
    <w:qFormat/>
    <w:rsid w:val="00463BB6"/>
    <w:rPr>
      <w:rFonts w:cs="Times New Roman"/>
    </w:rPr>
  </w:style>
  <w:style w:type="character" w:customStyle="1" w:styleId="ft1433">
    <w:name w:val="ft1433"/>
    <w:basedOn w:val="a3"/>
    <w:uiPriority w:val="99"/>
    <w:qFormat/>
    <w:rsid w:val="00463BB6"/>
    <w:rPr>
      <w:rFonts w:cs="Times New Roman"/>
    </w:rPr>
  </w:style>
  <w:style w:type="character" w:customStyle="1" w:styleId="ft1481">
    <w:name w:val="ft1481"/>
    <w:basedOn w:val="a3"/>
    <w:uiPriority w:val="99"/>
    <w:qFormat/>
    <w:rsid w:val="00463BB6"/>
    <w:rPr>
      <w:rFonts w:cs="Times New Roman"/>
    </w:rPr>
  </w:style>
  <w:style w:type="character" w:customStyle="1" w:styleId="ft1536">
    <w:name w:val="ft1536"/>
    <w:basedOn w:val="a3"/>
    <w:uiPriority w:val="99"/>
    <w:qFormat/>
    <w:rsid w:val="00463BB6"/>
    <w:rPr>
      <w:rFonts w:cs="Times New Roman"/>
    </w:rPr>
  </w:style>
  <w:style w:type="character" w:customStyle="1" w:styleId="ft1543">
    <w:name w:val="ft1543"/>
    <w:basedOn w:val="a3"/>
    <w:uiPriority w:val="99"/>
    <w:qFormat/>
    <w:rsid w:val="00463BB6"/>
    <w:rPr>
      <w:rFonts w:cs="Times New Roman"/>
    </w:rPr>
  </w:style>
  <w:style w:type="character" w:customStyle="1" w:styleId="ft1">
    <w:name w:val="ft1"/>
    <w:basedOn w:val="a3"/>
    <w:uiPriority w:val="99"/>
    <w:qFormat/>
    <w:rsid w:val="00463BB6"/>
    <w:rPr>
      <w:rFonts w:cs="Times New Roman"/>
    </w:rPr>
  </w:style>
  <w:style w:type="character" w:customStyle="1" w:styleId="ft1546">
    <w:name w:val="ft1546"/>
    <w:basedOn w:val="a3"/>
    <w:uiPriority w:val="99"/>
    <w:qFormat/>
    <w:rsid w:val="00463BB6"/>
    <w:rPr>
      <w:rFonts w:cs="Times New Roman"/>
    </w:rPr>
  </w:style>
  <w:style w:type="character" w:customStyle="1" w:styleId="ft1550">
    <w:name w:val="ft1550"/>
    <w:basedOn w:val="a3"/>
    <w:uiPriority w:val="99"/>
    <w:qFormat/>
    <w:rsid w:val="00463BB6"/>
    <w:rPr>
      <w:rFonts w:cs="Times New Roman"/>
    </w:rPr>
  </w:style>
  <w:style w:type="character" w:customStyle="1" w:styleId="ft1571">
    <w:name w:val="ft1571"/>
    <w:basedOn w:val="a3"/>
    <w:uiPriority w:val="99"/>
    <w:qFormat/>
    <w:rsid w:val="00463BB6"/>
    <w:rPr>
      <w:rFonts w:cs="Times New Roman"/>
    </w:rPr>
  </w:style>
  <w:style w:type="character" w:customStyle="1" w:styleId="ft1577">
    <w:name w:val="ft1577"/>
    <w:basedOn w:val="a3"/>
    <w:uiPriority w:val="99"/>
    <w:qFormat/>
    <w:rsid w:val="00463BB6"/>
    <w:rPr>
      <w:rFonts w:cs="Times New Roman"/>
    </w:rPr>
  </w:style>
  <w:style w:type="character" w:customStyle="1" w:styleId="ft1583">
    <w:name w:val="ft1583"/>
    <w:basedOn w:val="a3"/>
    <w:uiPriority w:val="99"/>
    <w:qFormat/>
    <w:rsid w:val="00463BB6"/>
    <w:rPr>
      <w:rFonts w:cs="Times New Roman"/>
    </w:rPr>
  </w:style>
  <w:style w:type="character" w:customStyle="1" w:styleId="ft1593">
    <w:name w:val="ft1593"/>
    <w:basedOn w:val="a3"/>
    <w:uiPriority w:val="99"/>
    <w:qFormat/>
    <w:rsid w:val="00463BB6"/>
    <w:rPr>
      <w:rFonts w:cs="Times New Roman"/>
    </w:rPr>
  </w:style>
  <w:style w:type="character" w:customStyle="1" w:styleId="ft1641">
    <w:name w:val="ft1641"/>
    <w:basedOn w:val="a3"/>
    <w:uiPriority w:val="99"/>
    <w:qFormat/>
    <w:rsid w:val="00463BB6"/>
    <w:rPr>
      <w:rFonts w:cs="Times New Roman"/>
    </w:rPr>
  </w:style>
  <w:style w:type="character" w:customStyle="1" w:styleId="ft1671">
    <w:name w:val="ft1671"/>
    <w:basedOn w:val="a3"/>
    <w:uiPriority w:val="99"/>
    <w:qFormat/>
    <w:rsid w:val="00463BB6"/>
    <w:rPr>
      <w:rFonts w:cs="Times New Roman"/>
    </w:rPr>
  </w:style>
  <w:style w:type="character" w:customStyle="1" w:styleId="ft1723">
    <w:name w:val="ft1723"/>
    <w:basedOn w:val="a3"/>
    <w:uiPriority w:val="99"/>
    <w:qFormat/>
    <w:rsid w:val="00463BB6"/>
    <w:rPr>
      <w:rFonts w:cs="Times New Roman"/>
    </w:rPr>
  </w:style>
  <w:style w:type="character" w:customStyle="1" w:styleId="ft1786">
    <w:name w:val="ft1786"/>
    <w:basedOn w:val="a3"/>
    <w:uiPriority w:val="99"/>
    <w:qFormat/>
    <w:rsid w:val="00463BB6"/>
    <w:rPr>
      <w:rFonts w:cs="Times New Roman"/>
    </w:rPr>
  </w:style>
  <w:style w:type="character" w:customStyle="1" w:styleId="ft1809">
    <w:name w:val="ft1809"/>
    <w:basedOn w:val="a3"/>
    <w:uiPriority w:val="99"/>
    <w:qFormat/>
    <w:rsid w:val="00463BB6"/>
    <w:rPr>
      <w:rFonts w:cs="Times New Roman"/>
    </w:rPr>
  </w:style>
  <w:style w:type="character" w:customStyle="1" w:styleId="ft1814">
    <w:name w:val="ft1814"/>
    <w:basedOn w:val="a3"/>
    <w:uiPriority w:val="99"/>
    <w:qFormat/>
    <w:rsid w:val="00463BB6"/>
    <w:rPr>
      <w:rFonts w:cs="Times New Roman"/>
    </w:rPr>
  </w:style>
  <w:style w:type="character" w:customStyle="1" w:styleId="ft1827">
    <w:name w:val="ft1827"/>
    <w:basedOn w:val="a3"/>
    <w:uiPriority w:val="99"/>
    <w:qFormat/>
    <w:rsid w:val="00463BB6"/>
    <w:rPr>
      <w:rFonts w:cs="Times New Roman"/>
    </w:rPr>
  </w:style>
  <w:style w:type="character" w:customStyle="1" w:styleId="ft1831">
    <w:name w:val="ft1831"/>
    <w:basedOn w:val="a3"/>
    <w:uiPriority w:val="99"/>
    <w:qFormat/>
    <w:rsid w:val="00463BB6"/>
    <w:rPr>
      <w:rFonts w:cs="Times New Roman"/>
    </w:rPr>
  </w:style>
  <w:style w:type="character" w:customStyle="1" w:styleId="ft1837">
    <w:name w:val="ft1837"/>
    <w:basedOn w:val="a3"/>
    <w:uiPriority w:val="99"/>
    <w:qFormat/>
    <w:rsid w:val="00463BB6"/>
    <w:rPr>
      <w:rFonts w:cs="Times New Roman"/>
    </w:rPr>
  </w:style>
  <w:style w:type="character" w:customStyle="1" w:styleId="ft1857">
    <w:name w:val="ft1857"/>
    <w:basedOn w:val="a3"/>
    <w:uiPriority w:val="99"/>
    <w:qFormat/>
    <w:rsid w:val="00463BB6"/>
    <w:rPr>
      <w:rFonts w:cs="Times New Roman"/>
    </w:rPr>
  </w:style>
  <w:style w:type="character" w:customStyle="1" w:styleId="ft1873">
    <w:name w:val="ft1873"/>
    <w:basedOn w:val="a3"/>
    <w:uiPriority w:val="99"/>
    <w:qFormat/>
    <w:rsid w:val="00463BB6"/>
    <w:rPr>
      <w:rFonts w:cs="Times New Roman"/>
    </w:rPr>
  </w:style>
  <w:style w:type="character" w:customStyle="1" w:styleId="ft1932">
    <w:name w:val="ft1932"/>
    <w:basedOn w:val="a3"/>
    <w:uiPriority w:val="99"/>
    <w:qFormat/>
    <w:rsid w:val="00463BB6"/>
    <w:rPr>
      <w:rFonts w:cs="Times New Roman"/>
    </w:rPr>
  </w:style>
  <w:style w:type="character" w:customStyle="1" w:styleId="ft1995">
    <w:name w:val="ft1995"/>
    <w:basedOn w:val="a3"/>
    <w:uiPriority w:val="99"/>
    <w:qFormat/>
    <w:rsid w:val="00463BB6"/>
    <w:rPr>
      <w:rFonts w:cs="Times New Roman"/>
    </w:rPr>
  </w:style>
  <w:style w:type="character" w:customStyle="1" w:styleId="ft2033">
    <w:name w:val="ft2033"/>
    <w:basedOn w:val="a3"/>
    <w:uiPriority w:val="99"/>
    <w:qFormat/>
    <w:rsid w:val="00463BB6"/>
    <w:rPr>
      <w:rFonts w:cs="Times New Roman"/>
    </w:rPr>
  </w:style>
  <w:style w:type="character" w:customStyle="1" w:styleId="ft11943">
    <w:name w:val="ft11943"/>
    <w:basedOn w:val="a3"/>
    <w:uiPriority w:val="99"/>
    <w:qFormat/>
    <w:rsid w:val="00463BB6"/>
    <w:rPr>
      <w:rFonts w:cs="Times New Roman"/>
    </w:rPr>
  </w:style>
  <w:style w:type="character" w:customStyle="1" w:styleId="ft12010">
    <w:name w:val="ft12010"/>
    <w:basedOn w:val="a3"/>
    <w:uiPriority w:val="99"/>
    <w:qFormat/>
    <w:rsid w:val="00463BB6"/>
    <w:rPr>
      <w:rFonts w:cs="Times New Roman"/>
    </w:rPr>
  </w:style>
  <w:style w:type="character" w:customStyle="1" w:styleId="ft12050">
    <w:name w:val="ft12050"/>
    <w:basedOn w:val="a3"/>
    <w:uiPriority w:val="99"/>
    <w:qFormat/>
    <w:rsid w:val="00463BB6"/>
    <w:rPr>
      <w:rFonts w:cs="Times New Roman"/>
    </w:rPr>
  </w:style>
  <w:style w:type="character" w:customStyle="1" w:styleId="ft12104">
    <w:name w:val="ft12104"/>
    <w:basedOn w:val="a3"/>
    <w:uiPriority w:val="99"/>
    <w:qFormat/>
    <w:rsid w:val="00463BB6"/>
    <w:rPr>
      <w:rFonts w:cs="Times New Roman"/>
    </w:rPr>
  </w:style>
  <w:style w:type="character" w:customStyle="1" w:styleId="ft12139">
    <w:name w:val="ft12139"/>
    <w:basedOn w:val="a3"/>
    <w:uiPriority w:val="99"/>
    <w:qFormat/>
    <w:rsid w:val="00463BB6"/>
    <w:rPr>
      <w:rFonts w:cs="Times New Roman"/>
    </w:rPr>
  </w:style>
  <w:style w:type="character" w:customStyle="1" w:styleId="ft12166">
    <w:name w:val="ft12166"/>
    <w:basedOn w:val="a3"/>
    <w:uiPriority w:val="99"/>
    <w:qFormat/>
    <w:rsid w:val="00463BB6"/>
    <w:rPr>
      <w:rFonts w:cs="Times New Roman"/>
    </w:rPr>
  </w:style>
  <w:style w:type="character" w:customStyle="1" w:styleId="ft12184">
    <w:name w:val="ft12184"/>
    <w:basedOn w:val="a3"/>
    <w:uiPriority w:val="99"/>
    <w:qFormat/>
    <w:rsid w:val="00463BB6"/>
    <w:rPr>
      <w:rFonts w:cs="Times New Roman"/>
    </w:rPr>
  </w:style>
  <w:style w:type="character" w:customStyle="1" w:styleId="ft12250">
    <w:name w:val="ft12250"/>
    <w:basedOn w:val="a3"/>
    <w:uiPriority w:val="99"/>
    <w:qFormat/>
    <w:rsid w:val="00463BB6"/>
    <w:rPr>
      <w:rFonts w:cs="Times New Roman"/>
    </w:rPr>
  </w:style>
  <w:style w:type="character" w:customStyle="1" w:styleId="ft12278">
    <w:name w:val="ft12278"/>
    <w:basedOn w:val="a3"/>
    <w:uiPriority w:val="99"/>
    <w:qFormat/>
    <w:rsid w:val="00463BB6"/>
    <w:rPr>
      <w:rFonts w:cs="Times New Roman"/>
    </w:rPr>
  </w:style>
  <w:style w:type="character" w:customStyle="1" w:styleId="ft12329">
    <w:name w:val="ft12329"/>
    <w:basedOn w:val="a3"/>
    <w:uiPriority w:val="99"/>
    <w:qFormat/>
    <w:rsid w:val="00463BB6"/>
    <w:rPr>
      <w:rFonts w:cs="Times New Roman"/>
    </w:rPr>
  </w:style>
  <w:style w:type="character" w:customStyle="1" w:styleId="ft12373">
    <w:name w:val="ft12373"/>
    <w:basedOn w:val="a3"/>
    <w:uiPriority w:val="99"/>
    <w:qFormat/>
    <w:rsid w:val="00463BB6"/>
    <w:rPr>
      <w:rFonts w:cs="Times New Roman"/>
    </w:rPr>
  </w:style>
  <w:style w:type="character" w:customStyle="1" w:styleId="ft12374">
    <w:name w:val="ft12374"/>
    <w:basedOn w:val="a3"/>
    <w:uiPriority w:val="99"/>
    <w:qFormat/>
    <w:rsid w:val="00463BB6"/>
    <w:rPr>
      <w:rFonts w:cs="Times New Roman"/>
    </w:rPr>
  </w:style>
  <w:style w:type="character" w:customStyle="1" w:styleId="ft12429">
    <w:name w:val="ft12429"/>
    <w:basedOn w:val="a3"/>
    <w:uiPriority w:val="99"/>
    <w:qFormat/>
    <w:rsid w:val="00463BB6"/>
    <w:rPr>
      <w:rFonts w:cs="Times New Roman"/>
    </w:rPr>
  </w:style>
  <w:style w:type="character" w:customStyle="1" w:styleId="ft12471">
    <w:name w:val="ft12471"/>
    <w:basedOn w:val="a3"/>
    <w:uiPriority w:val="99"/>
    <w:qFormat/>
    <w:rsid w:val="00463BB6"/>
    <w:rPr>
      <w:rFonts w:cs="Times New Roman"/>
    </w:rPr>
  </w:style>
  <w:style w:type="character" w:customStyle="1" w:styleId="ft12500">
    <w:name w:val="ft12500"/>
    <w:basedOn w:val="a3"/>
    <w:uiPriority w:val="99"/>
    <w:qFormat/>
    <w:rsid w:val="00463BB6"/>
    <w:rPr>
      <w:rFonts w:cs="Times New Roman"/>
    </w:rPr>
  </w:style>
  <w:style w:type="character" w:customStyle="1" w:styleId="ft12501">
    <w:name w:val="ft12501"/>
    <w:basedOn w:val="a3"/>
    <w:uiPriority w:val="99"/>
    <w:qFormat/>
    <w:rsid w:val="00463BB6"/>
    <w:rPr>
      <w:rFonts w:cs="Times New Roman"/>
    </w:rPr>
  </w:style>
  <w:style w:type="character" w:customStyle="1" w:styleId="ft12561">
    <w:name w:val="ft12561"/>
    <w:basedOn w:val="a3"/>
    <w:uiPriority w:val="99"/>
    <w:qFormat/>
    <w:rsid w:val="00463BB6"/>
    <w:rPr>
      <w:rFonts w:cs="Times New Roman"/>
    </w:rPr>
  </w:style>
  <w:style w:type="character" w:customStyle="1" w:styleId="ft12562">
    <w:name w:val="ft12562"/>
    <w:basedOn w:val="a3"/>
    <w:uiPriority w:val="99"/>
    <w:qFormat/>
    <w:rsid w:val="00463BB6"/>
    <w:rPr>
      <w:rFonts w:cs="Times New Roman"/>
    </w:rPr>
  </w:style>
  <w:style w:type="character" w:customStyle="1" w:styleId="ft12589">
    <w:name w:val="ft12589"/>
    <w:basedOn w:val="a3"/>
    <w:uiPriority w:val="99"/>
    <w:qFormat/>
    <w:rsid w:val="00463BB6"/>
    <w:rPr>
      <w:rFonts w:cs="Times New Roman"/>
    </w:rPr>
  </w:style>
  <w:style w:type="character" w:customStyle="1" w:styleId="ft12609">
    <w:name w:val="ft12609"/>
    <w:basedOn w:val="a3"/>
    <w:uiPriority w:val="99"/>
    <w:qFormat/>
    <w:rsid w:val="00463BB6"/>
    <w:rPr>
      <w:rFonts w:cs="Times New Roman"/>
    </w:rPr>
  </w:style>
  <w:style w:type="character" w:customStyle="1" w:styleId="ft12670">
    <w:name w:val="ft12670"/>
    <w:basedOn w:val="a3"/>
    <w:uiPriority w:val="99"/>
    <w:qFormat/>
    <w:rsid w:val="00463BB6"/>
    <w:rPr>
      <w:rFonts w:cs="Times New Roman"/>
    </w:rPr>
  </w:style>
  <w:style w:type="character" w:customStyle="1" w:styleId="ft12676">
    <w:name w:val="ft12676"/>
    <w:basedOn w:val="a3"/>
    <w:uiPriority w:val="99"/>
    <w:qFormat/>
    <w:rsid w:val="00463BB6"/>
    <w:rPr>
      <w:rFonts w:cs="Times New Roman"/>
    </w:rPr>
  </w:style>
  <w:style w:type="character" w:customStyle="1" w:styleId="ft12686">
    <w:name w:val="ft12686"/>
    <w:basedOn w:val="a3"/>
    <w:uiPriority w:val="99"/>
    <w:qFormat/>
    <w:rsid w:val="00463BB6"/>
    <w:rPr>
      <w:rFonts w:cs="Times New Roman"/>
    </w:rPr>
  </w:style>
  <w:style w:type="character" w:customStyle="1" w:styleId="ft12696">
    <w:name w:val="ft12696"/>
    <w:basedOn w:val="a3"/>
    <w:uiPriority w:val="99"/>
    <w:qFormat/>
    <w:rsid w:val="00463BB6"/>
    <w:rPr>
      <w:rFonts w:cs="Times New Roman"/>
    </w:rPr>
  </w:style>
  <w:style w:type="character" w:customStyle="1" w:styleId="ft12701">
    <w:name w:val="ft12701"/>
    <w:basedOn w:val="a3"/>
    <w:uiPriority w:val="99"/>
    <w:qFormat/>
    <w:rsid w:val="00463BB6"/>
    <w:rPr>
      <w:rFonts w:cs="Times New Roman"/>
    </w:rPr>
  </w:style>
  <w:style w:type="character" w:customStyle="1" w:styleId="ft12708">
    <w:name w:val="ft12708"/>
    <w:basedOn w:val="a3"/>
    <w:uiPriority w:val="99"/>
    <w:qFormat/>
    <w:rsid w:val="00463BB6"/>
    <w:rPr>
      <w:rFonts w:cs="Times New Roman"/>
    </w:rPr>
  </w:style>
  <w:style w:type="character" w:customStyle="1" w:styleId="ft12715">
    <w:name w:val="ft12715"/>
    <w:basedOn w:val="a3"/>
    <w:uiPriority w:val="99"/>
    <w:qFormat/>
    <w:rsid w:val="00463BB6"/>
    <w:rPr>
      <w:rFonts w:cs="Times New Roman"/>
    </w:rPr>
  </w:style>
  <w:style w:type="character" w:customStyle="1" w:styleId="ft12722">
    <w:name w:val="ft12722"/>
    <w:basedOn w:val="a3"/>
    <w:uiPriority w:val="99"/>
    <w:qFormat/>
    <w:rsid w:val="00463BB6"/>
    <w:rPr>
      <w:rFonts w:cs="Times New Roman"/>
    </w:rPr>
  </w:style>
  <w:style w:type="character" w:customStyle="1" w:styleId="ft12787">
    <w:name w:val="ft12787"/>
    <w:basedOn w:val="a3"/>
    <w:uiPriority w:val="99"/>
    <w:qFormat/>
    <w:rsid w:val="00463BB6"/>
    <w:rPr>
      <w:rFonts w:cs="Times New Roman"/>
    </w:rPr>
  </w:style>
  <w:style w:type="character" w:customStyle="1" w:styleId="ft12790">
    <w:name w:val="ft12790"/>
    <w:basedOn w:val="a3"/>
    <w:uiPriority w:val="99"/>
    <w:qFormat/>
    <w:rsid w:val="00463BB6"/>
    <w:rPr>
      <w:rFonts w:cs="Times New Roman"/>
    </w:rPr>
  </w:style>
  <w:style w:type="character" w:customStyle="1" w:styleId="ft12850">
    <w:name w:val="ft12850"/>
    <w:basedOn w:val="a3"/>
    <w:uiPriority w:val="99"/>
    <w:qFormat/>
    <w:rsid w:val="00463BB6"/>
    <w:rPr>
      <w:rFonts w:cs="Times New Roman"/>
    </w:rPr>
  </w:style>
  <w:style w:type="character" w:customStyle="1" w:styleId="ft12896">
    <w:name w:val="ft12896"/>
    <w:basedOn w:val="a3"/>
    <w:uiPriority w:val="99"/>
    <w:qFormat/>
    <w:rsid w:val="00463BB6"/>
    <w:rPr>
      <w:rFonts w:cs="Times New Roman"/>
    </w:rPr>
  </w:style>
  <w:style w:type="character" w:customStyle="1" w:styleId="ft12942">
    <w:name w:val="ft12942"/>
    <w:basedOn w:val="a3"/>
    <w:uiPriority w:val="99"/>
    <w:qFormat/>
    <w:rsid w:val="00463BB6"/>
    <w:rPr>
      <w:rFonts w:cs="Times New Roman"/>
    </w:rPr>
  </w:style>
  <w:style w:type="character" w:customStyle="1" w:styleId="ft12991">
    <w:name w:val="ft12991"/>
    <w:basedOn w:val="a3"/>
    <w:uiPriority w:val="99"/>
    <w:qFormat/>
    <w:rsid w:val="00463BB6"/>
    <w:rPr>
      <w:rFonts w:cs="Times New Roman"/>
    </w:rPr>
  </w:style>
  <w:style w:type="character" w:customStyle="1" w:styleId="ft13046">
    <w:name w:val="ft13046"/>
    <w:basedOn w:val="a3"/>
    <w:uiPriority w:val="99"/>
    <w:qFormat/>
    <w:rsid w:val="00463BB6"/>
    <w:rPr>
      <w:rFonts w:cs="Times New Roman"/>
    </w:rPr>
  </w:style>
  <w:style w:type="character" w:customStyle="1" w:styleId="ft13079">
    <w:name w:val="ft13079"/>
    <w:basedOn w:val="a3"/>
    <w:uiPriority w:val="99"/>
    <w:qFormat/>
    <w:rsid w:val="00463BB6"/>
    <w:rPr>
      <w:rFonts w:cs="Times New Roman"/>
    </w:rPr>
  </w:style>
  <w:style w:type="character" w:customStyle="1" w:styleId="ft13129">
    <w:name w:val="ft13129"/>
    <w:basedOn w:val="a3"/>
    <w:uiPriority w:val="99"/>
    <w:qFormat/>
    <w:rsid w:val="00463BB6"/>
    <w:rPr>
      <w:rFonts w:cs="Times New Roman"/>
    </w:rPr>
  </w:style>
  <w:style w:type="character" w:customStyle="1" w:styleId="ft13186">
    <w:name w:val="ft13186"/>
    <w:basedOn w:val="a3"/>
    <w:uiPriority w:val="99"/>
    <w:qFormat/>
    <w:rsid w:val="00463BB6"/>
    <w:rPr>
      <w:rFonts w:cs="Times New Roman"/>
    </w:rPr>
  </w:style>
  <w:style w:type="character" w:customStyle="1" w:styleId="ft13226">
    <w:name w:val="ft13226"/>
    <w:basedOn w:val="a3"/>
    <w:uiPriority w:val="99"/>
    <w:qFormat/>
    <w:rsid w:val="00463BB6"/>
    <w:rPr>
      <w:rFonts w:cs="Times New Roman"/>
    </w:rPr>
  </w:style>
  <w:style w:type="character" w:customStyle="1" w:styleId="ft13271">
    <w:name w:val="ft13271"/>
    <w:basedOn w:val="a3"/>
    <w:uiPriority w:val="99"/>
    <w:qFormat/>
    <w:rsid w:val="00463BB6"/>
    <w:rPr>
      <w:rFonts w:cs="Times New Roman"/>
    </w:rPr>
  </w:style>
  <w:style w:type="character" w:customStyle="1" w:styleId="ft13309">
    <w:name w:val="ft13309"/>
    <w:basedOn w:val="a3"/>
    <w:uiPriority w:val="99"/>
    <w:qFormat/>
    <w:rsid w:val="00463BB6"/>
    <w:rPr>
      <w:rFonts w:cs="Times New Roman"/>
    </w:rPr>
  </w:style>
  <w:style w:type="character" w:customStyle="1" w:styleId="ft13366">
    <w:name w:val="ft13366"/>
    <w:basedOn w:val="a3"/>
    <w:uiPriority w:val="99"/>
    <w:qFormat/>
    <w:rsid w:val="00463BB6"/>
    <w:rPr>
      <w:rFonts w:cs="Times New Roman"/>
    </w:rPr>
  </w:style>
  <w:style w:type="character" w:customStyle="1" w:styleId="ft13418">
    <w:name w:val="ft13418"/>
    <w:basedOn w:val="a3"/>
    <w:uiPriority w:val="99"/>
    <w:qFormat/>
    <w:rsid w:val="00463BB6"/>
    <w:rPr>
      <w:rFonts w:cs="Times New Roman"/>
    </w:rPr>
  </w:style>
  <w:style w:type="character" w:customStyle="1" w:styleId="ft13441">
    <w:name w:val="ft13441"/>
    <w:basedOn w:val="a3"/>
    <w:uiPriority w:val="99"/>
    <w:qFormat/>
    <w:rsid w:val="00463BB6"/>
    <w:rPr>
      <w:rFonts w:cs="Times New Roman"/>
    </w:rPr>
  </w:style>
  <w:style w:type="character" w:customStyle="1" w:styleId="ft13487">
    <w:name w:val="ft13487"/>
    <w:basedOn w:val="a3"/>
    <w:uiPriority w:val="99"/>
    <w:qFormat/>
    <w:rsid w:val="00463BB6"/>
    <w:rPr>
      <w:rFonts w:cs="Times New Roman"/>
    </w:rPr>
  </w:style>
  <w:style w:type="character" w:customStyle="1" w:styleId="ft13488">
    <w:name w:val="ft13488"/>
    <w:basedOn w:val="a3"/>
    <w:uiPriority w:val="99"/>
    <w:qFormat/>
    <w:rsid w:val="00463BB6"/>
    <w:rPr>
      <w:rFonts w:cs="Times New Roman"/>
    </w:rPr>
  </w:style>
  <w:style w:type="character" w:customStyle="1" w:styleId="ft13494">
    <w:name w:val="ft13494"/>
    <w:basedOn w:val="a3"/>
    <w:uiPriority w:val="99"/>
    <w:qFormat/>
    <w:rsid w:val="00463BB6"/>
    <w:rPr>
      <w:rFonts w:cs="Times New Roman"/>
    </w:rPr>
  </w:style>
  <w:style w:type="character" w:customStyle="1" w:styleId="ft13500">
    <w:name w:val="ft13500"/>
    <w:basedOn w:val="a3"/>
    <w:uiPriority w:val="99"/>
    <w:qFormat/>
    <w:rsid w:val="00463BB6"/>
    <w:rPr>
      <w:rFonts w:cs="Times New Roman"/>
    </w:rPr>
  </w:style>
  <w:style w:type="character" w:customStyle="1" w:styleId="ft13505">
    <w:name w:val="ft13505"/>
    <w:basedOn w:val="a3"/>
    <w:uiPriority w:val="99"/>
    <w:qFormat/>
    <w:rsid w:val="00463BB6"/>
    <w:rPr>
      <w:rFonts w:cs="Times New Roman"/>
    </w:rPr>
  </w:style>
  <w:style w:type="character" w:customStyle="1" w:styleId="ft13518">
    <w:name w:val="ft13518"/>
    <w:basedOn w:val="a3"/>
    <w:uiPriority w:val="99"/>
    <w:qFormat/>
    <w:rsid w:val="00463BB6"/>
    <w:rPr>
      <w:rFonts w:cs="Times New Roman"/>
    </w:rPr>
  </w:style>
  <w:style w:type="character" w:customStyle="1" w:styleId="ft13525">
    <w:name w:val="ft13525"/>
    <w:basedOn w:val="a3"/>
    <w:uiPriority w:val="99"/>
    <w:qFormat/>
    <w:rsid w:val="00463BB6"/>
    <w:rPr>
      <w:rFonts w:cs="Times New Roman"/>
    </w:rPr>
  </w:style>
  <w:style w:type="character" w:customStyle="1" w:styleId="ft13537">
    <w:name w:val="ft13537"/>
    <w:basedOn w:val="a3"/>
    <w:uiPriority w:val="99"/>
    <w:qFormat/>
    <w:rsid w:val="00463BB6"/>
    <w:rPr>
      <w:rFonts w:cs="Times New Roman"/>
    </w:rPr>
  </w:style>
  <w:style w:type="character" w:customStyle="1" w:styleId="ft13542">
    <w:name w:val="ft13542"/>
    <w:basedOn w:val="a3"/>
    <w:uiPriority w:val="99"/>
    <w:qFormat/>
    <w:rsid w:val="00463BB6"/>
    <w:rPr>
      <w:rFonts w:cs="Times New Roman"/>
    </w:rPr>
  </w:style>
  <w:style w:type="character" w:customStyle="1" w:styleId="ft13555">
    <w:name w:val="ft13555"/>
    <w:basedOn w:val="a3"/>
    <w:uiPriority w:val="99"/>
    <w:qFormat/>
    <w:rsid w:val="00463BB6"/>
    <w:rPr>
      <w:rFonts w:cs="Times New Roman"/>
    </w:rPr>
  </w:style>
  <w:style w:type="character" w:customStyle="1" w:styleId="ft13563">
    <w:name w:val="ft13563"/>
    <w:basedOn w:val="a3"/>
    <w:uiPriority w:val="99"/>
    <w:qFormat/>
    <w:rsid w:val="00463BB6"/>
    <w:rPr>
      <w:rFonts w:cs="Times New Roman"/>
    </w:rPr>
  </w:style>
  <w:style w:type="character" w:customStyle="1" w:styleId="ft13566">
    <w:name w:val="ft13566"/>
    <w:basedOn w:val="a3"/>
    <w:uiPriority w:val="99"/>
    <w:qFormat/>
    <w:rsid w:val="00463BB6"/>
    <w:rPr>
      <w:rFonts w:cs="Times New Roman"/>
    </w:rPr>
  </w:style>
  <w:style w:type="character" w:customStyle="1" w:styleId="ft13578">
    <w:name w:val="ft13578"/>
    <w:basedOn w:val="a3"/>
    <w:uiPriority w:val="99"/>
    <w:qFormat/>
    <w:rsid w:val="00463BB6"/>
    <w:rPr>
      <w:rFonts w:cs="Times New Roman"/>
    </w:rPr>
  </w:style>
  <w:style w:type="character" w:customStyle="1" w:styleId="ft13580">
    <w:name w:val="ft13580"/>
    <w:basedOn w:val="a3"/>
    <w:uiPriority w:val="99"/>
    <w:qFormat/>
    <w:rsid w:val="00463BB6"/>
    <w:rPr>
      <w:rFonts w:cs="Times New Roman"/>
    </w:rPr>
  </w:style>
  <w:style w:type="character" w:customStyle="1" w:styleId="ft13588">
    <w:name w:val="ft13588"/>
    <w:basedOn w:val="a3"/>
    <w:uiPriority w:val="99"/>
    <w:qFormat/>
    <w:rsid w:val="00463BB6"/>
    <w:rPr>
      <w:rFonts w:cs="Times New Roman"/>
    </w:rPr>
  </w:style>
  <w:style w:type="character" w:customStyle="1" w:styleId="ft13644">
    <w:name w:val="ft13644"/>
    <w:basedOn w:val="a3"/>
    <w:uiPriority w:val="99"/>
    <w:qFormat/>
    <w:rsid w:val="00463BB6"/>
    <w:rPr>
      <w:rFonts w:cs="Times New Roman"/>
    </w:rPr>
  </w:style>
  <w:style w:type="character" w:customStyle="1" w:styleId="ft13668">
    <w:name w:val="ft13668"/>
    <w:basedOn w:val="a3"/>
    <w:uiPriority w:val="99"/>
    <w:qFormat/>
    <w:rsid w:val="00463BB6"/>
    <w:rPr>
      <w:rFonts w:cs="Times New Roman"/>
    </w:rPr>
  </w:style>
  <w:style w:type="character" w:customStyle="1" w:styleId="ft13712">
    <w:name w:val="ft13712"/>
    <w:basedOn w:val="a3"/>
    <w:uiPriority w:val="99"/>
    <w:qFormat/>
    <w:rsid w:val="00463BB6"/>
    <w:rPr>
      <w:rFonts w:cs="Times New Roman"/>
    </w:rPr>
  </w:style>
  <w:style w:type="character" w:customStyle="1" w:styleId="ft13768">
    <w:name w:val="ft13768"/>
    <w:basedOn w:val="a3"/>
    <w:uiPriority w:val="99"/>
    <w:qFormat/>
    <w:rsid w:val="00463BB6"/>
    <w:rPr>
      <w:rFonts w:cs="Times New Roman"/>
    </w:rPr>
  </w:style>
  <w:style w:type="character" w:customStyle="1" w:styleId="ft13810">
    <w:name w:val="ft13810"/>
    <w:basedOn w:val="a3"/>
    <w:uiPriority w:val="99"/>
    <w:qFormat/>
    <w:rsid w:val="00463BB6"/>
    <w:rPr>
      <w:rFonts w:cs="Times New Roman"/>
    </w:rPr>
  </w:style>
  <w:style w:type="character" w:customStyle="1" w:styleId="ft13834">
    <w:name w:val="ft13834"/>
    <w:basedOn w:val="a3"/>
    <w:uiPriority w:val="99"/>
    <w:qFormat/>
    <w:rsid w:val="00463BB6"/>
    <w:rPr>
      <w:rFonts w:cs="Times New Roman"/>
    </w:rPr>
  </w:style>
  <w:style w:type="character" w:customStyle="1" w:styleId="ft13885">
    <w:name w:val="ft13885"/>
    <w:basedOn w:val="a3"/>
    <w:uiPriority w:val="99"/>
    <w:qFormat/>
    <w:rsid w:val="00463BB6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463BB6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463BB6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463BB6"/>
    <w:rPr>
      <w:rFonts w:cs="Times New Roman"/>
    </w:rPr>
  </w:style>
  <w:style w:type="character" w:customStyle="1" w:styleId="FontStyle41">
    <w:name w:val="Font Style41"/>
    <w:uiPriority w:val="99"/>
    <w:qFormat/>
    <w:rsid w:val="00463BB6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463BB6"/>
  </w:style>
  <w:style w:type="character" w:customStyle="1" w:styleId="Heading2Char1">
    <w:name w:val="Heading 2 Char1"/>
    <w:uiPriority w:val="99"/>
    <w:locked/>
    <w:rsid w:val="00463BB6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463BB6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463BB6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463BB6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463BB6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463BB6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463BB6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463BB6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463BB6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463BB6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463BB6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463BB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463BB6"/>
  </w:style>
  <w:style w:type="paragraph" w:customStyle="1" w:styleId="justify2">
    <w:name w:val="justify2"/>
    <w:basedOn w:val="a2"/>
    <w:uiPriority w:val="99"/>
    <w:qFormat/>
    <w:rsid w:val="00463BB6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463BB6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463BB6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463BB6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463BB6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463BB6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463BB6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463BB6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463BB6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463BB6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463BB6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463BB6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463BB6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463BB6"/>
    <w:rPr>
      <w:color w:val="4682B4"/>
    </w:rPr>
  </w:style>
  <w:style w:type="character" w:customStyle="1" w:styleId="b1">
    <w:name w:val="b1"/>
    <w:uiPriority w:val="99"/>
    <w:qFormat/>
    <w:rsid w:val="00463BB6"/>
    <w:rPr>
      <w:b/>
    </w:rPr>
  </w:style>
  <w:style w:type="character" w:customStyle="1" w:styleId="FontStyle201">
    <w:name w:val="Font Style201"/>
    <w:uiPriority w:val="99"/>
    <w:qFormat/>
    <w:rsid w:val="00463BB6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463BB6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463BB6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463BB6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463BB6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463BB6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463BB6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463BB6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463BB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463BB6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463BB6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463BB6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463BB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463BB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463BB6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463BB6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463BB6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463BB6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463BB6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463BB6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463BB6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463BB6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463BB6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463BB6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463BB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463BB6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463BB6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463BB6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463BB6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463BB6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463BB6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463BB6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463BB6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463BB6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463BB6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463BB6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463BB6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463BB6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463BB6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463BB6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463BB6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463BB6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463BB6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463BB6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463BB6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463BB6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463BB6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463BB6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463BB6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463BB6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463BB6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463BB6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463BB6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463BB6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463BB6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463BB6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463BB6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463BB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463BB6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463BB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463BB6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463BB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463BB6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463BB6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463BB6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463BB6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463BB6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463B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463BB6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463BB6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463BB6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463BB6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463BB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463BB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463BB6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463BB6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463BB6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463BB6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463BB6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463BB6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463BB6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463BB6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463BB6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463BB6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463BB6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463BB6"/>
    <w:rPr>
      <w:b/>
      <w:sz w:val="28"/>
    </w:rPr>
  </w:style>
  <w:style w:type="character" w:customStyle="1" w:styleId="720">
    <w:name w:val="Знак Знак72"/>
    <w:uiPriority w:val="99"/>
    <w:qFormat/>
    <w:rsid w:val="00463BB6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463BB6"/>
  </w:style>
  <w:style w:type="character" w:customStyle="1" w:styleId="Garamond">
    <w:name w:val="Основной текст + Garamond"/>
    <w:uiPriority w:val="99"/>
    <w:qFormat/>
    <w:rsid w:val="00463BB6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463BB6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463BB6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463BB6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463BB6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463BB6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463BB6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463BB6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463BB6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463BB6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463BB6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463BB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463BB6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463BB6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463BB6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463BB6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463BB6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463BB6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463BB6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463BB6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463BB6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463BB6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463BB6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463BB6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463BB6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463BB6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463BB6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463BB6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463BB6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463BB6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463BB6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463BB6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463BB6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463BB6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463BB6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463BB6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463BB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463BB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463BB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463BB6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463BB6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463BB6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463BB6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463BB6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463BB6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463BB6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463BB6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463BB6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463BB6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463BB6"/>
    <w:rPr>
      <w:lang w:val="en-US"/>
    </w:rPr>
  </w:style>
  <w:style w:type="paragraph" w:customStyle="1" w:styleId="94">
    <w:name w:val="Без интервала9"/>
    <w:link w:val="affffff1"/>
    <w:uiPriority w:val="99"/>
    <w:rsid w:val="00463BB6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463BB6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463BB6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463BB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463BB6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463BB6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463BB6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463BB6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463BB6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463BB6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463BB6"/>
    <w:rPr>
      <w:sz w:val="24"/>
    </w:rPr>
  </w:style>
  <w:style w:type="character" w:customStyle="1" w:styleId="124">
    <w:name w:val="Знак1 Знак Знак24"/>
    <w:uiPriority w:val="99"/>
    <w:qFormat/>
    <w:locked/>
    <w:rsid w:val="00463BB6"/>
    <w:rPr>
      <w:sz w:val="24"/>
    </w:rPr>
  </w:style>
  <w:style w:type="character" w:customStyle="1" w:styleId="1230">
    <w:name w:val="Знак1 Знак Знак23"/>
    <w:uiPriority w:val="99"/>
    <w:qFormat/>
    <w:locked/>
    <w:rsid w:val="00463BB6"/>
    <w:rPr>
      <w:sz w:val="24"/>
    </w:rPr>
  </w:style>
  <w:style w:type="character" w:customStyle="1" w:styleId="216">
    <w:name w:val="Цитата 2 Знак1"/>
    <w:basedOn w:val="a3"/>
    <w:uiPriority w:val="99"/>
    <w:qFormat/>
    <w:rsid w:val="00463BB6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463BB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463BB6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463BB6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463BB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463BB6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463BB6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463BB6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463BB6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463BB6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463BB6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463BB6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463BB6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463BB6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463BB6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463BB6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463BB6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463BB6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463BB6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463BB6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463BB6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463BB6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463BB6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463BB6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463BB6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463BB6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463BB6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463BB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463BB6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463BB6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463BB6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463BB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463BB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463BB6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463BB6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463BB6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463BB6"/>
    <w:rPr>
      <w:rFonts w:cs="Times New Roman"/>
    </w:rPr>
  </w:style>
  <w:style w:type="character" w:customStyle="1" w:styleId="udar">
    <w:name w:val="udar"/>
    <w:basedOn w:val="a3"/>
    <w:uiPriority w:val="99"/>
    <w:qFormat/>
    <w:rsid w:val="00463BB6"/>
    <w:rPr>
      <w:rFonts w:cs="Times New Roman"/>
    </w:rPr>
  </w:style>
  <w:style w:type="character" w:customStyle="1" w:styleId="FontStyle139">
    <w:name w:val="Font Style139"/>
    <w:uiPriority w:val="99"/>
    <w:qFormat/>
    <w:rsid w:val="00463BB6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463BB6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463BB6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463BB6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463BB6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463BB6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463BB6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463BB6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463BB6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463BB6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463BB6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463BB6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463BB6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463BB6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463BB6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463BB6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463BB6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463BB6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463BB6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463BB6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463BB6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463BB6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463BB6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463BB6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463BB6"/>
    <w:rPr>
      <w:b/>
      <w:sz w:val="24"/>
    </w:rPr>
  </w:style>
  <w:style w:type="character" w:customStyle="1" w:styleId="8pt">
    <w:name w:val="Основной текст + 8 pt"/>
    <w:uiPriority w:val="99"/>
    <w:qFormat/>
    <w:rsid w:val="00463BB6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463BB6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463BB6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463BB6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463BB6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463BB6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463BB6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463BB6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463BB6"/>
    <w:rPr>
      <w:rFonts w:cs="Times New Roman"/>
    </w:rPr>
  </w:style>
  <w:style w:type="character" w:customStyle="1" w:styleId="FontStyle124">
    <w:name w:val="Font Style124"/>
    <w:uiPriority w:val="99"/>
    <w:qFormat/>
    <w:rsid w:val="00463BB6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463BB6"/>
    <w:rPr>
      <w:rFonts w:cs="Times New Roman"/>
    </w:rPr>
  </w:style>
  <w:style w:type="character" w:customStyle="1" w:styleId="msosubtleemphasis0">
    <w:name w:val="msosubtleemphasis"/>
    <w:uiPriority w:val="99"/>
    <w:qFormat/>
    <w:rsid w:val="00463BB6"/>
    <w:rPr>
      <w:i/>
      <w:color w:val="808080"/>
    </w:rPr>
  </w:style>
  <w:style w:type="character" w:customStyle="1" w:styleId="FontStyle120">
    <w:name w:val="Font Style120"/>
    <w:uiPriority w:val="99"/>
    <w:qFormat/>
    <w:rsid w:val="00463BB6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463BB6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463BB6"/>
    <w:rPr>
      <w:rFonts w:ascii="Tahoma" w:hAnsi="Tahoma"/>
      <w:sz w:val="16"/>
    </w:rPr>
  </w:style>
  <w:style w:type="character" w:customStyle="1" w:styleId="t9">
    <w:name w:val="t9"/>
    <w:uiPriority w:val="99"/>
    <w:qFormat/>
    <w:rsid w:val="00463BB6"/>
  </w:style>
  <w:style w:type="character" w:customStyle="1" w:styleId="t10">
    <w:name w:val="t10"/>
    <w:uiPriority w:val="99"/>
    <w:qFormat/>
    <w:rsid w:val="00463BB6"/>
  </w:style>
  <w:style w:type="character" w:customStyle="1" w:styleId="c2">
    <w:name w:val="c2"/>
    <w:uiPriority w:val="99"/>
    <w:qFormat/>
    <w:rsid w:val="00463BB6"/>
  </w:style>
  <w:style w:type="character" w:customStyle="1" w:styleId="c0">
    <w:name w:val="c0"/>
    <w:uiPriority w:val="99"/>
    <w:qFormat/>
    <w:rsid w:val="00463BB6"/>
  </w:style>
  <w:style w:type="character" w:customStyle="1" w:styleId="ft776">
    <w:name w:val="ft776"/>
    <w:uiPriority w:val="99"/>
    <w:qFormat/>
    <w:rsid w:val="00463BB6"/>
  </w:style>
  <w:style w:type="character" w:customStyle="1" w:styleId="highlight">
    <w:name w:val="highlight"/>
    <w:uiPriority w:val="99"/>
    <w:qFormat/>
    <w:rsid w:val="00463BB6"/>
  </w:style>
  <w:style w:type="character" w:customStyle="1" w:styleId="ft431">
    <w:name w:val="ft431"/>
    <w:uiPriority w:val="99"/>
    <w:qFormat/>
    <w:rsid w:val="00463BB6"/>
  </w:style>
  <w:style w:type="character" w:customStyle="1" w:styleId="ft793">
    <w:name w:val="ft793"/>
    <w:uiPriority w:val="99"/>
    <w:qFormat/>
    <w:rsid w:val="00463BB6"/>
  </w:style>
  <w:style w:type="character" w:customStyle="1" w:styleId="ft802">
    <w:name w:val="ft802"/>
    <w:uiPriority w:val="99"/>
    <w:qFormat/>
    <w:rsid w:val="00463BB6"/>
  </w:style>
  <w:style w:type="character" w:customStyle="1" w:styleId="ft890">
    <w:name w:val="ft890"/>
    <w:uiPriority w:val="99"/>
    <w:qFormat/>
    <w:rsid w:val="00463BB6"/>
  </w:style>
  <w:style w:type="character" w:customStyle="1" w:styleId="ft904">
    <w:name w:val="ft904"/>
    <w:uiPriority w:val="99"/>
    <w:qFormat/>
    <w:rsid w:val="00463BB6"/>
  </w:style>
  <w:style w:type="character" w:customStyle="1" w:styleId="ft914">
    <w:name w:val="ft914"/>
    <w:uiPriority w:val="99"/>
    <w:qFormat/>
    <w:rsid w:val="00463BB6"/>
  </w:style>
  <w:style w:type="character" w:customStyle="1" w:styleId="1fff">
    <w:name w:val="Текст Знак1"/>
    <w:uiPriority w:val="99"/>
    <w:qFormat/>
    <w:locked/>
    <w:rsid w:val="00463BB6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463BB6"/>
    <w:rPr>
      <w:rFonts w:cs="Times New Roman"/>
    </w:rPr>
  </w:style>
  <w:style w:type="character" w:customStyle="1" w:styleId="FontStyle214">
    <w:name w:val="Font Style214"/>
    <w:uiPriority w:val="99"/>
    <w:qFormat/>
    <w:rsid w:val="00463BB6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463BB6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463BB6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463BB6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463BB6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463BB6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463BB6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463BB6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463BB6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463BB6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463BB6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463BB6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463BB6"/>
    <w:rPr>
      <w:rFonts w:cs="Times New Roman"/>
    </w:rPr>
  </w:style>
  <w:style w:type="character" w:customStyle="1" w:styleId="s3">
    <w:name w:val="s3"/>
    <w:uiPriority w:val="99"/>
    <w:qFormat/>
    <w:rsid w:val="00463BB6"/>
  </w:style>
  <w:style w:type="character" w:customStyle="1" w:styleId="FontStyle46">
    <w:name w:val="Font Style46"/>
    <w:uiPriority w:val="99"/>
    <w:qFormat/>
    <w:rsid w:val="00463BB6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463BB6"/>
    <w:rPr>
      <w:rFonts w:cs="Times New Roman"/>
    </w:rPr>
  </w:style>
  <w:style w:type="character" w:customStyle="1" w:styleId="s1">
    <w:name w:val="s1"/>
    <w:uiPriority w:val="99"/>
    <w:qFormat/>
    <w:rsid w:val="00463BB6"/>
  </w:style>
  <w:style w:type="character" w:customStyle="1" w:styleId="WW8Num8z0">
    <w:name w:val="WW8Num8z0"/>
    <w:uiPriority w:val="99"/>
    <w:qFormat/>
    <w:rsid w:val="00463BB6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463BB6"/>
    <w:rPr>
      <w:rFonts w:cs="Times New Roman"/>
    </w:rPr>
  </w:style>
  <w:style w:type="character" w:customStyle="1" w:styleId="searchterm1">
    <w:name w:val="searchterm1"/>
    <w:uiPriority w:val="99"/>
    <w:qFormat/>
    <w:rsid w:val="00463BB6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463BB6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463BB6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463BB6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463BB6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463BB6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463BB6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463BB6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463BB6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463BB6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463BB6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463BB6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463BB6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463BB6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463BB6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463BB6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463BB6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463BB6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463BB6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463BB6"/>
  </w:style>
  <w:style w:type="character" w:customStyle="1" w:styleId="WW8Num1z0">
    <w:name w:val="WW8Num1z0"/>
    <w:uiPriority w:val="99"/>
    <w:qFormat/>
    <w:rsid w:val="00463BB6"/>
  </w:style>
  <w:style w:type="character" w:customStyle="1" w:styleId="WW8Num2z0">
    <w:name w:val="WW8Num2z0"/>
    <w:uiPriority w:val="99"/>
    <w:qFormat/>
    <w:rsid w:val="00463BB6"/>
  </w:style>
  <w:style w:type="character" w:customStyle="1" w:styleId="WW8Num3z0">
    <w:name w:val="WW8Num3z0"/>
    <w:uiPriority w:val="99"/>
    <w:qFormat/>
    <w:rsid w:val="00463BB6"/>
  </w:style>
  <w:style w:type="character" w:customStyle="1" w:styleId="WW8Num1z1">
    <w:name w:val="WW8Num1z1"/>
    <w:uiPriority w:val="99"/>
    <w:qFormat/>
    <w:rsid w:val="00463BB6"/>
  </w:style>
  <w:style w:type="character" w:customStyle="1" w:styleId="WW8Num1z2">
    <w:name w:val="WW8Num1z2"/>
    <w:uiPriority w:val="99"/>
    <w:qFormat/>
    <w:rsid w:val="00463BB6"/>
  </w:style>
  <w:style w:type="character" w:customStyle="1" w:styleId="WW8Num1z3">
    <w:name w:val="WW8Num1z3"/>
    <w:uiPriority w:val="99"/>
    <w:qFormat/>
    <w:rsid w:val="00463BB6"/>
  </w:style>
  <w:style w:type="character" w:customStyle="1" w:styleId="WW8Num1z4">
    <w:name w:val="WW8Num1z4"/>
    <w:uiPriority w:val="99"/>
    <w:qFormat/>
    <w:rsid w:val="00463BB6"/>
  </w:style>
  <w:style w:type="character" w:customStyle="1" w:styleId="WW8Num1z5">
    <w:name w:val="WW8Num1z5"/>
    <w:uiPriority w:val="99"/>
    <w:qFormat/>
    <w:rsid w:val="00463BB6"/>
  </w:style>
  <w:style w:type="character" w:customStyle="1" w:styleId="WW8Num1z6">
    <w:name w:val="WW8Num1z6"/>
    <w:uiPriority w:val="99"/>
    <w:qFormat/>
    <w:rsid w:val="00463BB6"/>
  </w:style>
  <w:style w:type="character" w:customStyle="1" w:styleId="WW8Num1z7">
    <w:name w:val="WW8Num1z7"/>
    <w:uiPriority w:val="99"/>
    <w:qFormat/>
    <w:rsid w:val="00463BB6"/>
  </w:style>
  <w:style w:type="character" w:customStyle="1" w:styleId="WW8Num1z8">
    <w:name w:val="WW8Num1z8"/>
    <w:uiPriority w:val="99"/>
    <w:qFormat/>
    <w:rsid w:val="00463BB6"/>
  </w:style>
  <w:style w:type="character" w:customStyle="1" w:styleId="1fff5">
    <w:name w:val="Основной шрифт абзаца1"/>
    <w:uiPriority w:val="99"/>
    <w:qFormat/>
    <w:rsid w:val="00463BB6"/>
  </w:style>
  <w:style w:type="character" w:styleId="afffffff0">
    <w:name w:val="Placeholder Text"/>
    <w:basedOn w:val="a3"/>
    <w:uiPriority w:val="99"/>
    <w:qFormat/>
    <w:rsid w:val="00463BB6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463BB6"/>
    <w:rPr>
      <w:vertAlign w:val="superscript"/>
    </w:rPr>
  </w:style>
  <w:style w:type="character" w:customStyle="1" w:styleId="-">
    <w:name w:val="опред-е"/>
    <w:uiPriority w:val="99"/>
    <w:qFormat/>
    <w:rsid w:val="00463BB6"/>
    <w:rPr>
      <w:b/>
    </w:rPr>
  </w:style>
  <w:style w:type="character" w:customStyle="1" w:styleId="FontStyle436">
    <w:name w:val="Font Style436"/>
    <w:uiPriority w:val="99"/>
    <w:qFormat/>
    <w:rsid w:val="00463BB6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463BB6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463BB6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463BB6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463BB6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463BB6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463BB6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463BB6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463BB6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463BB6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463BB6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463BB6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463BB6"/>
    <w:rPr>
      <w:sz w:val="24"/>
    </w:rPr>
  </w:style>
  <w:style w:type="character" w:customStyle="1" w:styleId="231">
    <w:name w:val="Знак Знак231"/>
    <w:uiPriority w:val="99"/>
    <w:qFormat/>
    <w:locked/>
    <w:rsid w:val="00463BB6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463BB6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463BB6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463BB6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463BB6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463BB6"/>
  </w:style>
  <w:style w:type="paragraph" w:customStyle="1" w:styleId="48">
    <w:name w:val="Без интервала4"/>
    <w:link w:val="1fff7"/>
    <w:uiPriority w:val="99"/>
    <w:qFormat/>
    <w:rsid w:val="00463BB6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463BB6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463BB6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463BB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463BB6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463BB6"/>
    <w:rPr>
      <w:rFonts w:cs="Times New Roman"/>
    </w:rPr>
  </w:style>
  <w:style w:type="character" w:customStyle="1" w:styleId="epm">
    <w:name w:val="epm"/>
    <w:uiPriority w:val="99"/>
    <w:qFormat/>
    <w:rsid w:val="00463BB6"/>
  </w:style>
  <w:style w:type="character" w:customStyle="1" w:styleId="afffffff2">
    <w:name w:val="Стиль Зеленый"/>
    <w:uiPriority w:val="99"/>
    <w:qFormat/>
    <w:rsid w:val="00463BB6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463BB6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463BB6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463BB6"/>
    <w:rPr>
      <w:rFonts w:cs="Times New Roman"/>
    </w:rPr>
  </w:style>
  <w:style w:type="character" w:customStyle="1" w:styleId="s5">
    <w:name w:val="s5"/>
    <w:basedOn w:val="a3"/>
    <w:uiPriority w:val="99"/>
    <w:qFormat/>
    <w:rsid w:val="00463BB6"/>
    <w:rPr>
      <w:rFonts w:cs="Times New Roman"/>
    </w:rPr>
  </w:style>
  <w:style w:type="character" w:customStyle="1" w:styleId="sz12">
    <w:name w:val="sz12"/>
    <w:basedOn w:val="a3"/>
    <w:uiPriority w:val="99"/>
    <w:qFormat/>
    <w:rsid w:val="00463BB6"/>
    <w:rPr>
      <w:rFonts w:cs="Times New Roman"/>
    </w:rPr>
  </w:style>
  <w:style w:type="character" w:customStyle="1" w:styleId="s6">
    <w:name w:val="s6"/>
    <w:basedOn w:val="a3"/>
    <w:uiPriority w:val="99"/>
    <w:qFormat/>
    <w:rsid w:val="00463BB6"/>
    <w:rPr>
      <w:rFonts w:cs="Times New Roman"/>
    </w:rPr>
  </w:style>
  <w:style w:type="character" w:customStyle="1" w:styleId="FontStyle133">
    <w:name w:val="Font Style133"/>
    <w:uiPriority w:val="99"/>
    <w:qFormat/>
    <w:rsid w:val="00463BB6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463BB6"/>
  </w:style>
  <w:style w:type="character" w:customStyle="1" w:styleId="11f1">
    <w:name w:val="Знак1 Знак Знак1"/>
    <w:uiPriority w:val="99"/>
    <w:qFormat/>
    <w:locked/>
    <w:rsid w:val="00463BB6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463BB6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463BB6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463BB6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463BB6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463BB6"/>
    <w:rPr>
      <w:sz w:val="24"/>
    </w:rPr>
  </w:style>
  <w:style w:type="character" w:customStyle="1" w:styleId="511">
    <w:name w:val="Знак Знак51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463BB6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463BB6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463BB6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463BB6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463BB6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463BB6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463BB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463BB6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463BB6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463BB6"/>
  </w:style>
  <w:style w:type="character" w:customStyle="1" w:styleId="lbldata1">
    <w:name w:val="lbldata1"/>
    <w:uiPriority w:val="99"/>
    <w:qFormat/>
    <w:rsid w:val="00463BB6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463BB6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463BB6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463BB6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463BB6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463BB6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463BB6"/>
    <w:rPr>
      <w:rFonts w:cs="Times New Roman"/>
    </w:rPr>
  </w:style>
  <w:style w:type="paragraph" w:customStyle="1" w:styleId="c3">
    <w:name w:val="c3"/>
    <w:basedOn w:val="a2"/>
    <w:uiPriority w:val="99"/>
    <w:qFormat/>
    <w:rsid w:val="00463BB6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463BB6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463BB6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463BB6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463BB6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463BB6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463BB6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463BB6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463BB6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463BB6"/>
    <w:rPr>
      <w:rFonts w:cs="Times New Roman"/>
    </w:rPr>
  </w:style>
  <w:style w:type="character" w:customStyle="1" w:styleId="afffffff4">
    <w:name w:val="полужирный"/>
    <w:uiPriority w:val="99"/>
    <w:qFormat/>
    <w:rsid w:val="00463BB6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463BB6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463BB6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463BB6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463BB6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463BB6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463BB6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463BB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463BB6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463BB6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463BB6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463BB6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463BB6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463BB6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463BB6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463BB6"/>
    <w:rPr>
      <w:sz w:val="16"/>
    </w:rPr>
  </w:style>
  <w:style w:type="character" w:customStyle="1" w:styleId="500">
    <w:name w:val="Знак Знак50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463BB6"/>
    <w:rPr>
      <w:rFonts w:cs="Times New Roman"/>
    </w:rPr>
  </w:style>
  <w:style w:type="character" w:customStyle="1" w:styleId="520">
    <w:name w:val="Знак Знак52"/>
    <w:uiPriority w:val="99"/>
    <w:qFormat/>
    <w:rsid w:val="00463BB6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463BB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463BB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463BB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463BB6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463BB6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463BB6"/>
  </w:style>
  <w:style w:type="character" w:customStyle="1" w:styleId="fliesstext">
    <w:name w:val="fliesstext"/>
    <w:uiPriority w:val="99"/>
    <w:qFormat/>
    <w:rsid w:val="00463BB6"/>
  </w:style>
  <w:style w:type="character" w:customStyle="1" w:styleId="skypec2ctextspan">
    <w:name w:val="skype_c2c_text_span"/>
    <w:uiPriority w:val="99"/>
    <w:qFormat/>
    <w:rsid w:val="00463BB6"/>
  </w:style>
  <w:style w:type="paragraph" w:customStyle="1" w:styleId="1fffd">
    <w:name w:val="ЗАГОЛОВОК 1"/>
    <w:link w:val="1fffe"/>
    <w:uiPriority w:val="99"/>
    <w:qFormat/>
    <w:rsid w:val="00463BB6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463BB6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463BB6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463BB6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463BB6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463BB6"/>
    <w:rPr>
      <w:sz w:val="24"/>
    </w:rPr>
  </w:style>
  <w:style w:type="character" w:customStyle="1" w:styleId="s15122">
    <w:name w:val="s15122"/>
    <w:basedOn w:val="a3"/>
    <w:uiPriority w:val="99"/>
    <w:qFormat/>
    <w:rsid w:val="00463BB6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463BB6"/>
    <w:rPr>
      <w:rFonts w:cs="Times New Roman"/>
    </w:rPr>
  </w:style>
  <w:style w:type="character" w:customStyle="1" w:styleId="CommentTextChar1">
    <w:name w:val="Comment Text Char1"/>
    <w:uiPriority w:val="99"/>
    <w:qFormat/>
    <w:rsid w:val="00463BB6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463BB6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463BB6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463BB6"/>
    <w:rPr>
      <w:sz w:val="24"/>
    </w:rPr>
  </w:style>
  <w:style w:type="character" w:customStyle="1" w:styleId="1ffff">
    <w:name w:val="Основной текст Знак Знак Знак1"/>
    <w:uiPriority w:val="99"/>
    <w:rsid w:val="00463BB6"/>
    <w:rPr>
      <w:sz w:val="24"/>
    </w:rPr>
  </w:style>
  <w:style w:type="character" w:customStyle="1" w:styleId="56">
    <w:name w:val="Знак Знак5"/>
    <w:uiPriority w:val="99"/>
    <w:qFormat/>
    <w:locked/>
    <w:rsid w:val="00463BB6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463BB6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463BB6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463BB6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463BB6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463BB6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463BB6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463BB6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463BB6"/>
    <w:rPr>
      <w:color w:val="auto"/>
    </w:rPr>
  </w:style>
  <w:style w:type="paragraph" w:customStyle="1" w:styleId="bodytext2">
    <w:name w:val="bodytext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463BB6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463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463BB6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463BB6"/>
    <w:rPr>
      <w:rFonts w:cs="Times New Roman"/>
    </w:rPr>
  </w:style>
  <w:style w:type="paragraph" w:customStyle="1" w:styleId="text">
    <w:name w:val="tex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463BB6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463BB6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463BB6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463BB6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463BB6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463BB6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463BB6"/>
    <w:rPr>
      <w:rFonts w:cs="Times New Roman"/>
    </w:rPr>
  </w:style>
  <w:style w:type="paragraph" w:customStyle="1" w:styleId="p">
    <w:name w:val="p"/>
    <w:basedOn w:val="a2"/>
    <w:uiPriority w:val="99"/>
    <w:qFormat/>
    <w:rsid w:val="00463BB6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463BB6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463BB6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463BB6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463BB6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463BB6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463BB6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463BB6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463BB6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463BB6"/>
    <w:rPr>
      <w:lang w:eastAsia="ru-RU"/>
    </w:rPr>
  </w:style>
  <w:style w:type="character" w:customStyle="1" w:styleId="612">
    <w:name w:val="Знак Знак61"/>
    <w:uiPriority w:val="99"/>
    <w:qFormat/>
    <w:rsid w:val="00463BB6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463BB6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463BB6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463BB6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463BB6"/>
    <w:rPr>
      <w:sz w:val="24"/>
    </w:rPr>
  </w:style>
  <w:style w:type="character" w:customStyle="1" w:styleId="BodyTextIndentChar1">
    <w:name w:val="Body Text Indent Char1"/>
    <w:uiPriority w:val="99"/>
    <w:qFormat/>
    <w:rsid w:val="00463BB6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463BB6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463BB6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463BB6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463BB6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463BB6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463BB6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463BB6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463BB6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463BB6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463BB6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463BB6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463BB6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463BB6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463BB6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463BB6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463BB6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463BB6"/>
    <w:rPr>
      <w:i/>
      <w:color w:val="808080"/>
    </w:rPr>
  </w:style>
  <w:style w:type="paragraph" w:customStyle="1" w:styleId="p35">
    <w:name w:val="p35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463BB6"/>
    <w:rPr>
      <w:rFonts w:cs="Times New Roman"/>
    </w:rPr>
  </w:style>
  <w:style w:type="character" w:customStyle="1" w:styleId="FontStyle820">
    <w:name w:val="Font Style820"/>
    <w:uiPriority w:val="99"/>
    <w:qFormat/>
    <w:rsid w:val="00463BB6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463BB6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463BB6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463BB6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463BB6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463BB6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463BB6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463BB6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463BB6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463BB6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463BB6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463BB6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463BB6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463BB6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463BB6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463BB6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463BB6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463BB6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463BB6"/>
    <w:rPr>
      <w:rFonts w:cs="Times New Roman"/>
    </w:rPr>
  </w:style>
  <w:style w:type="character" w:customStyle="1" w:styleId="s2">
    <w:name w:val="s2"/>
    <w:basedOn w:val="a3"/>
    <w:uiPriority w:val="99"/>
    <w:qFormat/>
    <w:rsid w:val="00463BB6"/>
    <w:rPr>
      <w:rFonts w:cs="Times New Roman"/>
    </w:rPr>
  </w:style>
  <w:style w:type="paragraph" w:customStyle="1" w:styleId="p2">
    <w:name w:val="p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463BB6"/>
    <w:rPr>
      <w:rFonts w:ascii="Wingdings" w:hAnsi="Wingdings"/>
    </w:rPr>
  </w:style>
  <w:style w:type="character" w:customStyle="1" w:styleId="WW8Num4z0">
    <w:name w:val="WW8Num4z0"/>
    <w:uiPriority w:val="99"/>
    <w:qFormat/>
    <w:rsid w:val="00463BB6"/>
    <w:rPr>
      <w:color w:val="auto"/>
    </w:rPr>
  </w:style>
  <w:style w:type="character" w:customStyle="1" w:styleId="WW8Num5z0">
    <w:name w:val="WW8Num5z0"/>
    <w:uiPriority w:val="99"/>
    <w:qFormat/>
    <w:rsid w:val="00463BB6"/>
    <w:rPr>
      <w:b/>
      <w:sz w:val="20"/>
    </w:rPr>
  </w:style>
  <w:style w:type="character" w:customStyle="1" w:styleId="WW8Num6z0">
    <w:name w:val="WW8Num6z0"/>
    <w:uiPriority w:val="99"/>
    <w:qFormat/>
    <w:rsid w:val="00463BB6"/>
    <w:rPr>
      <w:sz w:val="20"/>
    </w:rPr>
  </w:style>
  <w:style w:type="character" w:customStyle="1" w:styleId="WW8Num7z0">
    <w:name w:val="WW8Num7z0"/>
    <w:uiPriority w:val="99"/>
    <w:qFormat/>
    <w:rsid w:val="00463BB6"/>
    <w:rPr>
      <w:b/>
      <w:sz w:val="20"/>
    </w:rPr>
  </w:style>
  <w:style w:type="character" w:customStyle="1" w:styleId="WW8Num9z0">
    <w:name w:val="WW8Num9z0"/>
    <w:uiPriority w:val="99"/>
    <w:qFormat/>
    <w:rsid w:val="00463BB6"/>
    <w:rPr>
      <w:sz w:val="20"/>
    </w:rPr>
  </w:style>
  <w:style w:type="character" w:customStyle="1" w:styleId="WW8Num9z1">
    <w:name w:val="WW8Num9z1"/>
    <w:uiPriority w:val="99"/>
    <w:qFormat/>
    <w:rsid w:val="00463BB6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463BB6"/>
  </w:style>
  <w:style w:type="character" w:customStyle="1" w:styleId="WW8Num9z3">
    <w:name w:val="WW8Num9z3"/>
    <w:uiPriority w:val="99"/>
    <w:qFormat/>
    <w:rsid w:val="00463BB6"/>
  </w:style>
  <w:style w:type="character" w:customStyle="1" w:styleId="WW8Num9z4">
    <w:name w:val="WW8Num9z4"/>
    <w:uiPriority w:val="99"/>
    <w:qFormat/>
    <w:rsid w:val="00463BB6"/>
  </w:style>
  <w:style w:type="character" w:customStyle="1" w:styleId="WW8Num9z5">
    <w:name w:val="WW8Num9z5"/>
    <w:uiPriority w:val="99"/>
    <w:qFormat/>
    <w:rsid w:val="00463BB6"/>
  </w:style>
  <w:style w:type="character" w:customStyle="1" w:styleId="WW8Num9z6">
    <w:name w:val="WW8Num9z6"/>
    <w:uiPriority w:val="99"/>
    <w:qFormat/>
    <w:rsid w:val="00463BB6"/>
  </w:style>
  <w:style w:type="character" w:customStyle="1" w:styleId="WW8Num9z7">
    <w:name w:val="WW8Num9z7"/>
    <w:uiPriority w:val="99"/>
    <w:qFormat/>
    <w:rsid w:val="00463BB6"/>
  </w:style>
  <w:style w:type="character" w:customStyle="1" w:styleId="WW8Num9z8">
    <w:name w:val="WW8Num9z8"/>
    <w:uiPriority w:val="99"/>
    <w:qFormat/>
    <w:rsid w:val="00463BB6"/>
  </w:style>
  <w:style w:type="character" w:customStyle="1" w:styleId="WW8Num10z0">
    <w:name w:val="WW8Num10z0"/>
    <w:uiPriority w:val="99"/>
    <w:qFormat/>
    <w:rsid w:val="00463BB6"/>
    <w:rPr>
      <w:sz w:val="20"/>
    </w:rPr>
  </w:style>
  <w:style w:type="character" w:customStyle="1" w:styleId="WW8Num11z0">
    <w:name w:val="WW8Num11z0"/>
    <w:uiPriority w:val="99"/>
    <w:qFormat/>
    <w:rsid w:val="00463BB6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463BB6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463BB6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463BB6"/>
    <w:rPr>
      <w:sz w:val="20"/>
    </w:rPr>
  </w:style>
  <w:style w:type="character" w:customStyle="1" w:styleId="WW8Num15z0">
    <w:name w:val="WW8Num15z0"/>
    <w:uiPriority w:val="99"/>
    <w:qFormat/>
    <w:rsid w:val="00463BB6"/>
    <w:rPr>
      <w:sz w:val="20"/>
    </w:rPr>
  </w:style>
  <w:style w:type="character" w:customStyle="1" w:styleId="WW8Num17z0">
    <w:name w:val="WW8Num17z0"/>
    <w:uiPriority w:val="99"/>
    <w:qFormat/>
    <w:rsid w:val="00463BB6"/>
    <w:rPr>
      <w:rFonts w:ascii="Wingdings" w:hAnsi="Wingdings"/>
    </w:rPr>
  </w:style>
  <w:style w:type="character" w:customStyle="1" w:styleId="WW8Num18z0">
    <w:name w:val="WW8Num18z0"/>
    <w:uiPriority w:val="99"/>
    <w:qFormat/>
    <w:rsid w:val="00463BB6"/>
  </w:style>
  <w:style w:type="character" w:customStyle="1" w:styleId="WW8Num18z1">
    <w:name w:val="WW8Num18z1"/>
    <w:uiPriority w:val="99"/>
    <w:qFormat/>
    <w:rsid w:val="00463BB6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463BB6"/>
  </w:style>
  <w:style w:type="character" w:customStyle="1" w:styleId="WW8Num18z3">
    <w:name w:val="WW8Num18z3"/>
    <w:uiPriority w:val="99"/>
    <w:qFormat/>
    <w:rsid w:val="00463BB6"/>
  </w:style>
  <w:style w:type="character" w:customStyle="1" w:styleId="WW8Num18z4">
    <w:name w:val="WW8Num18z4"/>
    <w:uiPriority w:val="99"/>
    <w:qFormat/>
    <w:rsid w:val="00463BB6"/>
  </w:style>
  <w:style w:type="character" w:customStyle="1" w:styleId="WW8Num18z5">
    <w:name w:val="WW8Num18z5"/>
    <w:uiPriority w:val="99"/>
    <w:qFormat/>
    <w:rsid w:val="00463BB6"/>
  </w:style>
  <w:style w:type="character" w:customStyle="1" w:styleId="WW8Num18z6">
    <w:name w:val="WW8Num18z6"/>
    <w:uiPriority w:val="99"/>
    <w:qFormat/>
    <w:rsid w:val="00463BB6"/>
  </w:style>
  <w:style w:type="character" w:customStyle="1" w:styleId="WW8Num18z7">
    <w:name w:val="WW8Num18z7"/>
    <w:uiPriority w:val="99"/>
    <w:qFormat/>
    <w:rsid w:val="00463BB6"/>
  </w:style>
  <w:style w:type="character" w:customStyle="1" w:styleId="WW8Num18z8">
    <w:name w:val="WW8Num18z8"/>
    <w:uiPriority w:val="99"/>
    <w:qFormat/>
    <w:rsid w:val="00463BB6"/>
  </w:style>
  <w:style w:type="character" w:customStyle="1" w:styleId="WW8Num19z0">
    <w:name w:val="WW8Num19z0"/>
    <w:uiPriority w:val="99"/>
    <w:qFormat/>
    <w:rsid w:val="00463BB6"/>
  </w:style>
  <w:style w:type="character" w:customStyle="1" w:styleId="WW8Num19z1">
    <w:name w:val="WW8Num19z1"/>
    <w:uiPriority w:val="99"/>
    <w:qFormat/>
    <w:rsid w:val="00463BB6"/>
  </w:style>
  <w:style w:type="character" w:customStyle="1" w:styleId="WW8Num19z2">
    <w:name w:val="WW8Num19z2"/>
    <w:uiPriority w:val="99"/>
    <w:qFormat/>
    <w:rsid w:val="00463BB6"/>
  </w:style>
  <w:style w:type="character" w:customStyle="1" w:styleId="WW8Num19z3">
    <w:name w:val="WW8Num19z3"/>
    <w:uiPriority w:val="99"/>
    <w:qFormat/>
    <w:rsid w:val="00463BB6"/>
  </w:style>
  <w:style w:type="character" w:customStyle="1" w:styleId="WW8Num19z4">
    <w:name w:val="WW8Num19z4"/>
    <w:uiPriority w:val="99"/>
    <w:qFormat/>
    <w:rsid w:val="00463BB6"/>
  </w:style>
  <w:style w:type="character" w:customStyle="1" w:styleId="WW8Num19z5">
    <w:name w:val="WW8Num19z5"/>
    <w:uiPriority w:val="99"/>
    <w:qFormat/>
    <w:rsid w:val="00463BB6"/>
  </w:style>
  <w:style w:type="character" w:customStyle="1" w:styleId="WW8Num19z6">
    <w:name w:val="WW8Num19z6"/>
    <w:uiPriority w:val="99"/>
    <w:qFormat/>
    <w:rsid w:val="00463BB6"/>
  </w:style>
  <w:style w:type="character" w:customStyle="1" w:styleId="WW8Num19z7">
    <w:name w:val="WW8Num19z7"/>
    <w:uiPriority w:val="99"/>
    <w:qFormat/>
    <w:rsid w:val="00463BB6"/>
  </w:style>
  <w:style w:type="character" w:customStyle="1" w:styleId="WW8Num19z8">
    <w:name w:val="WW8Num19z8"/>
    <w:uiPriority w:val="99"/>
    <w:qFormat/>
    <w:rsid w:val="00463BB6"/>
  </w:style>
  <w:style w:type="character" w:customStyle="1" w:styleId="WW8Num4z1">
    <w:name w:val="WW8Num4z1"/>
    <w:uiPriority w:val="99"/>
    <w:qFormat/>
    <w:rsid w:val="00463BB6"/>
  </w:style>
  <w:style w:type="character" w:customStyle="1" w:styleId="WW8Num4z2">
    <w:name w:val="WW8Num4z2"/>
    <w:uiPriority w:val="99"/>
    <w:qFormat/>
    <w:rsid w:val="00463BB6"/>
  </w:style>
  <w:style w:type="character" w:customStyle="1" w:styleId="WW8Num4z3">
    <w:name w:val="WW8Num4z3"/>
    <w:uiPriority w:val="99"/>
    <w:qFormat/>
    <w:rsid w:val="00463BB6"/>
  </w:style>
  <w:style w:type="character" w:customStyle="1" w:styleId="WW8Num4z4">
    <w:name w:val="WW8Num4z4"/>
    <w:uiPriority w:val="99"/>
    <w:qFormat/>
    <w:rsid w:val="00463BB6"/>
  </w:style>
  <w:style w:type="character" w:customStyle="1" w:styleId="WW8Num4z5">
    <w:name w:val="WW8Num4z5"/>
    <w:uiPriority w:val="99"/>
    <w:qFormat/>
    <w:rsid w:val="00463BB6"/>
  </w:style>
  <w:style w:type="character" w:customStyle="1" w:styleId="WW8Num4z6">
    <w:name w:val="WW8Num4z6"/>
    <w:uiPriority w:val="99"/>
    <w:qFormat/>
    <w:rsid w:val="00463BB6"/>
  </w:style>
  <w:style w:type="character" w:customStyle="1" w:styleId="WW8Num4z7">
    <w:name w:val="WW8Num4z7"/>
    <w:uiPriority w:val="99"/>
    <w:qFormat/>
    <w:rsid w:val="00463BB6"/>
  </w:style>
  <w:style w:type="character" w:customStyle="1" w:styleId="WW8Num4z8">
    <w:name w:val="WW8Num4z8"/>
    <w:uiPriority w:val="99"/>
    <w:qFormat/>
    <w:rsid w:val="00463BB6"/>
  </w:style>
  <w:style w:type="character" w:customStyle="1" w:styleId="WW8Num5z1">
    <w:name w:val="WW8Num5z1"/>
    <w:uiPriority w:val="99"/>
    <w:qFormat/>
    <w:rsid w:val="00463BB6"/>
  </w:style>
  <w:style w:type="character" w:customStyle="1" w:styleId="WW8Num5z2">
    <w:name w:val="WW8Num5z2"/>
    <w:uiPriority w:val="99"/>
    <w:qFormat/>
    <w:rsid w:val="00463BB6"/>
  </w:style>
  <w:style w:type="character" w:customStyle="1" w:styleId="WW8Num5z3">
    <w:name w:val="WW8Num5z3"/>
    <w:uiPriority w:val="99"/>
    <w:qFormat/>
    <w:rsid w:val="00463BB6"/>
  </w:style>
  <w:style w:type="character" w:customStyle="1" w:styleId="WW8Num5z4">
    <w:name w:val="WW8Num5z4"/>
    <w:uiPriority w:val="99"/>
    <w:qFormat/>
    <w:rsid w:val="00463BB6"/>
  </w:style>
  <w:style w:type="character" w:customStyle="1" w:styleId="WW8Num5z5">
    <w:name w:val="WW8Num5z5"/>
    <w:uiPriority w:val="99"/>
    <w:qFormat/>
    <w:rsid w:val="00463BB6"/>
  </w:style>
  <w:style w:type="character" w:customStyle="1" w:styleId="WW8Num5z6">
    <w:name w:val="WW8Num5z6"/>
    <w:uiPriority w:val="99"/>
    <w:qFormat/>
    <w:rsid w:val="00463BB6"/>
  </w:style>
  <w:style w:type="character" w:customStyle="1" w:styleId="WW8Num5z7">
    <w:name w:val="WW8Num5z7"/>
    <w:uiPriority w:val="99"/>
    <w:qFormat/>
    <w:rsid w:val="00463BB6"/>
  </w:style>
  <w:style w:type="character" w:customStyle="1" w:styleId="WW8Num5z8">
    <w:name w:val="WW8Num5z8"/>
    <w:uiPriority w:val="99"/>
    <w:qFormat/>
    <w:rsid w:val="00463BB6"/>
  </w:style>
  <w:style w:type="character" w:customStyle="1" w:styleId="WW8Num6z1">
    <w:name w:val="WW8Num6z1"/>
    <w:uiPriority w:val="99"/>
    <w:qFormat/>
    <w:rsid w:val="00463BB6"/>
  </w:style>
  <w:style w:type="character" w:customStyle="1" w:styleId="WW8Num6z2">
    <w:name w:val="WW8Num6z2"/>
    <w:uiPriority w:val="99"/>
    <w:qFormat/>
    <w:rsid w:val="00463BB6"/>
  </w:style>
  <w:style w:type="character" w:customStyle="1" w:styleId="WW8Num6z3">
    <w:name w:val="WW8Num6z3"/>
    <w:uiPriority w:val="99"/>
    <w:qFormat/>
    <w:rsid w:val="00463BB6"/>
  </w:style>
  <w:style w:type="character" w:customStyle="1" w:styleId="WW8Num6z4">
    <w:name w:val="WW8Num6z4"/>
    <w:uiPriority w:val="99"/>
    <w:qFormat/>
    <w:rsid w:val="00463BB6"/>
  </w:style>
  <w:style w:type="character" w:customStyle="1" w:styleId="WW8Num6z5">
    <w:name w:val="WW8Num6z5"/>
    <w:uiPriority w:val="99"/>
    <w:qFormat/>
    <w:rsid w:val="00463BB6"/>
  </w:style>
  <w:style w:type="character" w:customStyle="1" w:styleId="WW8Num6z6">
    <w:name w:val="WW8Num6z6"/>
    <w:uiPriority w:val="99"/>
    <w:qFormat/>
    <w:rsid w:val="00463BB6"/>
  </w:style>
  <w:style w:type="character" w:customStyle="1" w:styleId="WW8Num6z7">
    <w:name w:val="WW8Num6z7"/>
    <w:uiPriority w:val="99"/>
    <w:qFormat/>
    <w:rsid w:val="00463BB6"/>
  </w:style>
  <w:style w:type="character" w:customStyle="1" w:styleId="WW8Num6z8">
    <w:name w:val="WW8Num6z8"/>
    <w:uiPriority w:val="99"/>
    <w:qFormat/>
    <w:rsid w:val="00463BB6"/>
  </w:style>
  <w:style w:type="character" w:customStyle="1" w:styleId="WW8Num7z1">
    <w:name w:val="WW8Num7z1"/>
    <w:uiPriority w:val="99"/>
    <w:qFormat/>
    <w:rsid w:val="00463BB6"/>
  </w:style>
  <w:style w:type="character" w:customStyle="1" w:styleId="WW8Num7z2">
    <w:name w:val="WW8Num7z2"/>
    <w:uiPriority w:val="99"/>
    <w:qFormat/>
    <w:rsid w:val="00463BB6"/>
  </w:style>
  <w:style w:type="character" w:customStyle="1" w:styleId="WW8Num7z3">
    <w:name w:val="WW8Num7z3"/>
    <w:uiPriority w:val="99"/>
    <w:qFormat/>
    <w:rsid w:val="00463BB6"/>
  </w:style>
  <w:style w:type="character" w:customStyle="1" w:styleId="WW8Num7z4">
    <w:name w:val="WW8Num7z4"/>
    <w:uiPriority w:val="99"/>
    <w:qFormat/>
    <w:rsid w:val="00463BB6"/>
  </w:style>
  <w:style w:type="character" w:customStyle="1" w:styleId="WW8Num7z5">
    <w:name w:val="WW8Num7z5"/>
    <w:uiPriority w:val="99"/>
    <w:qFormat/>
    <w:rsid w:val="00463BB6"/>
  </w:style>
  <w:style w:type="character" w:customStyle="1" w:styleId="WW8Num7z6">
    <w:name w:val="WW8Num7z6"/>
    <w:uiPriority w:val="99"/>
    <w:qFormat/>
    <w:rsid w:val="00463BB6"/>
  </w:style>
  <w:style w:type="character" w:customStyle="1" w:styleId="WW8Num7z7">
    <w:name w:val="WW8Num7z7"/>
    <w:uiPriority w:val="99"/>
    <w:qFormat/>
    <w:rsid w:val="00463BB6"/>
  </w:style>
  <w:style w:type="character" w:customStyle="1" w:styleId="WW8Num7z8">
    <w:name w:val="WW8Num7z8"/>
    <w:uiPriority w:val="99"/>
    <w:qFormat/>
    <w:rsid w:val="00463BB6"/>
  </w:style>
  <w:style w:type="character" w:customStyle="1" w:styleId="WW8Num8z1">
    <w:name w:val="WW8Num8z1"/>
    <w:uiPriority w:val="99"/>
    <w:qFormat/>
    <w:rsid w:val="00463BB6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463BB6"/>
  </w:style>
  <w:style w:type="character" w:customStyle="1" w:styleId="WW8Num8z3">
    <w:name w:val="WW8Num8z3"/>
    <w:uiPriority w:val="99"/>
    <w:qFormat/>
    <w:rsid w:val="00463BB6"/>
  </w:style>
  <w:style w:type="character" w:customStyle="1" w:styleId="WW8Num8z4">
    <w:name w:val="WW8Num8z4"/>
    <w:uiPriority w:val="99"/>
    <w:qFormat/>
    <w:rsid w:val="00463BB6"/>
  </w:style>
  <w:style w:type="character" w:customStyle="1" w:styleId="WW8Num8z5">
    <w:name w:val="WW8Num8z5"/>
    <w:uiPriority w:val="99"/>
    <w:qFormat/>
    <w:rsid w:val="00463BB6"/>
  </w:style>
  <w:style w:type="character" w:customStyle="1" w:styleId="WW8Num8z6">
    <w:name w:val="WW8Num8z6"/>
    <w:uiPriority w:val="99"/>
    <w:qFormat/>
    <w:rsid w:val="00463BB6"/>
  </w:style>
  <w:style w:type="character" w:customStyle="1" w:styleId="WW8Num8z7">
    <w:name w:val="WW8Num8z7"/>
    <w:uiPriority w:val="99"/>
    <w:qFormat/>
    <w:rsid w:val="00463BB6"/>
  </w:style>
  <w:style w:type="character" w:customStyle="1" w:styleId="WW8Num8z8">
    <w:name w:val="WW8Num8z8"/>
    <w:uiPriority w:val="99"/>
    <w:qFormat/>
    <w:rsid w:val="00463BB6"/>
  </w:style>
  <w:style w:type="character" w:customStyle="1" w:styleId="WW8Num10z1">
    <w:name w:val="WW8Num10z1"/>
    <w:uiPriority w:val="99"/>
    <w:qFormat/>
    <w:rsid w:val="00463BB6"/>
  </w:style>
  <w:style w:type="character" w:customStyle="1" w:styleId="WW8Num10z2">
    <w:name w:val="WW8Num10z2"/>
    <w:uiPriority w:val="99"/>
    <w:qFormat/>
    <w:rsid w:val="00463BB6"/>
  </w:style>
  <w:style w:type="character" w:customStyle="1" w:styleId="WW8Num10z3">
    <w:name w:val="WW8Num10z3"/>
    <w:uiPriority w:val="99"/>
    <w:qFormat/>
    <w:rsid w:val="00463BB6"/>
  </w:style>
  <w:style w:type="character" w:customStyle="1" w:styleId="WW8Num10z4">
    <w:name w:val="WW8Num10z4"/>
    <w:uiPriority w:val="99"/>
    <w:qFormat/>
    <w:rsid w:val="00463BB6"/>
  </w:style>
  <w:style w:type="character" w:customStyle="1" w:styleId="WW8Num10z5">
    <w:name w:val="WW8Num10z5"/>
    <w:uiPriority w:val="99"/>
    <w:qFormat/>
    <w:rsid w:val="00463BB6"/>
  </w:style>
  <w:style w:type="character" w:customStyle="1" w:styleId="WW8Num10z6">
    <w:name w:val="WW8Num10z6"/>
    <w:uiPriority w:val="99"/>
    <w:qFormat/>
    <w:rsid w:val="00463BB6"/>
  </w:style>
  <w:style w:type="character" w:customStyle="1" w:styleId="WW8Num10z7">
    <w:name w:val="WW8Num10z7"/>
    <w:uiPriority w:val="99"/>
    <w:qFormat/>
    <w:rsid w:val="00463BB6"/>
  </w:style>
  <w:style w:type="character" w:customStyle="1" w:styleId="WW8Num10z8">
    <w:name w:val="WW8Num10z8"/>
    <w:uiPriority w:val="99"/>
    <w:qFormat/>
    <w:rsid w:val="00463BB6"/>
  </w:style>
  <w:style w:type="character" w:customStyle="1" w:styleId="WW8Num11z1">
    <w:name w:val="WW8Num11z1"/>
    <w:uiPriority w:val="99"/>
    <w:qFormat/>
    <w:rsid w:val="00463BB6"/>
    <w:rPr>
      <w:sz w:val="20"/>
    </w:rPr>
  </w:style>
  <w:style w:type="character" w:customStyle="1" w:styleId="WW8Num11z2">
    <w:name w:val="WW8Num11z2"/>
    <w:uiPriority w:val="99"/>
    <w:qFormat/>
    <w:rsid w:val="00463BB6"/>
  </w:style>
  <w:style w:type="character" w:customStyle="1" w:styleId="WW8Num11z3">
    <w:name w:val="WW8Num11z3"/>
    <w:uiPriority w:val="99"/>
    <w:qFormat/>
    <w:rsid w:val="00463BB6"/>
  </w:style>
  <w:style w:type="character" w:customStyle="1" w:styleId="WW8Num11z4">
    <w:name w:val="WW8Num11z4"/>
    <w:uiPriority w:val="99"/>
    <w:qFormat/>
    <w:rsid w:val="00463BB6"/>
  </w:style>
  <w:style w:type="character" w:customStyle="1" w:styleId="WW8Num11z5">
    <w:name w:val="WW8Num11z5"/>
    <w:uiPriority w:val="99"/>
    <w:qFormat/>
    <w:rsid w:val="00463BB6"/>
  </w:style>
  <w:style w:type="character" w:customStyle="1" w:styleId="WW8Num11z6">
    <w:name w:val="WW8Num11z6"/>
    <w:uiPriority w:val="99"/>
    <w:qFormat/>
    <w:rsid w:val="00463BB6"/>
  </w:style>
  <w:style w:type="character" w:customStyle="1" w:styleId="WW8Num11z7">
    <w:name w:val="WW8Num11z7"/>
    <w:uiPriority w:val="99"/>
    <w:qFormat/>
    <w:rsid w:val="00463BB6"/>
  </w:style>
  <w:style w:type="character" w:customStyle="1" w:styleId="WW8Num11z8">
    <w:name w:val="WW8Num11z8"/>
    <w:uiPriority w:val="99"/>
    <w:qFormat/>
    <w:rsid w:val="00463BB6"/>
  </w:style>
  <w:style w:type="character" w:customStyle="1" w:styleId="WW8Num12z2">
    <w:name w:val="WW8Num12z2"/>
    <w:uiPriority w:val="99"/>
    <w:qFormat/>
    <w:rsid w:val="00463BB6"/>
    <w:rPr>
      <w:rFonts w:ascii="Wingdings" w:hAnsi="Wingdings"/>
    </w:rPr>
  </w:style>
  <w:style w:type="character" w:customStyle="1" w:styleId="WW8Num12z3">
    <w:name w:val="WW8Num12z3"/>
    <w:uiPriority w:val="99"/>
    <w:qFormat/>
    <w:rsid w:val="00463BB6"/>
    <w:rPr>
      <w:rFonts w:ascii="Symbol" w:hAnsi="Symbol"/>
    </w:rPr>
  </w:style>
  <w:style w:type="character" w:customStyle="1" w:styleId="WW8Num12z4">
    <w:name w:val="WW8Num12z4"/>
    <w:uiPriority w:val="99"/>
    <w:qFormat/>
    <w:rsid w:val="00463BB6"/>
    <w:rPr>
      <w:rFonts w:ascii="Courier New" w:hAnsi="Courier New"/>
    </w:rPr>
  </w:style>
  <w:style w:type="character" w:customStyle="1" w:styleId="WW8Num13z1">
    <w:name w:val="WW8Num13z1"/>
    <w:uiPriority w:val="99"/>
    <w:qFormat/>
    <w:rsid w:val="00463BB6"/>
  </w:style>
  <w:style w:type="character" w:customStyle="1" w:styleId="WW8Num13z2">
    <w:name w:val="WW8Num13z2"/>
    <w:uiPriority w:val="99"/>
    <w:qFormat/>
    <w:rsid w:val="00463BB6"/>
  </w:style>
  <w:style w:type="character" w:customStyle="1" w:styleId="WW8Num13z3">
    <w:name w:val="WW8Num13z3"/>
    <w:uiPriority w:val="99"/>
    <w:qFormat/>
    <w:rsid w:val="00463BB6"/>
  </w:style>
  <w:style w:type="character" w:customStyle="1" w:styleId="WW8Num13z4">
    <w:name w:val="WW8Num13z4"/>
    <w:uiPriority w:val="99"/>
    <w:qFormat/>
    <w:rsid w:val="00463BB6"/>
  </w:style>
  <w:style w:type="character" w:customStyle="1" w:styleId="WW8Num13z5">
    <w:name w:val="WW8Num13z5"/>
    <w:uiPriority w:val="99"/>
    <w:qFormat/>
    <w:rsid w:val="00463BB6"/>
  </w:style>
  <w:style w:type="character" w:customStyle="1" w:styleId="WW8Num13z6">
    <w:name w:val="WW8Num13z6"/>
    <w:uiPriority w:val="99"/>
    <w:qFormat/>
    <w:rsid w:val="00463BB6"/>
  </w:style>
  <w:style w:type="character" w:customStyle="1" w:styleId="WW8Num13z7">
    <w:name w:val="WW8Num13z7"/>
    <w:uiPriority w:val="99"/>
    <w:qFormat/>
    <w:rsid w:val="00463BB6"/>
  </w:style>
  <w:style w:type="character" w:customStyle="1" w:styleId="WW8Num13z8">
    <w:name w:val="WW8Num13z8"/>
    <w:uiPriority w:val="99"/>
    <w:qFormat/>
    <w:rsid w:val="00463BB6"/>
  </w:style>
  <w:style w:type="character" w:customStyle="1" w:styleId="WW8Num14z1">
    <w:name w:val="WW8Num14z1"/>
    <w:uiPriority w:val="99"/>
    <w:qFormat/>
    <w:rsid w:val="00463BB6"/>
  </w:style>
  <w:style w:type="character" w:customStyle="1" w:styleId="WW8Num14z2">
    <w:name w:val="WW8Num14z2"/>
    <w:uiPriority w:val="99"/>
    <w:qFormat/>
    <w:rsid w:val="00463BB6"/>
  </w:style>
  <w:style w:type="character" w:customStyle="1" w:styleId="WW8Num14z3">
    <w:name w:val="WW8Num14z3"/>
    <w:uiPriority w:val="99"/>
    <w:qFormat/>
    <w:rsid w:val="00463BB6"/>
  </w:style>
  <w:style w:type="character" w:customStyle="1" w:styleId="WW8Num14z4">
    <w:name w:val="WW8Num14z4"/>
    <w:uiPriority w:val="99"/>
    <w:qFormat/>
    <w:rsid w:val="00463BB6"/>
  </w:style>
  <w:style w:type="character" w:customStyle="1" w:styleId="WW8Num14z5">
    <w:name w:val="WW8Num14z5"/>
    <w:uiPriority w:val="99"/>
    <w:qFormat/>
    <w:rsid w:val="00463BB6"/>
  </w:style>
  <w:style w:type="character" w:customStyle="1" w:styleId="WW8Num14z6">
    <w:name w:val="WW8Num14z6"/>
    <w:uiPriority w:val="99"/>
    <w:qFormat/>
    <w:rsid w:val="00463BB6"/>
  </w:style>
  <w:style w:type="character" w:customStyle="1" w:styleId="WW8Num14z7">
    <w:name w:val="WW8Num14z7"/>
    <w:uiPriority w:val="99"/>
    <w:qFormat/>
    <w:rsid w:val="00463BB6"/>
  </w:style>
  <w:style w:type="character" w:customStyle="1" w:styleId="WW8Num14z8">
    <w:name w:val="WW8Num14z8"/>
    <w:uiPriority w:val="99"/>
    <w:qFormat/>
    <w:rsid w:val="00463BB6"/>
  </w:style>
  <w:style w:type="character" w:customStyle="1" w:styleId="WW8Num15z1">
    <w:name w:val="WW8Num15z1"/>
    <w:uiPriority w:val="99"/>
    <w:qFormat/>
    <w:rsid w:val="00463BB6"/>
  </w:style>
  <w:style w:type="character" w:customStyle="1" w:styleId="WW8Num15z2">
    <w:name w:val="WW8Num15z2"/>
    <w:uiPriority w:val="99"/>
    <w:qFormat/>
    <w:rsid w:val="00463BB6"/>
  </w:style>
  <w:style w:type="character" w:customStyle="1" w:styleId="WW8Num15z3">
    <w:name w:val="WW8Num15z3"/>
    <w:uiPriority w:val="99"/>
    <w:qFormat/>
    <w:rsid w:val="00463BB6"/>
  </w:style>
  <w:style w:type="character" w:customStyle="1" w:styleId="WW8Num15z4">
    <w:name w:val="WW8Num15z4"/>
    <w:uiPriority w:val="99"/>
    <w:qFormat/>
    <w:rsid w:val="00463BB6"/>
  </w:style>
  <w:style w:type="character" w:customStyle="1" w:styleId="WW8Num15z5">
    <w:name w:val="WW8Num15z5"/>
    <w:uiPriority w:val="99"/>
    <w:qFormat/>
    <w:rsid w:val="00463BB6"/>
  </w:style>
  <w:style w:type="character" w:customStyle="1" w:styleId="WW8Num15z6">
    <w:name w:val="WW8Num15z6"/>
    <w:uiPriority w:val="99"/>
    <w:qFormat/>
    <w:rsid w:val="00463BB6"/>
  </w:style>
  <w:style w:type="character" w:customStyle="1" w:styleId="WW8Num15z7">
    <w:name w:val="WW8Num15z7"/>
    <w:uiPriority w:val="99"/>
    <w:qFormat/>
    <w:rsid w:val="00463BB6"/>
  </w:style>
  <w:style w:type="character" w:customStyle="1" w:styleId="WW8Num15z8">
    <w:name w:val="WW8Num15z8"/>
    <w:uiPriority w:val="99"/>
    <w:qFormat/>
    <w:rsid w:val="00463BB6"/>
  </w:style>
  <w:style w:type="character" w:customStyle="1" w:styleId="WW8Num16z1">
    <w:name w:val="WW8Num16z1"/>
    <w:uiPriority w:val="99"/>
    <w:qFormat/>
    <w:rsid w:val="00463BB6"/>
  </w:style>
  <w:style w:type="character" w:customStyle="1" w:styleId="WW8Num16z2">
    <w:name w:val="WW8Num16z2"/>
    <w:uiPriority w:val="99"/>
    <w:qFormat/>
    <w:rsid w:val="00463BB6"/>
  </w:style>
  <w:style w:type="character" w:customStyle="1" w:styleId="WW8Num16z3">
    <w:name w:val="WW8Num16z3"/>
    <w:uiPriority w:val="99"/>
    <w:qFormat/>
    <w:rsid w:val="00463BB6"/>
  </w:style>
  <w:style w:type="character" w:customStyle="1" w:styleId="WW8Num16z4">
    <w:name w:val="WW8Num16z4"/>
    <w:uiPriority w:val="99"/>
    <w:qFormat/>
    <w:rsid w:val="00463BB6"/>
  </w:style>
  <w:style w:type="character" w:customStyle="1" w:styleId="WW8Num16z5">
    <w:name w:val="WW8Num16z5"/>
    <w:uiPriority w:val="99"/>
    <w:qFormat/>
    <w:rsid w:val="00463BB6"/>
  </w:style>
  <w:style w:type="character" w:customStyle="1" w:styleId="WW8Num16z6">
    <w:name w:val="WW8Num16z6"/>
    <w:uiPriority w:val="99"/>
    <w:qFormat/>
    <w:rsid w:val="00463BB6"/>
  </w:style>
  <w:style w:type="character" w:customStyle="1" w:styleId="WW8Num16z7">
    <w:name w:val="WW8Num16z7"/>
    <w:uiPriority w:val="99"/>
    <w:qFormat/>
    <w:rsid w:val="00463BB6"/>
  </w:style>
  <w:style w:type="character" w:customStyle="1" w:styleId="WW8Num16z8">
    <w:name w:val="WW8Num16z8"/>
    <w:uiPriority w:val="99"/>
    <w:qFormat/>
    <w:rsid w:val="00463BB6"/>
  </w:style>
  <w:style w:type="character" w:customStyle="1" w:styleId="affffffff1">
    <w:name w:val="Символ нумерации"/>
    <w:uiPriority w:val="99"/>
    <w:qFormat/>
    <w:rsid w:val="00463BB6"/>
  </w:style>
  <w:style w:type="paragraph" w:customStyle="1" w:styleId="1ffff3">
    <w:name w:val="Название1"/>
    <w:basedOn w:val="a2"/>
    <w:uiPriority w:val="99"/>
    <w:qFormat/>
    <w:rsid w:val="00463BB6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463BB6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463BB6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463BB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463BB6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463BB6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463BB6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463BB6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463BB6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463BB6"/>
    <w:rPr>
      <w:sz w:val="24"/>
    </w:rPr>
  </w:style>
  <w:style w:type="character" w:customStyle="1" w:styleId="501">
    <w:name w:val="Знак Знак501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463BB6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463BB6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463BB6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463BB6"/>
    <w:rPr>
      <w:rFonts w:cs="Times New Roman"/>
    </w:rPr>
  </w:style>
  <w:style w:type="character" w:customStyle="1" w:styleId="Heading12">
    <w:name w:val="Heading 12 Знак Знак"/>
    <w:uiPriority w:val="99"/>
    <w:qFormat/>
    <w:rsid w:val="00463BB6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463BB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463BB6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463BB6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463BB6"/>
    <w:rPr>
      <w:lang w:eastAsia="en-US"/>
    </w:rPr>
  </w:style>
  <w:style w:type="character" w:customStyle="1" w:styleId="225">
    <w:name w:val="Заголовок 2 Знак2"/>
    <w:uiPriority w:val="99"/>
    <w:qFormat/>
    <w:rsid w:val="00463BB6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463BB6"/>
    <w:rPr>
      <w:sz w:val="24"/>
    </w:rPr>
  </w:style>
  <w:style w:type="paragraph" w:customStyle="1" w:styleId="paragraf2">
    <w:name w:val="paragraf2"/>
    <w:basedOn w:val="a2"/>
    <w:uiPriority w:val="99"/>
    <w:qFormat/>
    <w:rsid w:val="00463BB6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463BB6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463BB6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463BB6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463BB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463BB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463BB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463BB6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463BB6"/>
    <w:rPr>
      <w:color w:val="auto"/>
    </w:rPr>
  </w:style>
  <w:style w:type="paragraph" w:customStyle="1" w:styleId="affffffff3">
    <w:name w:val="Обычный.Нормальный"/>
    <w:uiPriority w:val="99"/>
    <w:qFormat/>
    <w:rsid w:val="00463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463BB6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463BB6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463BB6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463BB6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463BB6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463BB6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463BB6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463BB6"/>
    <w:rPr>
      <w:i/>
    </w:rPr>
  </w:style>
  <w:style w:type="character" w:customStyle="1" w:styleId="font2">
    <w:name w:val="font2"/>
    <w:uiPriority w:val="99"/>
    <w:qFormat/>
    <w:rsid w:val="00463BB6"/>
  </w:style>
  <w:style w:type="character" w:customStyle="1" w:styleId="keyworddef1">
    <w:name w:val="keyword_def1"/>
    <w:uiPriority w:val="99"/>
    <w:qFormat/>
    <w:rsid w:val="00463BB6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463BB6"/>
    <w:rPr>
      <w:b/>
    </w:rPr>
  </w:style>
  <w:style w:type="paragraph" w:customStyle="1" w:styleId="affffffff5">
    <w:name w:val="Текст документа"/>
    <w:basedOn w:val="a2"/>
    <w:uiPriority w:val="99"/>
    <w:qFormat/>
    <w:rsid w:val="00463BB6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463BB6"/>
    <w:rPr>
      <w:i/>
    </w:rPr>
  </w:style>
  <w:style w:type="paragraph" w:customStyle="1" w:styleId="Style164">
    <w:name w:val="Style164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463BB6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463BB6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463BB6"/>
    <w:rPr>
      <w:i/>
    </w:rPr>
  </w:style>
  <w:style w:type="paragraph" w:customStyle="1" w:styleId="68">
    <w:name w:val="Обычный (веб)6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463BB6"/>
  </w:style>
  <w:style w:type="character" w:customStyle="1" w:styleId="pav31">
    <w:name w:val="pav31"/>
    <w:uiPriority w:val="99"/>
    <w:qFormat/>
    <w:rsid w:val="00463BB6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463BB6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463BB6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463BB6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463BB6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463BB6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463BB6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463BB6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463BB6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463BB6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463BB6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463BB6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463BB6"/>
  </w:style>
  <w:style w:type="character" w:customStyle="1" w:styleId="fontstyle160">
    <w:name w:val="fontstyle16"/>
    <w:uiPriority w:val="99"/>
    <w:qFormat/>
    <w:rsid w:val="00463BB6"/>
  </w:style>
  <w:style w:type="character" w:customStyle="1" w:styleId="noprint">
    <w:name w:val="noprint"/>
    <w:uiPriority w:val="99"/>
    <w:qFormat/>
    <w:rsid w:val="00463BB6"/>
  </w:style>
  <w:style w:type="paragraph" w:customStyle="1" w:styleId="center">
    <w:name w:val="cente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463BB6"/>
  </w:style>
  <w:style w:type="character" w:customStyle="1" w:styleId="Typewriter">
    <w:name w:val="Typewriter"/>
    <w:uiPriority w:val="99"/>
    <w:qFormat/>
    <w:rsid w:val="00463BB6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463BB6"/>
  </w:style>
  <w:style w:type="character" w:customStyle="1" w:styleId="texample">
    <w:name w:val="texample"/>
    <w:uiPriority w:val="99"/>
    <w:qFormat/>
    <w:rsid w:val="00463BB6"/>
  </w:style>
  <w:style w:type="character" w:customStyle="1" w:styleId="sentence">
    <w:name w:val="sentence"/>
    <w:uiPriority w:val="99"/>
    <w:qFormat/>
    <w:rsid w:val="00463BB6"/>
  </w:style>
  <w:style w:type="character" w:customStyle="1" w:styleId="input">
    <w:name w:val="input"/>
    <w:uiPriority w:val="99"/>
    <w:qFormat/>
    <w:rsid w:val="00463BB6"/>
  </w:style>
  <w:style w:type="character" w:customStyle="1" w:styleId="xmlemitalic">
    <w:name w:val="xml_em_italic"/>
    <w:uiPriority w:val="99"/>
    <w:qFormat/>
    <w:rsid w:val="00463BB6"/>
  </w:style>
  <w:style w:type="character" w:customStyle="1" w:styleId="serp-urlitem">
    <w:name w:val="serp-url__item"/>
    <w:uiPriority w:val="99"/>
    <w:qFormat/>
    <w:rsid w:val="00463BB6"/>
  </w:style>
  <w:style w:type="character" w:customStyle="1" w:styleId="1ffff9">
    <w:name w:val="Гиперссылка1"/>
    <w:uiPriority w:val="99"/>
    <w:qFormat/>
    <w:rsid w:val="00463BB6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463BB6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463BB6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463BB6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463BB6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463BB6"/>
  </w:style>
  <w:style w:type="character" w:customStyle="1" w:styleId="zagl">
    <w:name w:val="zagl"/>
    <w:uiPriority w:val="99"/>
    <w:qFormat/>
    <w:rsid w:val="00463BB6"/>
  </w:style>
  <w:style w:type="character" w:customStyle="1" w:styleId="FontStyle135">
    <w:name w:val="Font Style135"/>
    <w:uiPriority w:val="99"/>
    <w:qFormat/>
    <w:rsid w:val="00463BB6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463BB6"/>
    <w:rPr>
      <w:vanish/>
    </w:rPr>
  </w:style>
  <w:style w:type="character" w:customStyle="1" w:styleId="butback">
    <w:name w:val="butback"/>
    <w:uiPriority w:val="99"/>
    <w:qFormat/>
    <w:rsid w:val="00463BB6"/>
  </w:style>
  <w:style w:type="character" w:customStyle="1" w:styleId="3f8">
    <w:name w:val="Основной текст Знак Знак3"/>
    <w:uiPriority w:val="99"/>
    <w:locked/>
    <w:rsid w:val="00463BB6"/>
    <w:rPr>
      <w:sz w:val="24"/>
      <w:lang w:val="ru-RU" w:eastAsia="ru-RU"/>
    </w:rPr>
  </w:style>
  <w:style w:type="character" w:customStyle="1" w:styleId="a30">
    <w:name w:val="a3"/>
    <w:uiPriority w:val="99"/>
    <w:qFormat/>
    <w:rsid w:val="00463BB6"/>
  </w:style>
  <w:style w:type="character" w:customStyle="1" w:styleId="formula">
    <w:name w:val="formula"/>
    <w:uiPriority w:val="99"/>
    <w:qFormat/>
    <w:rsid w:val="00463BB6"/>
  </w:style>
  <w:style w:type="character" w:customStyle="1" w:styleId="style170">
    <w:name w:val="style17"/>
    <w:uiPriority w:val="99"/>
    <w:qFormat/>
    <w:rsid w:val="00463BB6"/>
  </w:style>
  <w:style w:type="character" w:customStyle="1" w:styleId="texhtml">
    <w:name w:val="texhtml"/>
    <w:uiPriority w:val="99"/>
    <w:qFormat/>
    <w:rsid w:val="00463BB6"/>
  </w:style>
  <w:style w:type="character" w:customStyle="1" w:styleId="style230">
    <w:name w:val="style23"/>
    <w:uiPriority w:val="99"/>
    <w:qFormat/>
    <w:rsid w:val="00463BB6"/>
  </w:style>
  <w:style w:type="character" w:customStyle="1" w:styleId="BodyTextChar1">
    <w:name w:val="Body Text Char1"/>
    <w:uiPriority w:val="99"/>
    <w:qFormat/>
    <w:locked/>
    <w:rsid w:val="00463BB6"/>
    <w:rPr>
      <w:sz w:val="24"/>
      <w:lang w:eastAsia="ru-RU"/>
    </w:rPr>
  </w:style>
  <w:style w:type="character" w:customStyle="1" w:styleId="FontStyle29">
    <w:name w:val="Font Style29"/>
    <w:uiPriority w:val="99"/>
    <w:qFormat/>
    <w:rsid w:val="00463BB6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463BB6"/>
  </w:style>
  <w:style w:type="character" w:customStyle="1" w:styleId="answer-source">
    <w:name w:val="answer-source"/>
    <w:uiPriority w:val="99"/>
    <w:qFormat/>
    <w:rsid w:val="00463BB6"/>
  </w:style>
  <w:style w:type="character" w:customStyle="1" w:styleId="reftag">
    <w:name w:val="reftag"/>
    <w:uiPriority w:val="99"/>
    <w:qFormat/>
    <w:rsid w:val="00463BB6"/>
  </w:style>
  <w:style w:type="character" w:customStyle="1" w:styleId="tgc">
    <w:name w:val="_tgc"/>
    <w:uiPriority w:val="99"/>
    <w:qFormat/>
    <w:rsid w:val="00463BB6"/>
  </w:style>
  <w:style w:type="paragraph" w:customStyle="1" w:styleId="Style134">
    <w:name w:val="Style134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463BB6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463BB6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463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463BB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463BB6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463BB6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463BB6"/>
  </w:style>
  <w:style w:type="character" w:customStyle="1" w:styleId="s13">
    <w:name w:val="s13"/>
    <w:uiPriority w:val="99"/>
    <w:qFormat/>
    <w:rsid w:val="00463BB6"/>
  </w:style>
  <w:style w:type="paragraph" w:customStyle="1" w:styleId="p29">
    <w:name w:val="p29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463BB6"/>
  </w:style>
  <w:style w:type="character" w:customStyle="1" w:styleId="s15">
    <w:name w:val="s15"/>
    <w:uiPriority w:val="99"/>
    <w:qFormat/>
    <w:rsid w:val="00463BB6"/>
  </w:style>
  <w:style w:type="paragraph" w:customStyle="1" w:styleId="p33">
    <w:name w:val="p33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463BB6"/>
  </w:style>
  <w:style w:type="paragraph" w:customStyle="1" w:styleId="p25">
    <w:name w:val="p25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463BB6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463BB6"/>
    <w:rPr>
      <w:sz w:val="24"/>
    </w:rPr>
  </w:style>
  <w:style w:type="character" w:customStyle="1" w:styleId="1ffffb">
    <w:name w:val="Красная строка Знак1"/>
    <w:uiPriority w:val="99"/>
    <w:qFormat/>
    <w:rsid w:val="00463BB6"/>
    <w:rPr>
      <w:sz w:val="24"/>
    </w:rPr>
  </w:style>
  <w:style w:type="character" w:customStyle="1" w:styleId="2610">
    <w:name w:val="Знак Знак261"/>
    <w:uiPriority w:val="99"/>
    <w:qFormat/>
    <w:rsid w:val="00463BB6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463BB6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463BB6"/>
    <w:rPr>
      <w:rFonts w:cs="Times New Roman"/>
    </w:rPr>
  </w:style>
  <w:style w:type="character" w:customStyle="1" w:styleId="2112">
    <w:name w:val="Цитата 2 Знак11"/>
    <w:uiPriority w:val="99"/>
    <w:qFormat/>
    <w:rsid w:val="00463BB6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463BB6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463BB6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463BB6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463BB6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463BB6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463BB6"/>
    <w:rPr>
      <w:sz w:val="24"/>
    </w:rPr>
  </w:style>
  <w:style w:type="character" w:customStyle="1" w:styleId="613">
    <w:name w:val="Знак6 Знак Знак1"/>
    <w:uiPriority w:val="99"/>
    <w:qFormat/>
    <w:rsid w:val="00463BB6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463BB6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463BB6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463BB6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463BB6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463BB6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463BB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463BB6"/>
    <w:rPr>
      <w:rFonts w:cs="Times New Roman"/>
    </w:rPr>
  </w:style>
  <w:style w:type="paragraph" w:customStyle="1" w:styleId="p21">
    <w:name w:val="p2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463BB6"/>
    <w:rPr>
      <w:color w:val="2C437A"/>
      <w:u w:val="none"/>
    </w:rPr>
  </w:style>
  <w:style w:type="character" w:customStyle="1" w:styleId="700">
    <w:name w:val="Знак Знак70"/>
    <w:uiPriority w:val="99"/>
    <w:qFormat/>
    <w:rsid w:val="00463BB6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463BB6"/>
    <w:rPr>
      <w:b/>
      <w:sz w:val="28"/>
    </w:rPr>
  </w:style>
  <w:style w:type="character" w:customStyle="1" w:styleId="680">
    <w:name w:val="Знак Знак68"/>
    <w:uiPriority w:val="99"/>
    <w:qFormat/>
    <w:rsid w:val="00463BB6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463BB6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463BB6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463BB6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463BB6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463BB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463BB6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463BB6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463BB6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463BB6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463BB6"/>
    <w:rPr>
      <w:shd w:val="clear" w:color="auto" w:fill="FFFFFF"/>
    </w:rPr>
  </w:style>
  <w:style w:type="paragraph" w:customStyle="1" w:styleId="WW-Normal">
    <w:name w:val="WW-Normal"/>
    <w:uiPriority w:val="99"/>
    <w:qFormat/>
    <w:rsid w:val="00463BB6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463BB6"/>
    <w:rPr>
      <w:color w:val="000000"/>
      <w:sz w:val="20"/>
    </w:rPr>
  </w:style>
  <w:style w:type="character" w:customStyle="1" w:styleId="A31">
    <w:name w:val="A3"/>
    <w:uiPriority w:val="99"/>
    <w:qFormat/>
    <w:rsid w:val="00463BB6"/>
    <w:rPr>
      <w:b/>
      <w:color w:val="000000"/>
      <w:sz w:val="30"/>
    </w:rPr>
  </w:style>
  <w:style w:type="character" w:customStyle="1" w:styleId="para6">
    <w:name w:val="para6"/>
    <w:uiPriority w:val="99"/>
    <w:qFormat/>
    <w:rsid w:val="00463BB6"/>
  </w:style>
  <w:style w:type="character" w:customStyle="1" w:styleId="affffffff9">
    <w:name w:val="Абзац списка Знак"/>
    <w:link w:val="5a"/>
    <w:uiPriority w:val="34"/>
    <w:qFormat/>
    <w:locked/>
    <w:rsid w:val="00463BB6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463BB6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463BB6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463BB6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463BB6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463BB6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463BB6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463BB6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463BB6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463BB6"/>
    <w:rPr>
      <w:color w:val="808080"/>
    </w:rPr>
  </w:style>
  <w:style w:type="paragraph" w:customStyle="1" w:styleId="small">
    <w:name w:val="small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463BB6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463BB6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463BB6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463BB6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463BB6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463BB6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463BB6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463BB6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463BB6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463BB6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463BB6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463BB6"/>
  </w:style>
  <w:style w:type="paragraph" w:customStyle="1" w:styleId="affffffffc">
    <w:name w:val="_Обычный"/>
    <w:basedOn w:val="a2"/>
    <w:uiPriority w:val="99"/>
    <w:qFormat/>
    <w:rsid w:val="00463BB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463BB6"/>
  </w:style>
  <w:style w:type="paragraph" w:customStyle="1" w:styleId="1270">
    <w:name w:val="Стиль по ширине Первая строка:  127 см"/>
    <w:basedOn w:val="a2"/>
    <w:uiPriority w:val="99"/>
    <w:qFormat/>
    <w:rsid w:val="00463BB6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463BB6"/>
    <w:rPr>
      <w:rFonts w:cs="Times New Roman"/>
    </w:rPr>
  </w:style>
  <w:style w:type="character" w:customStyle="1" w:styleId="hl">
    <w:name w:val="hl"/>
    <w:uiPriority w:val="99"/>
    <w:qFormat/>
    <w:rsid w:val="00463BB6"/>
  </w:style>
  <w:style w:type="paragraph" w:customStyle="1" w:styleId="book">
    <w:name w:val="book"/>
    <w:basedOn w:val="a2"/>
    <w:uiPriority w:val="99"/>
    <w:qFormat/>
    <w:rsid w:val="00463BB6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463BB6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463BB6"/>
  </w:style>
  <w:style w:type="paragraph" w:customStyle="1" w:styleId="12a">
    <w:name w:val="стиль12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463BB6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463BB6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463BB6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463BB6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463BB6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463BB6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463BB6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463BB6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463BB6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463BB6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463BB6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463BB6"/>
    <w:rPr>
      <w:rFonts w:ascii="Wingdings" w:hAnsi="Wingdings"/>
    </w:rPr>
  </w:style>
  <w:style w:type="character" w:customStyle="1" w:styleId="WW8Num3z2">
    <w:name w:val="WW8Num3z2"/>
    <w:uiPriority w:val="99"/>
    <w:qFormat/>
    <w:rsid w:val="00463BB6"/>
    <w:rPr>
      <w:rFonts w:ascii="Wingdings" w:hAnsi="Wingdings"/>
    </w:rPr>
  </w:style>
  <w:style w:type="character" w:customStyle="1" w:styleId="WW8Num3z3">
    <w:name w:val="WW8Num3z3"/>
    <w:uiPriority w:val="99"/>
    <w:qFormat/>
    <w:rsid w:val="00463BB6"/>
    <w:rPr>
      <w:rFonts w:ascii="Symbol" w:hAnsi="Symbol"/>
    </w:rPr>
  </w:style>
  <w:style w:type="character" w:customStyle="1" w:styleId="WW8Num12z1">
    <w:name w:val="WW8Num12z1"/>
    <w:uiPriority w:val="99"/>
    <w:qFormat/>
    <w:rsid w:val="00463BB6"/>
    <w:rPr>
      <w:b/>
    </w:rPr>
  </w:style>
  <w:style w:type="character" w:customStyle="1" w:styleId="WW8Num12z5">
    <w:name w:val="WW8Num12z5"/>
    <w:uiPriority w:val="99"/>
    <w:qFormat/>
    <w:rsid w:val="00463BB6"/>
  </w:style>
  <w:style w:type="character" w:customStyle="1" w:styleId="WW8Num12z6">
    <w:name w:val="WW8Num12z6"/>
    <w:uiPriority w:val="99"/>
    <w:qFormat/>
    <w:rsid w:val="00463BB6"/>
  </w:style>
  <w:style w:type="character" w:customStyle="1" w:styleId="WW8Num12z7">
    <w:name w:val="WW8Num12z7"/>
    <w:uiPriority w:val="99"/>
    <w:qFormat/>
    <w:rsid w:val="00463BB6"/>
  </w:style>
  <w:style w:type="character" w:customStyle="1" w:styleId="WW8Num12z8">
    <w:name w:val="WW8Num12z8"/>
    <w:uiPriority w:val="99"/>
    <w:qFormat/>
    <w:rsid w:val="00463BB6"/>
  </w:style>
  <w:style w:type="character" w:customStyle="1" w:styleId="WW8Num17z2">
    <w:name w:val="WW8Num17z2"/>
    <w:uiPriority w:val="99"/>
    <w:qFormat/>
    <w:rsid w:val="00463BB6"/>
  </w:style>
  <w:style w:type="character" w:customStyle="1" w:styleId="WW8Num17z3">
    <w:name w:val="WW8Num17z3"/>
    <w:uiPriority w:val="99"/>
    <w:qFormat/>
    <w:rsid w:val="00463BB6"/>
  </w:style>
  <w:style w:type="character" w:customStyle="1" w:styleId="WW8Num17z4">
    <w:name w:val="WW8Num17z4"/>
    <w:uiPriority w:val="99"/>
    <w:qFormat/>
    <w:rsid w:val="00463BB6"/>
  </w:style>
  <w:style w:type="character" w:customStyle="1" w:styleId="WW8Num17z5">
    <w:name w:val="WW8Num17z5"/>
    <w:uiPriority w:val="99"/>
    <w:qFormat/>
    <w:rsid w:val="00463BB6"/>
  </w:style>
  <w:style w:type="character" w:customStyle="1" w:styleId="WW8Num17z6">
    <w:name w:val="WW8Num17z6"/>
    <w:uiPriority w:val="99"/>
    <w:qFormat/>
    <w:rsid w:val="00463BB6"/>
  </w:style>
  <w:style w:type="character" w:customStyle="1" w:styleId="WW8Num17z7">
    <w:name w:val="WW8Num17z7"/>
    <w:uiPriority w:val="99"/>
    <w:qFormat/>
    <w:rsid w:val="00463BB6"/>
  </w:style>
  <w:style w:type="character" w:customStyle="1" w:styleId="WW8Num17z8">
    <w:name w:val="WW8Num17z8"/>
    <w:uiPriority w:val="99"/>
    <w:qFormat/>
    <w:rsid w:val="00463BB6"/>
  </w:style>
  <w:style w:type="character" w:customStyle="1" w:styleId="WW8Num20z0">
    <w:name w:val="WW8Num20z0"/>
    <w:uiPriority w:val="99"/>
    <w:qFormat/>
    <w:rsid w:val="00463BB6"/>
  </w:style>
  <w:style w:type="character" w:customStyle="1" w:styleId="WW8Num21z0">
    <w:name w:val="WW8Num21z0"/>
    <w:uiPriority w:val="99"/>
    <w:qFormat/>
    <w:rsid w:val="00463BB6"/>
  </w:style>
  <w:style w:type="character" w:customStyle="1" w:styleId="WW8Num21z1">
    <w:name w:val="WW8Num21z1"/>
    <w:uiPriority w:val="99"/>
    <w:qFormat/>
    <w:rsid w:val="00463BB6"/>
  </w:style>
  <w:style w:type="character" w:customStyle="1" w:styleId="WW8Num21z2">
    <w:name w:val="WW8Num21z2"/>
    <w:uiPriority w:val="99"/>
    <w:qFormat/>
    <w:rsid w:val="00463BB6"/>
  </w:style>
  <w:style w:type="character" w:customStyle="1" w:styleId="WW8Num21z3">
    <w:name w:val="WW8Num21z3"/>
    <w:uiPriority w:val="99"/>
    <w:qFormat/>
    <w:rsid w:val="00463BB6"/>
  </w:style>
  <w:style w:type="character" w:customStyle="1" w:styleId="WW8Num21z4">
    <w:name w:val="WW8Num21z4"/>
    <w:uiPriority w:val="99"/>
    <w:qFormat/>
    <w:rsid w:val="00463BB6"/>
  </w:style>
  <w:style w:type="character" w:customStyle="1" w:styleId="WW8Num21z5">
    <w:name w:val="WW8Num21z5"/>
    <w:uiPriority w:val="99"/>
    <w:qFormat/>
    <w:rsid w:val="00463BB6"/>
  </w:style>
  <w:style w:type="character" w:customStyle="1" w:styleId="WW8Num21z6">
    <w:name w:val="WW8Num21z6"/>
    <w:uiPriority w:val="99"/>
    <w:qFormat/>
    <w:rsid w:val="00463BB6"/>
  </w:style>
  <w:style w:type="character" w:customStyle="1" w:styleId="WW8Num21z7">
    <w:name w:val="WW8Num21z7"/>
    <w:uiPriority w:val="99"/>
    <w:qFormat/>
    <w:rsid w:val="00463BB6"/>
  </w:style>
  <w:style w:type="character" w:customStyle="1" w:styleId="WW8Num21z8">
    <w:name w:val="WW8Num21z8"/>
    <w:uiPriority w:val="99"/>
    <w:qFormat/>
    <w:rsid w:val="00463BB6"/>
  </w:style>
  <w:style w:type="character" w:customStyle="1" w:styleId="WW8Num22z0">
    <w:name w:val="WW8Num22z0"/>
    <w:uiPriority w:val="99"/>
    <w:qFormat/>
    <w:rsid w:val="00463BB6"/>
    <w:rPr>
      <w:rFonts w:ascii="Symbol" w:hAnsi="Symbol"/>
    </w:rPr>
  </w:style>
  <w:style w:type="character" w:customStyle="1" w:styleId="WW8Num22z1">
    <w:name w:val="WW8Num22z1"/>
    <w:uiPriority w:val="99"/>
    <w:qFormat/>
    <w:rsid w:val="00463BB6"/>
    <w:rPr>
      <w:rFonts w:ascii="Courier New" w:hAnsi="Courier New"/>
    </w:rPr>
  </w:style>
  <w:style w:type="character" w:customStyle="1" w:styleId="WW8Num22z2">
    <w:name w:val="WW8Num22z2"/>
    <w:uiPriority w:val="99"/>
    <w:qFormat/>
    <w:rsid w:val="00463BB6"/>
    <w:rPr>
      <w:rFonts w:ascii="Wingdings" w:hAnsi="Wingdings"/>
    </w:rPr>
  </w:style>
  <w:style w:type="character" w:customStyle="1" w:styleId="WW8Num23z0">
    <w:name w:val="WW8Num23z0"/>
    <w:uiPriority w:val="99"/>
    <w:qFormat/>
    <w:rsid w:val="00463BB6"/>
  </w:style>
  <w:style w:type="character" w:customStyle="1" w:styleId="WW8Num23z1">
    <w:name w:val="WW8Num23z1"/>
    <w:uiPriority w:val="99"/>
    <w:qFormat/>
    <w:rsid w:val="00463BB6"/>
  </w:style>
  <w:style w:type="character" w:customStyle="1" w:styleId="WW8Num23z2">
    <w:name w:val="WW8Num23z2"/>
    <w:uiPriority w:val="99"/>
    <w:qFormat/>
    <w:rsid w:val="00463BB6"/>
  </w:style>
  <w:style w:type="character" w:customStyle="1" w:styleId="WW8Num23z3">
    <w:name w:val="WW8Num23z3"/>
    <w:uiPriority w:val="99"/>
    <w:qFormat/>
    <w:rsid w:val="00463BB6"/>
  </w:style>
  <w:style w:type="character" w:customStyle="1" w:styleId="WW8Num23z4">
    <w:name w:val="WW8Num23z4"/>
    <w:uiPriority w:val="99"/>
    <w:qFormat/>
    <w:rsid w:val="00463BB6"/>
  </w:style>
  <w:style w:type="character" w:customStyle="1" w:styleId="WW8Num23z5">
    <w:name w:val="WW8Num23z5"/>
    <w:uiPriority w:val="99"/>
    <w:qFormat/>
    <w:rsid w:val="00463BB6"/>
  </w:style>
  <w:style w:type="character" w:customStyle="1" w:styleId="WW8Num23z6">
    <w:name w:val="WW8Num23z6"/>
    <w:uiPriority w:val="99"/>
    <w:qFormat/>
    <w:rsid w:val="00463BB6"/>
  </w:style>
  <w:style w:type="character" w:customStyle="1" w:styleId="WW8Num23z7">
    <w:name w:val="WW8Num23z7"/>
    <w:uiPriority w:val="99"/>
    <w:qFormat/>
    <w:rsid w:val="00463BB6"/>
  </w:style>
  <w:style w:type="character" w:customStyle="1" w:styleId="WW8Num23z8">
    <w:name w:val="WW8Num23z8"/>
    <w:uiPriority w:val="99"/>
    <w:qFormat/>
    <w:rsid w:val="00463BB6"/>
  </w:style>
  <w:style w:type="character" w:customStyle="1" w:styleId="WW8Num24z0">
    <w:name w:val="WW8Num24z0"/>
    <w:uiPriority w:val="99"/>
    <w:qFormat/>
    <w:rsid w:val="00463BB6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463BB6"/>
    <w:rPr>
      <w:rFonts w:ascii="Courier New" w:hAnsi="Courier New"/>
    </w:rPr>
  </w:style>
  <w:style w:type="character" w:customStyle="1" w:styleId="WW8Num24z2">
    <w:name w:val="WW8Num24z2"/>
    <w:uiPriority w:val="99"/>
    <w:qFormat/>
    <w:rsid w:val="00463BB6"/>
    <w:rPr>
      <w:rFonts w:ascii="Wingdings" w:hAnsi="Wingdings"/>
    </w:rPr>
  </w:style>
  <w:style w:type="character" w:customStyle="1" w:styleId="WW8Num24z3">
    <w:name w:val="WW8Num24z3"/>
    <w:uiPriority w:val="99"/>
    <w:qFormat/>
    <w:rsid w:val="00463BB6"/>
    <w:rPr>
      <w:rFonts w:ascii="Symbol" w:hAnsi="Symbol"/>
    </w:rPr>
  </w:style>
  <w:style w:type="character" w:customStyle="1" w:styleId="WW8Num25z0">
    <w:name w:val="WW8Num25z0"/>
    <w:uiPriority w:val="99"/>
    <w:qFormat/>
    <w:rsid w:val="00463BB6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463BB6"/>
    <w:rPr>
      <w:rFonts w:ascii="Courier New" w:hAnsi="Courier New"/>
    </w:rPr>
  </w:style>
  <w:style w:type="character" w:customStyle="1" w:styleId="WW8Num25z2">
    <w:name w:val="WW8Num25z2"/>
    <w:uiPriority w:val="99"/>
    <w:qFormat/>
    <w:rsid w:val="00463BB6"/>
    <w:rPr>
      <w:rFonts w:ascii="Wingdings" w:hAnsi="Wingdings"/>
    </w:rPr>
  </w:style>
  <w:style w:type="character" w:customStyle="1" w:styleId="WW8Num25z3">
    <w:name w:val="WW8Num25z3"/>
    <w:uiPriority w:val="99"/>
    <w:qFormat/>
    <w:rsid w:val="00463BB6"/>
    <w:rPr>
      <w:rFonts w:ascii="Symbol" w:hAnsi="Symbol"/>
    </w:rPr>
  </w:style>
  <w:style w:type="character" w:customStyle="1" w:styleId="WW8Num26z0">
    <w:name w:val="WW8Num26z0"/>
    <w:uiPriority w:val="99"/>
    <w:qFormat/>
    <w:rsid w:val="00463BB6"/>
    <w:rPr>
      <w:rFonts w:ascii="Symbol" w:hAnsi="Symbol"/>
    </w:rPr>
  </w:style>
  <w:style w:type="character" w:customStyle="1" w:styleId="WW8Num26z1">
    <w:name w:val="WW8Num26z1"/>
    <w:uiPriority w:val="99"/>
    <w:qFormat/>
    <w:rsid w:val="00463BB6"/>
    <w:rPr>
      <w:rFonts w:ascii="Courier New" w:hAnsi="Courier New"/>
    </w:rPr>
  </w:style>
  <w:style w:type="character" w:customStyle="1" w:styleId="WW8Num26z2">
    <w:name w:val="WW8Num26z2"/>
    <w:uiPriority w:val="99"/>
    <w:qFormat/>
    <w:rsid w:val="00463BB6"/>
    <w:rPr>
      <w:rFonts w:ascii="Wingdings" w:hAnsi="Wingdings"/>
    </w:rPr>
  </w:style>
  <w:style w:type="character" w:customStyle="1" w:styleId="WW8Num27z0">
    <w:name w:val="WW8Num27z0"/>
    <w:uiPriority w:val="99"/>
    <w:qFormat/>
    <w:rsid w:val="00463BB6"/>
  </w:style>
  <w:style w:type="character" w:customStyle="1" w:styleId="WW8Num27z1">
    <w:name w:val="WW8Num27z1"/>
    <w:uiPriority w:val="99"/>
    <w:qFormat/>
    <w:rsid w:val="00463BB6"/>
  </w:style>
  <w:style w:type="character" w:customStyle="1" w:styleId="WW8Num27z2">
    <w:name w:val="WW8Num27z2"/>
    <w:uiPriority w:val="99"/>
    <w:qFormat/>
    <w:rsid w:val="00463BB6"/>
  </w:style>
  <w:style w:type="character" w:customStyle="1" w:styleId="WW8Num27z3">
    <w:name w:val="WW8Num27z3"/>
    <w:uiPriority w:val="99"/>
    <w:qFormat/>
    <w:rsid w:val="00463BB6"/>
  </w:style>
  <w:style w:type="character" w:customStyle="1" w:styleId="WW8Num27z4">
    <w:name w:val="WW8Num27z4"/>
    <w:uiPriority w:val="99"/>
    <w:qFormat/>
    <w:rsid w:val="00463BB6"/>
  </w:style>
  <w:style w:type="character" w:customStyle="1" w:styleId="WW8Num27z5">
    <w:name w:val="WW8Num27z5"/>
    <w:uiPriority w:val="99"/>
    <w:qFormat/>
    <w:rsid w:val="00463BB6"/>
  </w:style>
  <w:style w:type="character" w:customStyle="1" w:styleId="WW8Num27z6">
    <w:name w:val="WW8Num27z6"/>
    <w:uiPriority w:val="99"/>
    <w:qFormat/>
    <w:rsid w:val="00463BB6"/>
  </w:style>
  <w:style w:type="character" w:customStyle="1" w:styleId="WW8Num27z7">
    <w:name w:val="WW8Num27z7"/>
    <w:uiPriority w:val="99"/>
    <w:qFormat/>
    <w:rsid w:val="00463BB6"/>
  </w:style>
  <w:style w:type="character" w:customStyle="1" w:styleId="WW8Num27z8">
    <w:name w:val="WW8Num27z8"/>
    <w:uiPriority w:val="99"/>
    <w:qFormat/>
    <w:rsid w:val="00463BB6"/>
  </w:style>
  <w:style w:type="character" w:customStyle="1" w:styleId="WW8Num28z0">
    <w:name w:val="WW8Num28z0"/>
    <w:uiPriority w:val="99"/>
    <w:qFormat/>
    <w:rsid w:val="00463BB6"/>
  </w:style>
  <w:style w:type="character" w:customStyle="1" w:styleId="WW8Num28z1">
    <w:name w:val="WW8Num28z1"/>
    <w:uiPriority w:val="99"/>
    <w:qFormat/>
    <w:rsid w:val="00463BB6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463BB6"/>
  </w:style>
  <w:style w:type="character" w:customStyle="1" w:styleId="WW8Num28z3">
    <w:name w:val="WW8Num28z3"/>
    <w:uiPriority w:val="99"/>
    <w:qFormat/>
    <w:rsid w:val="00463BB6"/>
  </w:style>
  <w:style w:type="character" w:customStyle="1" w:styleId="WW8Num28z4">
    <w:name w:val="WW8Num28z4"/>
    <w:uiPriority w:val="99"/>
    <w:qFormat/>
    <w:rsid w:val="00463BB6"/>
  </w:style>
  <w:style w:type="character" w:customStyle="1" w:styleId="WW8Num28z5">
    <w:name w:val="WW8Num28z5"/>
    <w:uiPriority w:val="99"/>
    <w:qFormat/>
    <w:rsid w:val="00463BB6"/>
  </w:style>
  <w:style w:type="character" w:customStyle="1" w:styleId="WW8Num28z6">
    <w:name w:val="WW8Num28z6"/>
    <w:uiPriority w:val="99"/>
    <w:qFormat/>
    <w:rsid w:val="00463BB6"/>
  </w:style>
  <w:style w:type="character" w:customStyle="1" w:styleId="WW8Num28z7">
    <w:name w:val="WW8Num28z7"/>
    <w:uiPriority w:val="99"/>
    <w:qFormat/>
    <w:rsid w:val="00463BB6"/>
  </w:style>
  <w:style w:type="character" w:customStyle="1" w:styleId="WW8Num28z8">
    <w:name w:val="WW8Num28z8"/>
    <w:uiPriority w:val="99"/>
    <w:qFormat/>
    <w:rsid w:val="00463BB6"/>
  </w:style>
  <w:style w:type="character" w:customStyle="1" w:styleId="WW8Num29z0">
    <w:name w:val="WW8Num29z0"/>
    <w:uiPriority w:val="99"/>
    <w:qFormat/>
    <w:rsid w:val="00463BB6"/>
  </w:style>
  <w:style w:type="character" w:customStyle="1" w:styleId="WW8Num29z1">
    <w:name w:val="WW8Num29z1"/>
    <w:uiPriority w:val="99"/>
    <w:qFormat/>
    <w:rsid w:val="00463BB6"/>
  </w:style>
  <w:style w:type="character" w:customStyle="1" w:styleId="WW8Num29z2">
    <w:name w:val="WW8Num29z2"/>
    <w:uiPriority w:val="99"/>
    <w:qFormat/>
    <w:rsid w:val="00463BB6"/>
  </w:style>
  <w:style w:type="character" w:customStyle="1" w:styleId="WW8Num29z3">
    <w:name w:val="WW8Num29z3"/>
    <w:uiPriority w:val="99"/>
    <w:qFormat/>
    <w:rsid w:val="00463BB6"/>
  </w:style>
  <w:style w:type="character" w:customStyle="1" w:styleId="WW8Num29z4">
    <w:name w:val="WW8Num29z4"/>
    <w:uiPriority w:val="99"/>
    <w:qFormat/>
    <w:rsid w:val="00463BB6"/>
  </w:style>
  <w:style w:type="character" w:customStyle="1" w:styleId="WW8Num29z5">
    <w:name w:val="WW8Num29z5"/>
    <w:uiPriority w:val="99"/>
    <w:qFormat/>
    <w:rsid w:val="00463BB6"/>
  </w:style>
  <w:style w:type="character" w:customStyle="1" w:styleId="WW8Num29z6">
    <w:name w:val="WW8Num29z6"/>
    <w:uiPriority w:val="99"/>
    <w:qFormat/>
    <w:rsid w:val="00463BB6"/>
  </w:style>
  <w:style w:type="character" w:customStyle="1" w:styleId="WW8Num29z7">
    <w:name w:val="WW8Num29z7"/>
    <w:uiPriority w:val="99"/>
    <w:qFormat/>
    <w:rsid w:val="00463BB6"/>
  </w:style>
  <w:style w:type="character" w:customStyle="1" w:styleId="WW8Num29z8">
    <w:name w:val="WW8Num29z8"/>
    <w:uiPriority w:val="99"/>
    <w:qFormat/>
    <w:rsid w:val="00463BB6"/>
  </w:style>
  <w:style w:type="character" w:customStyle="1" w:styleId="WW8Num30z0">
    <w:name w:val="WW8Num30z0"/>
    <w:uiPriority w:val="99"/>
    <w:qFormat/>
    <w:rsid w:val="00463BB6"/>
    <w:rPr>
      <w:rFonts w:ascii="Wingdings" w:hAnsi="Wingdings"/>
    </w:rPr>
  </w:style>
  <w:style w:type="character" w:customStyle="1" w:styleId="WW8Num30z1">
    <w:name w:val="WW8Num30z1"/>
    <w:uiPriority w:val="99"/>
    <w:qFormat/>
    <w:rsid w:val="00463BB6"/>
    <w:rPr>
      <w:rFonts w:ascii="Courier New" w:hAnsi="Courier New"/>
    </w:rPr>
  </w:style>
  <w:style w:type="character" w:customStyle="1" w:styleId="WW8Num30z3">
    <w:name w:val="WW8Num30z3"/>
    <w:uiPriority w:val="99"/>
    <w:qFormat/>
    <w:rsid w:val="00463BB6"/>
    <w:rPr>
      <w:rFonts w:ascii="Symbol" w:hAnsi="Symbol"/>
    </w:rPr>
  </w:style>
  <w:style w:type="character" w:customStyle="1" w:styleId="WW8Num31z0">
    <w:name w:val="WW8Num31z0"/>
    <w:uiPriority w:val="99"/>
    <w:qFormat/>
    <w:rsid w:val="00463BB6"/>
    <w:rPr>
      <w:rFonts w:ascii="Wingdings" w:hAnsi="Wingdings"/>
    </w:rPr>
  </w:style>
  <w:style w:type="character" w:customStyle="1" w:styleId="WW8Num31z1">
    <w:name w:val="WW8Num31z1"/>
    <w:uiPriority w:val="99"/>
    <w:qFormat/>
    <w:rsid w:val="00463BB6"/>
    <w:rPr>
      <w:rFonts w:ascii="Courier New" w:hAnsi="Courier New"/>
    </w:rPr>
  </w:style>
  <w:style w:type="character" w:customStyle="1" w:styleId="WW8Num31z3">
    <w:name w:val="WW8Num31z3"/>
    <w:uiPriority w:val="99"/>
    <w:qFormat/>
    <w:rsid w:val="00463BB6"/>
    <w:rPr>
      <w:rFonts w:ascii="Symbol" w:hAnsi="Symbol"/>
    </w:rPr>
  </w:style>
  <w:style w:type="character" w:customStyle="1" w:styleId="WW8Num32z0">
    <w:name w:val="WW8Num32z0"/>
    <w:uiPriority w:val="99"/>
    <w:qFormat/>
    <w:rsid w:val="00463BB6"/>
  </w:style>
  <w:style w:type="character" w:customStyle="1" w:styleId="WW8Num32z1">
    <w:name w:val="WW8Num32z1"/>
    <w:uiPriority w:val="99"/>
    <w:qFormat/>
    <w:rsid w:val="00463BB6"/>
    <w:rPr>
      <w:rFonts w:ascii="Courier New" w:hAnsi="Courier New"/>
    </w:rPr>
  </w:style>
  <w:style w:type="character" w:customStyle="1" w:styleId="WW8Num32z2">
    <w:name w:val="WW8Num32z2"/>
    <w:uiPriority w:val="99"/>
    <w:qFormat/>
    <w:rsid w:val="00463BB6"/>
    <w:rPr>
      <w:rFonts w:ascii="Wingdings" w:hAnsi="Wingdings"/>
    </w:rPr>
  </w:style>
  <w:style w:type="character" w:customStyle="1" w:styleId="WW8Num32z3">
    <w:name w:val="WW8Num32z3"/>
    <w:uiPriority w:val="99"/>
    <w:qFormat/>
    <w:rsid w:val="00463BB6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463BB6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463BB6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463BB6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463BB6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463BB6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463BB6"/>
    <w:rPr>
      <w:rFonts w:cs="Times New Roman"/>
    </w:rPr>
  </w:style>
  <w:style w:type="character" w:customStyle="1" w:styleId="WW8Num2z3">
    <w:name w:val="WW8Num2z3"/>
    <w:uiPriority w:val="99"/>
    <w:qFormat/>
    <w:rsid w:val="00463BB6"/>
  </w:style>
  <w:style w:type="character" w:customStyle="1" w:styleId="WW8Num2z4">
    <w:name w:val="WW8Num2z4"/>
    <w:uiPriority w:val="99"/>
    <w:qFormat/>
    <w:rsid w:val="00463BB6"/>
  </w:style>
  <w:style w:type="character" w:customStyle="1" w:styleId="WW8Num2z5">
    <w:name w:val="WW8Num2z5"/>
    <w:uiPriority w:val="99"/>
    <w:qFormat/>
    <w:rsid w:val="00463BB6"/>
  </w:style>
  <w:style w:type="character" w:customStyle="1" w:styleId="WW8Num2z6">
    <w:name w:val="WW8Num2z6"/>
    <w:uiPriority w:val="99"/>
    <w:qFormat/>
    <w:rsid w:val="00463BB6"/>
  </w:style>
  <w:style w:type="character" w:customStyle="1" w:styleId="WW8Num2z7">
    <w:name w:val="WW8Num2z7"/>
    <w:uiPriority w:val="99"/>
    <w:qFormat/>
    <w:rsid w:val="00463BB6"/>
  </w:style>
  <w:style w:type="character" w:customStyle="1" w:styleId="WW8Num2z8">
    <w:name w:val="WW8Num2z8"/>
    <w:uiPriority w:val="99"/>
    <w:qFormat/>
    <w:rsid w:val="00463BB6"/>
  </w:style>
  <w:style w:type="character" w:customStyle="1" w:styleId="WW8Num3z4">
    <w:name w:val="WW8Num3z4"/>
    <w:uiPriority w:val="99"/>
    <w:qFormat/>
    <w:rsid w:val="00463BB6"/>
  </w:style>
  <w:style w:type="character" w:customStyle="1" w:styleId="WW8Num3z5">
    <w:name w:val="WW8Num3z5"/>
    <w:uiPriority w:val="99"/>
    <w:qFormat/>
    <w:rsid w:val="00463BB6"/>
  </w:style>
  <w:style w:type="character" w:customStyle="1" w:styleId="WW8Num3z6">
    <w:name w:val="WW8Num3z6"/>
    <w:uiPriority w:val="99"/>
    <w:qFormat/>
    <w:rsid w:val="00463BB6"/>
  </w:style>
  <w:style w:type="character" w:customStyle="1" w:styleId="WW8Num3z7">
    <w:name w:val="WW8Num3z7"/>
    <w:uiPriority w:val="99"/>
    <w:qFormat/>
    <w:rsid w:val="00463BB6"/>
  </w:style>
  <w:style w:type="character" w:customStyle="1" w:styleId="WW8Num3z8">
    <w:name w:val="WW8Num3z8"/>
    <w:uiPriority w:val="99"/>
    <w:qFormat/>
    <w:rsid w:val="00463BB6"/>
  </w:style>
  <w:style w:type="paragraph" w:customStyle="1" w:styleId="LO-Normal">
    <w:name w:val="LO-Normal"/>
    <w:uiPriority w:val="99"/>
    <w:qFormat/>
    <w:rsid w:val="00463BB6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463BB6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463BB6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463BB6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463BB6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463BB6"/>
    <w:rPr>
      <w:color w:val="666666"/>
    </w:rPr>
  </w:style>
  <w:style w:type="character" w:customStyle="1" w:styleId="FontStyle95">
    <w:name w:val="Font Style95"/>
    <w:uiPriority w:val="99"/>
    <w:qFormat/>
    <w:rsid w:val="00463BB6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463BB6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463BB6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463BB6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463BB6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463BB6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463BB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463BB6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463BB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463BB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463BB6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463BB6"/>
    <w:rPr>
      <w:rFonts w:cs="Times New Roman"/>
    </w:rPr>
  </w:style>
  <w:style w:type="paragraph" w:customStyle="1" w:styleId="biblio">
    <w:name w:val="biblio"/>
    <w:basedOn w:val="a2"/>
    <w:uiPriority w:val="99"/>
    <w:qFormat/>
    <w:rsid w:val="00463BB6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463BB6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463BB6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463BB6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463BB6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463BB6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463BB6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463BB6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463BB6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463BB6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463BB6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463BB6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463BB6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463BB6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463BB6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463BB6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463BB6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463BB6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463BB6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463BB6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463BB6"/>
  </w:style>
  <w:style w:type="character" w:customStyle="1" w:styleId="texttext1">
    <w:name w:val="texttext1"/>
    <w:uiPriority w:val="99"/>
    <w:qFormat/>
    <w:rsid w:val="00463BB6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463BB6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463BB6"/>
    <w:rPr>
      <w:rFonts w:ascii="Times New Roman" w:hAnsi="Times New Roman"/>
    </w:rPr>
  </w:style>
  <w:style w:type="character" w:customStyle="1" w:styleId="textbf">
    <w:name w:val="textbf"/>
    <w:uiPriority w:val="99"/>
    <w:qFormat/>
    <w:rsid w:val="00463BB6"/>
  </w:style>
  <w:style w:type="character" w:customStyle="1" w:styleId="textit">
    <w:name w:val="textit"/>
    <w:uiPriority w:val="99"/>
    <w:qFormat/>
    <w:rsid w:val="00463BB6"/>
  </w:style>
  <w:style w:type="character" w:customStyle="1" w:styleId="textdoc1">
    <w:name w:val="textdoc1"/>
    <w:uiPriority w:val="99"/>
    <w:qFormat/>
    <w:rsid w:val="00463BB6"/>
  </w:style>
  <w:style w:type="paragraph" w:customStyle="1" w:styleId="textdoc">
    <w:name w:val="textdoc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463BB6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463BB6"/>
  </w:style>
  <w:style w:type="paragraph" w:customStyle="1" w:styleId="normalrus">
    <w:name w:val="normalrus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463BB6"/>
  </w:style>
  <w:style w:type="character" w:customStyle="1" w:styleId="num0">
    <w:name w:val="num0"/>
    <w:uiPriority w:val="99"/>
    <w:qFormat/>
    <w:rsid w:val="00463BB6"/>
  </w:style>
  <w:style w:type="paragraph" w:customStyle="1" w:styleId="Style27">
    <w:name w:val="Style27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463BB6"/>
  </w:style>
  <w:style w:type="character" w:customStyle="1" w:styleId="style80">
    <w:name w:val="style8"/>
    <w:uiPriority w:val="99"/>
    <w:qFormat/>
    <w:rsid w:val="00463BB6"/>
  </w:style>
  <w:style w:type="paragraph" w:customStyle="1" w:styleId="ptx2">
    <w:name w:val="ptx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463BB6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463BB6"/>
    <w:rPr>
      <w:b/>
    </w:rPr>
  </w:style>
  <w:style w:type="character" w:customStyle="1" w:styleId="ListLabel1">
    <w:name w:val="ListLabel 1"/>
    <w:uiPriority w:val="99"/>
    <w:qFormat/>
    <w:rsid w:val="00463BB6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463BB6"/>
  </w:style>
  <w:style w:type="character" w:customStyle="1" w:styleId="ListLabel3">
    <w:name w:val="ListLabel 3"/>
    <w:uiPriority w:val="99"/>
    <w:qFormat/>
    <w:rsid w:val="00463BB6"/>
    <w:rPr>
      <w:b/>
    </w:rPr>
  </w:style>
  <w:style w:type="character" w:customStyle="1" w:styleId="ListLabel4">
    <w:name w:val="ListLabel 4"/>
    <w:uiPriority w:val="99"/>
    <w:qFormat/>
    <w:rsid w:val="00463BB6"/>
  </w:style>
  <w:style w:type="character" w:customStyle="1" w:styleId="ListLabel5">
    <w:name w:val="ListLabel 5"/>
    <w:uiPriority w:val="99"/>
    <w:qFormat/>
    <w:rsid w:val="00463BB6"/>
    <w:rPr>
      <w:color w:val="00000A"/>
    </w:rPr>
  </w:style>
  <w:style w:type="character" w:customStyle="1" w:styleId="ListLabel6">
    <w:name w:val="ListLabel 6"/>
    <w:uiPriority w:val="99"/>
    <w:qFormat/>
    <w:rsid w:val="00463BB6"/>
    <w:rPr>
      <w:sz w:val="20"/>
    </w:rPr>
  </w:style>
  <w:style w:type="character" w:customStyle="1" w:styleId="2ff9">
    <w:name w:val="Название Знак2"/>
    <w:uiPriority w:val="99"/>
    <w:qFormat/>
    <w:locked/>
    <w:rsid w:val="00463BB6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463BB6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463BB6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463BB6"/>
    <w:rPr>
      <w:sz w:val="24"/>
    </w:rPr>
  </w:style>
  <w:style w:type="character" w:customStyle="1" w:styleId="2ffc">
    <w:name w:val="Текст выноски Знак2"/>
    <w:uiPriority w:val="99"/>
    <w:qFormat/>
    <w:locked/>
    <w:rsid w:val="00463BB6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463BB6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463BB6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463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463BB6"/>
  </w:style>
  <w:style w:type="character" w:customStyle="1" w:styleId="ft1846">
    <w:name w:val="ft1846"/>
    <w:uiPriority w:val="99"/>
    <w:qFormat/>
    <w:rsid w:val="00463BB6"/>
  </w:style>
  <w:style w:type="character" w:customStyle="1" w:styleId="ft1850">
    <w:name w:val="ft1850"/>
    <w:uiPriority w:val="99"/>
    <w:qFormat/>
    <w:rsid w:val="00463BB6"/>
  </w:style>
  <w:style w:type="character" w:customStyle="1" w:styleId="ft1994">
    <w:name w:val="ft1994"/>
    <w:uiPriority w:val="99"/>
    <w:qFormat/>
    <w:rsid w:val="00463BB6"/>
  </w:style>
  <w:style w:type="character" w:customStyle="1" w:styleId="ft2006">
    <w:name w:val="ft2006"/>
    <w:uiPriority w:val="99"/>
    <w:qFormat/>
    <w:rsid w:val="00463BB6"/>
  </w:style>
  <w:style w:type="character" w:customStyle="1" w:styleId="ft2181">
    <w:name w:val="ft2181"/>
    <w:uiPriority w:val="99"/>
    <w:qFormat/>
    <w:rsid w:val="00463BB6"/>
  </w:style>
  <w:style w:type="character" w:customStyle="1" w:styleId="ft2193">
    <w:name w:val="ft2193"/>
    <w:uiPriority w:val="99"/>
    <w:qFormat/>
    <w:rsid w:val="00463BB6"/>
  </w:style>
  <w:style w:type="character" w:customStyle="1" w:styleId="ft2205">
    <w:name w:val="ft2205"/>
    <w:uiPriority w:val="99"/>
    <w:qFormat/>
    <w:rsid w:val="00463BB6"/>
  </w:style>
  <w:style w:type="character" w:customStyle="1" w:styleId="ft2213">
    <w:name w:val="ft2213"/>
    <w:uiPriority w:val="99"/>
    <w:qFormat/>
    <w:rsid w:val="00463BB6"/>
  </w:style>
  <w:style w:type="character" w:customStyle="1" w:styleId="editsection">
    <w:name w:val="editsection"/>
    <w:uiPriority w:val="99"/>
    <w:qFormat/>
    <w:rsid w:val="00463BB6"/>
  </w:style>
  <w:style w:type="paragraph" w:customStyle="1" w:styleId="-10-11">
    <w:name w:val="А-10-11"/>
    <w:basedOn w:val="a2"/>
    <w:uiPriority w:val="99"/>
    <w:qFormat/>
    <w:rsid w:val="00463BB6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463BB6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463BB6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463BB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463BB6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463BB6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463BB6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463BB6"/>
  </w:style>
  <w:style w:type="character" w:customStyle="1" w:styleId="1113">
    <w:name w:val="Сильное выделение111"/>
    <w:uiPriority w:val="99"/>
    <w:qFormat/>
    <w:rsid w:val="00463BB6"/>
    <w:rPr>
      <w:b/>
    </w:rPr>
  </w:style>
  <w:style w:type="paragraph" w:customStyle="1" w:styleId="HTML1a">
    <w:name w:val="Стандартный HTML1"/>
    <w:basedOn w:val="a2"/>
    <w:uiPriority w:val="99"/>
    <w:qFormat/>
    <w:rsid w:val="00463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463BB6"/>
  </w:style>
  <w:style w:type="character" w:customStyle="1" w:styleId="reference-text">
    <w:name w:val="reference-text"/>
    <w:uiPriority w:val="99"/>
    <w:qFormat/>
    <w:rsid w:val="00463BB6"/>
  </w:style>
  <w:style w:type="paragraph" w:customStyle="1" w:styleId="snip1">
    <w:name w:val="snip1"/>
    <w:basedOn w:val="a2"/>
    <w:uiPriority w:val="99"/>
    <w:qFormat/>
    <w:rsid w:val="00463BB6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463BB6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463BB6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463BB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463BB6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463BB6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463BB6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463BB6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463BB6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463BB6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463BB6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463BB6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463BB6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463BB6"/>
    <w:rPr>
      <w:b/>
      <w:sz w:val="28"/>
    </w:rPr>
  </w:style>
  <w:style w:type="character" w:customStyle="1" w:styleId="4120">
    <w:name w:val="Знак Знак412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463BB6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463BB6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463BB6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463BB6"/>
    <w:rPr>
      <w:sz w:val="24"/>
    </w:rPr>
  </w:style>
  <w:style w:type="character" w:customStyle="1" w:styleId="5120">
    <w:name w:val="Знак Знак512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463BB6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463BB6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463BB6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463BB6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463BB6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463BB6"/>
    <w:rPr>
      <w:sz w:val="16"/>
    </w:rPr>
  </w:style>
  <w:style w:type="character" w:customStyle="1" w:styleId="502">
    <w:name w:val="Знак Знак502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463BB6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463BB6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463BB6"/>
    <w:rPr>
      <w:sz w:val="24"/>
      <w:lang w:val="ru-RU" w:eastAsia="ru-RU"/>
    </w:rPr>
  </w:style>
  <w:style w:type="character" w:customStyle="1" w:styleId="5210">
    <w:name w:val="Знак5 Знак21"/>
    <w:uiPriority w:val="99"/>
    <w:rsid w:val="00463BB6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463BB6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463BB6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463BB6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463BB6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463BB6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463BB6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463BB6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463BB6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463BB6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463BB6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463BB6"/>
    <w:rPr>
      <w:b/>
      <w:sz w:val="28"/>
    </w:rPr>
  </w:style>
  <w:style w:type="character" w:customStyle="1" w:styleId="4130">
    <w:name w:val="Знак Знак413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463BB6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463BB6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463BB6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463BB6"/>
    <w:rPr>
      <w:sz w:val="24"/>
    </w:rPr>
  </w:style>
  <w:style w:type="character" w:customStyle="1" w:styleId="513">
    <w:name w:val="Знак Знак513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463BB6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463BB6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463BB6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463BB6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463BB6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463BB6"/>
    <w:rPr>
      <w:sz w:val="16"/>
    </w:rPr>
  </w:style>
  <w:style w:type="character" w:customStyle="1" w:styleId="503">
    <w:name w:val="Знак Знак503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463BB6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463BB6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463BB6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463BB6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463BB6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463BB6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463BB6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463BB6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463BB6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463BB6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463BB6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463BB6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463BB6"/>
    <w:rPr>
      <w:b/>
      <w:sz w:val="28"/>
    </w:rPr>
  </w:style>
  <w:style w:type="character" w:customStyle="1" w:styleId="4140">
    <w:name w:val="Знак Знак414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463BB6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463BB6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463BB6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463BB6"/>
    <w:rPr>
      <w:sz w:val="24"/>
    </w:rPr>
  </w:style>
  <w:style w:type="character" w:customStyle="1" w:styleId="514">
    <w:name w:val="Знак Знак514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463BB6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463BB6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463BB6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463BB6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463BB6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463BB6"/>
    <w:rPr>
      <w:sz w:val="16"/>
    </w:rPr>
  </w:style>
  <w:style w:type="character" w:customStyle="1" w:styleId="504">
    <w:name w:val="Знак Знак504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463BB6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463BB6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463BB6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463BB6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463BB6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463BB6"/>
    <w:rPr>
      <w:sz w:val="24"/>
    </w:rPr>
  </w:style>
  <w:style w:type="character" w:customStyle="1" w:styleId="77">
    <w:name w:val="Знак Знак77"/>
    <w:uiPriority w:val="99"/>
    <w:qFormat/>
    <w:rsid w:val="00463BB6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463BB6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463BB6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463BB6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463BB6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463BB6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463BB6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463BB6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463BB6"/>
    <w:rPr>
      <w:b/>
      <w:sz w:val="28"/>
    </w:rPr>
  </w:style>
  <w:style w:type="character" w:customStyle="1" w:styleId="415">
    <w:name w:val="Знак Знак415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463BB6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463BB6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463BB6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463BB6"/>
    <w:rPr>
      <w:sz w:val="24"/>
    </w:rPr>
  </w:style>
  <w:style w:type="character" w:customStyle="1" w:styleId="515">
    <w:name w:val="Знак Знак515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463BB6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463BB6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463BB6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463BB6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463BB6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463BB6"/>
    <w:rPr>
      <w:sz w:val="16"/>
    </w:rPr>
  </w:style>
  <w:style w:type="character" w:customStyle="1" w:styleId="505">
    <w:name w:val="Знак Знак505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463BB6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463BB6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463BB6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463BB6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463BB6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463BB6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463BB6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463BB6"/>
    <w:rPr>
      <w:sz w:val="24"/>
    </w:rPr>
  </w:style>
  <w:style w:type="character" w:customStyle="1" w:styleId="780">
    <w:name w:val="Знак Знак78"/>
    <w:uiPriority w:val="99"/>
    <w:qFormat/>
    <w:rsid w:val="00463BB6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463BB6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463BB6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463BB6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463BB6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463BB6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463BB6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463BB6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463BB6"/>
    <w:rPr>
      <w:b/>
      <w:sz w:val="28"/>
    </w:rPr>
  </w:style>
  <w:style w:type="character" w:customStyle="1" w:styleId="416">
    <w:name w:val="Знак Знак416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463BB6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463BB6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463BB6"/>
    <w:rPr>
      <w:sz w:val="24"/>
    </w:rPr>
  </w:style>
  <w:style w:type="character" w:customStyle="1" w:styleId="516">
    <w:name w:val="Знак Знак516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463BB6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463BB6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463BB6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463BB6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463BB6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463BB6"/>
    <w:rPr>
      <w:sz w:val="16"/>
    </w:rPr>
  </w:style>
  <w:style w:type="character" w:customStyle="1" w:styleId="506">
    <w:name w:val="Знак Знак506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463BB6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463BB6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463BB6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463BB6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463BB6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463BB6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463BB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463BB6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463BB6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463BB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463BB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463BB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463BB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463BB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463BB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463BB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463BB6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463BB6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463BB6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463BB6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463BB6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463BB6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463BB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463BB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463BB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463BB6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463BB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463BB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463BB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463BB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463BB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463BB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463BB6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463BB6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463BB6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463BB6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463BB6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463BB6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463BB6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463BB6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463BB6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463BB6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463BB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463BB6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463BB6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463BB6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463BB6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463BB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463BB6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463BB6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463BB6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463BB6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463BB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463BB6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463BB6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463BB6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463BB6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463BB6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463BB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463BB6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463BB6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463BB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463BB6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463BB6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463BB6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463BB6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463BB6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463BB6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463BB6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463BB6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463BB6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463BB6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463BB6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463BB6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463BB6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463BB6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463BB6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463BB6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463BB6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463BB6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463BB6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463BB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463BB6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463BB6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463BB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463BB6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463BB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463BB6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463BB6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463BB6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463BB6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463BB6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463BB6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463BB6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463BB6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463BB6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463BB6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463BB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463BB6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463BB6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463BB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463BB6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463BB6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463BB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463BB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463BB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463BB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463BB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463BB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463BB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463BB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463BB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463BB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463BB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463BB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463BB6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463BB6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463BB6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463BB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463BB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463BB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463BB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463BB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463BB6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463BB6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463BB6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463BB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463BB6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463BB6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463BB6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463BB6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463BB6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463BB6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463BB6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463BB6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463BB6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463BB6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463BB6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463BB6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463BB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463BB6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463BB6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463BB6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463BB6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463BB6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463BB6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463BB6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463BB6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463BB6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463BB6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463BB6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463BB6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463BB6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463BB6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463BB6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463BB6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463BB6"/>
    <w:rPr>
      <w:sz w:val="22"/>
    </w:rPr>
  </w:style>
  <w:style w:type="character" w:customStyle="1" w:styleId="useremail">
    <w:name w:val="useremail"/>
    <w:uiPriority w:val="99"/>
    <w:qFormat/>
    <w:rsid w:val="00463BB6"/>
    <w:rPr>
      <w:b/>
      <w:color w:val="555555"/>
    </w:rPr>
  </w:style>
  <w:style w:type="character" w:customStyle="1" w:styleId="sel1">
    <w:name w:val="sel1"/>
    <w:basedOn w:val="a3"/>
    <w:uiPriority w:val="99"/>
    <w:qFormat/>
    <w:rsid w:val="00463BB6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463BB6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463BB6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463BB6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463BB6"/>
    <w:rPr>
      <w:rFonts w:cs="Times New Roman"/>
    </w:rPr>
  </w:style>
  <w:style w:type="character" w:customStyle="1" w:styleId="at3">
    <w:name w:val="at3"/>
    <w:basedOn w:val="a3"/>
    <w:uiPriority w:val="99"/>
    <w:qFormat/>
    <w:rsid w:val="00463BB6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463BB6"/>
    <w:rPr>
      <w:rFonts w:cs="Times New Roman"/>
    </w:rPr>
  </w:style>
  <w:style w:type="character" w:customStyle="1" w:styleId="tooltipextranews">
    <w:name w:val="tooltip_extranews"/>
    <w:uiPriority w:val="99"/>
    <w:qFormat/>
    <w:rsid w:val="00463BB6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463BB6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463BB6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463BB6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463BB6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463BB6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463BB6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463BB6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463BB6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463BB6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463BB6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463BB6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463BB6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463BB6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463BB6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463BB6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463BB6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463BB6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463BB6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463BB6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463BB6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463BB6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463BB6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463BB6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463BB6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463BB6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463BB6"/>
  </w:style>
  <w:style w:type="character" w:customStyle="1" w:styleId="WW-Absatz-Standardschriftart">
    <w:name w:val="WW-Absatz-Standardschriftart"/>
    <w:uiPriority w:val="99"/>
    <w:qFormat/>
    <w:rsid w:val="00463BB6"/>
  </w:style>
  <w:style w:type="character" w:customStyle="1" w:styleId="FontStyle150">
    <w:name w:val="Font Style15"/>
    <w:basedOn w:val="1fff5"/>
    <w:uiPriority w:val="99"/>
    <w:qFormat/>
    <w:rsid w:val="00463BB6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463BB6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463BB6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463BB6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463BB6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463BB6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463BB6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463BB6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463BB6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463BB6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463BB6"/>
    <w:rPr>
      <w:rFonts w:cs="Times New Roman"/>
    </w:rPr>
  </w:style>
  <w:style w:type="character" w:customStyle="1" w:styleId="mr1">
    <w:name w:val="mr1"/>
    <w:basedOn w:val="a3"/>
    <w:uiPriority w:val="99"/>
    <w:qFormat/>
    <w:rsid w:val="00463BB6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463BB6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463BB6"/>
    <w:rPr>
      <w:rFonts w:cs="Times New Roman"/>
    </w:rPr>
  </w:style>
  <w:style w:type="character" w:customStyle="1" w:styleId="bod1">
    <w:name w:val="bod1"/>
    <w:basedOn w:val="a3"/>
    <w:uiPriority w:val="99"/>
    <w:qFormat/>
    <w:rsid w:val="00463BB6"/>
    <w:rPr>
      <w:rFonts w:cs="Times New Roman"/>
    </w:rPr>
  </w:style>
  <w:style w:type="paragraph" w:customStyle="1" w:styleId="911">
    <w:name w:val="Знак91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463BB6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463BB6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463BB6"/>
  </w:style>
  <w:style w:type="character" w:customStyle="1" w:styleId="contextualspellingandgrammarerror">
    <w:name w:val="contextualspellingandgrammarerror"/>
    <w:uiPriority w:val="99"/>
    <w:qFormat/>
    <w:rsid w:val="00463BB6"/>
  </w:style>
  <w:style w:type="character" w:customStyle="1" w:styleId="normaltextrun1">
    <w:name w:val="normaltextrun1"/>
    <w:uiPriority w:val="99"/>
    <w:qFormat/>
    <w:rsid w:val="00463BB6"/>
  </w:style>
  <w:style w:type="character" w:customStyle="1" w:styleId="eop">
    <w:name w:val="eop"/>
    <w:uiPriority w:val="99"/>
    <w:qFormat/>
    <w:rsid w:val="00463BB6"/>
  </w:style>
  <w:style w:type="character" w:customStyle="1" w:styleId="NormalWebChar">
    <w:name w:val="Normal (Web) Char"/>
    <w:uiPriority w:val="99"/>
    <w:qFormat/>
    <w:locked/>
    <w:rsid w:val="00463BB6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463BB6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463BB6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463BB6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463BB6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463BB6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463BB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463BB6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463BB6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463BB6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463BB6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463BB6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463BB6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463BB6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463BB6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463BB6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463BB6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463BB6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463BB6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463BB6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463BB6"/>
    <w:rPr>
      <w:b/>
      <w:sz w:val="28"/>
    </w:rPr>
  </w:style>
  <w:style w:type="character" w:customStyle="1" w:styleId="86">
    <w:name w:val="Знак Знак86"/>
    <w:uiPriority w:val="99"/>
    <w:rsid w:val="00463BB6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463BB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463BB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463BB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463BB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463BB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463BB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463BB6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463BB6"/>
  </w:style>
  <w:style w:type="character" w:customStyle="1" w:styleId="2310">
    <w:name w:val="Знак Знак23 Знак1"/>
    <w:uiPriority w:val="99"/>
    <w:locked/>
    <w:rsid w:val="00463BB6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463BB6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463BB6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463BB6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463BB6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463BB6"/>
    <w:rPr>
      <w:sz w:val="24"/>
    </w:rPr>
  </w:style>
  <w:style w:type="character" w:customStyle="1" w:styleId="518">
    <w:name w:val="Знак Знак518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463BB6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463BB6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463BB6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463BB6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463BB6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463BB6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463BB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463BB6"/>
    <w:rPr>
      <w:sz w:val="16"/>
    </w:rPr>
  </w:style>
  <w:style w:type="character" w:customStyle="1" w:styleId="508">
    <w:name w:val="Знак Знак508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463BB6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463BB6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463BB6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463BB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463BB6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463BB6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463BB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463BB6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463BB6"/>
    <w:rPr>
      <w:color w:val="808080"/>
    </w:rPr>
  </w:style>
  <w:style w:type="character" w:customStyle="1" w:styleId="552">
    <w:name w:val="Знак Знак552"/>
    <w:uiPriority w:val="99"/>
    <w:qFormat/>
    <w:locked/>
    <w:rsid w:val="00463BB6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463BB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463BB6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463BB6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463BB6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463BB6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463BB6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463BB6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463BB6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463BB6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463BB6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463BB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463BB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463BB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463BB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463BB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463BB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463BB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463BB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463BB6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463BB6"/>
    <w:rPr>
      <w:b/>
      <w:sz w:val="28"/>
    </w:rPr>
  </w:style>
  <w:style w:type="character" w:customStyle="1" w:styleId="702">
    <w:name w:val="Знак Знак702"/>
    <w:uiPriority w:val="99"/>
    <w:qFormat/>
    <w:rsid w:val="00463BB6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463BB6"/>
    <w:rPr>
      <w:b/>
      <w:sz w:val="28"/>
    </w:rPr>
  </w:style>
  <w:style w:type="character" w:customStyle="1" w:styleId="682">
    <w:name w:val="Знак Знак682"/>
    <w:uiPriority w:val="99"/>
    <w:qFormat/>
    <w:rsid w:val="00463BB6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463BB6"/>
    <w:rPr>
      <w:b/>
    </w:rPr>
  </w:style>
  <w:style w:type="paragraph" w:customStyle="1" w:styleId="HTML21">
    <w:name w:val="Стандартный HTML2"/>
    <w:basedOn w:val="a2"/>
    <w:uiPriority w:val="99"/>
    <w:qFormat/>
    <w:rsid w:val="00463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463BB6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463BB6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463BB6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463BB6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463BB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463BB6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463BB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463BB6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463BB6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463BB6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463BB6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463BB6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463BB6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463BB6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463BB6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463BB6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463BB6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463BB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463BB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463BB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463BB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463BB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463BB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463BB6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463BB6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463BB6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463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463BB6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463BB6"/>
    <w:rPr>
      <w:sz w:val="24"/>
    </w:rPr>
  </w:style>
  <w:style w:type="character" w:customStyle="1" w:styleId="5170">
    <w:name w:val="Знак Знак517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463BB6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463BB6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463BB6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463BB6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463BB6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463BB6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463BB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463BB6"/>
    <w:rPr>
      <w:sz w:val="16"/>
    </w:rPr>
  </w:style>
  <w:style w:type="character" w:customStyle="1" w:styleId="507">
    <w:name w:val="Знак Знак507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463BB6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463BB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463BB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463BB6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463BB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463BB6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463BB6"/>
    <w:rPr>
      <w:color w:val="808080"/>
    </w:rPr>
  </w:style>
  <w:style w:type="character" w:customStyle="1" w:styleId="5510">
    <w:name w:val="Знак Знак551"/>
    <w:uiPriority w:val="99"/>
    <w:qFormat/>
    <w:locked/>
    <w:rsid w:val="00463BB6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463BB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463BB6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463BB6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463BB6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463BB6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463BB6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463BB6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463BB6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463BB6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463BB6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463BB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463BB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463BB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463BB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463BB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463BB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463BB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463BB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463BB6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463BB6"/>
    <w:rPr>
      <w:b/>
      <w:sz w:val="28"/>
    </w:rPr>
  </w:style>
  <w:style w:type="character" w:customStyle="1" w:styleId="701">
    <w:name w:val="Знак Знак701"/>
    <w:uiPriority w:val="99"/>
    <w:qFormat/>
    <w:rsid w:val="00463BB6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463BB6"/>
    <w:rPr>
      <w:b/>
      <w:sz w:val="28"/>
    </w:rPr>
  </w:style>
  <w:style w:type="character" w:customStyle="1" w:styleId="6810">
    <w:name w:val="Знак Знак681"/>
    <w:uiPriority w:val="99"/>
    <w:qFormat/>
    <w:rsid w:val="00463BB6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463BB6"/>
    <w:rPr>
      <w:b/>
    </w:rPr>
  </w:style>
  <w:style w:type="paragraph" w:customStyle="1" w:styleId="HTML31">
    <w:name w:val="Стандартный HTML3"/>
    <w:basedOn w:val="a2"/>
    <w:uiPriority w:val="99"/>
    <w:qFormat/>
    <w:rsid w:val="00463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463BB6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463BB6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463BB6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463BB6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463BB6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463BB6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463BB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463BB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463BB6"/>
    <w:rPr>
      <w:b/>
    </w:rPr>
  </w:style>
  <w:style w:type="character" w:customStyle="1" w:styleId="1115">
    <w:name w:val="Слабая ссылка111"/>
    <w:uiPriority w:val="99"/>
    <w:qFormat/>
    <w:rsid w:val="00463BB6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463BB6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463BB6"/>
    <w:rPr>
      <w:b/>
      <w:smallCaps/>
      <w:spacing w:val="5"/>
    </w:rPr>
  </w:style>
  <w:style w:type="character" w:customStyle="1" w:styleId="3ff9">
    <w:name w:val="Замещающий текст3"/>
    <w:uiPriority w:val="99"/>
    <w:rsid w:val="00463BB6"/>
    <w:rPr>
      <w:color w:val="808080"/>
    </w:rPr>
  </w:style>
  <w:style w:type="character" w:customStyle="1" w:styleId="1260">
    <w:name w:val="Знак1 Знак Знак26"/>
    <w:uiPriority w:val="99"/>
    <w:locked/>
    <w:rsid w:val="00463BB6"/>
    <w:rPr>
      <w:sz w:val="24"/>
    </w:rPr>
  </w:style>
  <w:style w:type="character" w:customStyle="1" w:styleId="1272">
    <w:name w:val="Знак1 Знак Знак27"/>
    <w:uiPriority w:val="99"/>
    <w:locked/>
    <w:rsid w:val="00463BB6"/>
    <w:rPr>
      <w:sz w:val="24"/>
    </w:rPr>
  </w:style>
  <w:style w:type="character" w:customStyle="1" w:styleId="7d">
    <w:name w:val="Без интервала Знак7"/>
    <w:uiPriority w:val="99"/>
    <w:locked/>
    <w:rsid w:val="00463BB6"/>
    <w:rPr>
      <w:sz w:val="24"/>
      <w:lang w:eastAsia="en-US"/>
    </w:rPr>
  </w:style>
  <w:style w:type="character" w:customStyle="1" w:styleId="393">
    <w:name w:val="Знак Знак393"/>
    <w:uiPriority w:val="99"/>
    <w:rsid w:val="00463BB6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463BB6"/>
    <w:rPr>
      <w:b/>
      <w:sz w:val="28"/>
    </w:rPr>
  </w:style>
  <w:style w:type="character" w:customStyle="1" w:styleId="373">
    <w:name w:val="Знак Знак373"/>
    <w:uiPriority w:val="99"/>
    <w:rsid w:val="00463BB6"/>
    <w:rPr>
      <w:b/>
      <w:i/>
      <w:sz w:val="26"/>
    </w:rPr>
  </w:style>
  <w:style w:type="character" w:customStyle="1" w:styleId="363">
    <w:name w:val="Знак Знак363"/>
    <w:uiPriority w:val="99"/>
    <w:rsid w:val="00463BB6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463BB6"/>
    <w:rPr>
      <w:sz w:val="24"/>
      <w:lang w:val="ru-RU" w:eastAsia="ru-RU"/>
    </w:rPr>
  </w:style>
  <w:style w:type="character" w:customStyle="1" w:styleId="3430">
    <w:name w:val="Знак Знак343"/>
    <w:uiPriority w:val="99"/>
    <w:rsid w:val="00463BB6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463BB6"/>
    <w:rPr>
      <w:sz w:val="16"/>
    </w:rPr>
  </w:style>
  <w:style w:type="character" w:customStyle="1" w:styleId="Heading122">
    <w:name w:val="Heading 12 Знак Знак2"/>
    <w:uiPriority w:val="99"/>
    <w:qFormat/>
    <w:rsid w:val="00463BB6"/>
    <w:rPr>
      <w:rFonts w:ascii="Courier New" w:hAnsi="Courier New"/>
    </w:rPr>
  </w:style>
  <w:style w:type="character" w:customStyle="1" w:styleId="3140">
    <w:name w:val="Знак Знак314"/>
    <w:uiPriority w:val="99"/>
    <w:rsid w:val="00463BB6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463BB6"/>
    <w:rPr>
      <w:sz w:val="24"/>
    </w:rPr>
  </w:style>
  <w:style w:type="character" w:customStyle="1" w:styleId="293">
    <w:name w:val="Знак Знак293"/>
    <w:uiPriority w:val="99"/>
    <w:rsid w:val="00463BB6"/>
    <w:rPr>
      <w:sz w:val="24"/>
    </w:rPr>
  </w:style>
  <w:style w:type="character" w:customStyle="1" w:styleId="7130">
    <w:name w:val="Знак Знак713"/>
    <w:uiPriority w:val="99"/>
    <w:rsid w:val="00463BB6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463BB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463BB6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463BB6"/>
    <w:rPr>
      <w:rFonts w:ascii="Tahoma" w:hAnsi="Tahoma"/>
    </w:rPr>
  </w:style>
  <w:style w:type="character" w:customStyle="1" w:styleId="273">
    <w:name w:val="Знак Знак273"/>
    <w:uiPriority w:val="99"/>
    <w:qFormat/>
    <w:rsid w:val="00463BB6"/>
    <w:rPr>
      <w:sz w:val="24"/>
    </w:rPr>
  </w:style>
  <w:style w:type="character" w:customStyle="1" w:styleId="1090">
    <w:name w:val="Знак Знак109"/>
    <w:uiPriority w:val="99"/>
    <w:locked/>
    <w:rsid w:val="00463BB6"/>
    <w:rPr>
      <w:sz w:val="16"/>
      <w:lang w:val="ru-RU" w:eastAsia="ru-RU"/>
    </w:rPr>
  </w:style>
  <w:style w:type="character" w:customStyle="1" w:styleId="626">
    <w:name w:val="Знак Знак626"/>
    <w:uiPriority w:val="99"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463BB6"/>
    <w:rPr>
      <w:sz w:val="24"/>
      <w:lang w:val="en-US"/>
    </w:rPr>
  </w:style>
  <w:style w:type="character" w:customStyle="1" w:styleId="1231">
    <w:name w:val="Знак Знак123"/>
    <w:uiPriority w:val="99"/>
    <w:rsid w:val="00463BB6"/>
    <w:rPr>
      <w:sz w:val="16"/>
    </w:rPr>
  </w:style>
  <w:style w:type="character" w:customStyle="1" w:styleId="1350">
    <w:name w:val="Знак Знак135"/>
    <w:uiPriority w:val="99"/>
    <w:rsid w:val="00463BB6"/>
    <w:rPr>
      <w:lang w:val="ru-RU" w:eastAsia="ru-RU"/>
    </w:rPr>
  </w:style>
  <w:style w:type="character" w:customStyle="1" w:styleId="16100">
    <w:name w:val="Знак Знак1610"/>
    <w:uiPriority w:val="99"/>
    <w:locked/>
    <w:rsid w:val="00463BB6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463BB6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463BB6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463BB6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463BB6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463BB6"/>
    <w:rPr>
      <w:rFonts w:ascii="Arial" w:hAnsi="Arial"/>
      <w:sz w:val="22"/>
    </w:rPr>
  </w:style>
  <w:style w:type="character" w:customStyle="1" w:styleId="199">
    <w:name w:val="Знак Знак199"/>
    <w:uiPriority w:val="99"/>
    <w:rsid w:val="00463BB6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463BB6"/>
    <w:rPr>
      <w:rFonts w:ascii="Courier New" w:hAnsi="Courier New"/>
    </w:rPr>
  </w:style>
  <w:style w:type="character" w:customStyle="1" w:styleId="179">
    <w:name w:val="Знак Знак179"/>
    <w:uiPriority w:val="99"/>
    <w:rsid w:val="00463BB6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463BB6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463BB6"/>
    <w:rPr>
      <w:sz w:val="24"/>
    </w:rPr>
  </w:style>
  <w:style w:type="character" w:customStyle="1" w:styleId="5200">
    <w:name w:val="Знак Знак520"/>
    <w:uiPriority w:val="99"/>
    <w:rsid w:val="00463BB6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463BB6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463BB6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463BB6"/>
    <w:rPr>
      <w:b/>
      <w:sz w:val="28"/>
    </w:rPr>
  </w:style>
  <w:style w:type="character" w:customStyle="1" w:styleId="800">
    <w:name w:val="Знак Знак80"/>
    <w:uiPriority w:val="99"/>
    <w:rsid w:val="00463BB6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463BB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463BB6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463BB6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463BB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463BB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463BB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463BB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463BB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463BB6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463BB6"/>
  </w:style>
  <w:style w:type="character" w:customStyle="1" w:styleId="2380">
    <w:name w:val="Знак Знак23 Знак8"/>
    <w:uiPriority w:val="99"/>
    <w:locked/>
    <w:rsid w:val="00463BB6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463BB6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463BB6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463BB6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463BB6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463BB6"/>
    <w:rPr>
      <w:sz w:val="24"/>
    </w:rPr>
  </w:style>
  <w:style w:type="character" w:customStyle="1" w:styleId="51100">
    <w:name w:val="Знак Знак5110"/>
    <w:uiPriority w:val="99"/>
    <w:locked/>
    <w:rsid w:val="00463BB6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463BB6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463BB6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463BB6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463BB6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463BB6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463BB6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463BB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463BB6"/>
    <w:rPr>
      <w:sz w:val="16"/>
    </w:rPr>
  </w:style>
  <w:style w:type="character" w:customStyle="1" w:styleId="509">
    <w:name w:val="Знак Знак509"/>
    <w:uiPriority w:val="99"/>
    <w:locked/>
    <w:rsid w:val="00463BB6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463BB6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463BB6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463BB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463BB6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463BB6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463BB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463BB6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463BB6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463BB6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463BB6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463BB6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463BB6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463BB6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463BB6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463BB6"/>
    <w:rPr>
      <w:lang w:val="ru-RU" w:eastAsia="ru-RU"/>
    </w:rPr>
  </w:style>
  <w:style w:type="character" w:customStyle="1" w:styleId="563">
    <w:name w:val="Знак Знак563"/>
    <w:uiPriority w:val="99"/>
    <w:locked/>
    <w:rsid w:val="00463BB6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463BB6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463BB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463BB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463BB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463BB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463BB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463BB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463BB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463BB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463BB6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463BB6"/>
    <w:rPr>
      <w:b/>
      <w:sz w:val="28"/>
    </w:rPr>
  </w:style>
  <w:style w:type="character" w:customStyle="1" w:styleId="703">
    <w:name w:val="Знак Знак703"/>
    <w:uiPriority w:val="99"/>
    <w:rsid w:val="00463BB6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463BB6"/>
    <w:rPr>
      <w:b/>
      <w:sz w:val="28"/>
    </w:rPr>
  </w:style>
  <w:style w:type="character" w:customStyle="1" w:styleId="683">
    <w:name w:val="Знак Знак683"/>
    <w:uiPriority w:val="99"/>
    <w:rsid w:val="00463BB6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463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463BB6"/>
  </w:style>
  <w:style w:type="character" w:customStyle="1" w:styleId="HeaderChar2">
    <w:name w:val="Header Char2"/>
    <w:uiPriority w:val="99"/>
    <w:locked/>
    <w:rsid w:val="00463BB6"/>
    <w:rPr>
      <w:sz w:val="24"/>
    </w:rPr>
  </w:style>
  <w:style w:type="character" w:customStyle="1" w:styleId="FooterChar2">
    <w:name w:val="Footer Char2"/>
    <w:uiPriority w:val="99"/>
    <w:locked/>
    <w:rsid w:val="00463BB6"/>
    <w:rPr>
      <w:sz w:val="24"/>
    </w:rPr>
  </w:style>
  <w:style w:type="character" w:customStyle="1" w:styleId="EndnoteTextChar2">
    <w:name w:val="Endnote Text Char2"/>
    <w:uiPriority w:val="99"/>
    <w:locked/>
    <w:rsid w:val="00463BB6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463BB6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463BB6"/>
    <w:rPr>
      <w:sz w:val="24"/>
      <w:lang w:val="en-US"/>
    </w:rPr>
  </w:style>
  <w:style w:type="character" w:customStyle="1" w:styleId="SubtitleChar2">
    <w:name w:val="Subtitle Char2"/>
    <w:uiPriority w:val="99"/>
    <w:locked/>
    <w:rsid w:val="00463BB6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463BB6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463BB6"/>
    <w:rPr>
      <w:sz w:val="24"/>
    </w:rPr>
  </w:style>
  <w:style w:type="character" w:customStyle="1" w:styleId="BodyTextIndent2Char2">
    <w:name w:val="Body Text Indent 2 Char2"/>
    <w:uiPriority w:val="99"/>
    <w:locked/>
    <w:rsid w:val="00463BB6"/>
    <w:rPr>
      <w:sz w:val="24"/>
    </w:rPr>
  </w:style>
  <w:style w:type="character" w:customStyle="1" w:styleId="BodyTextIndent3Char2">
    <w:name w:val="Body Text Indent 3 Char2"/>
    <w:uiPriority w:val="99"/>
    <w:locked/>
    <w:rsid w:val="00463BB6"/>
    <w:rPr>
      <w:sz w:val="16"/>
    </w:rPr>
  </w:style>
  <w:style w:type="character" w:customStyle="1" w:styleId="DocumentMapChar2">
    <w:name w:val="Document Map Char2"/>
    <w:uiPriority w:val="99"/>
    <w:locked/>
    <w:rsid w:val="00463BB6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463BB6"/>
    <w:rPr>
      <w:sz w:val="16"/>
    </w:rPr>
  </w:style>
  <w:style w:type="character" w:customStyle="1" w:styleId="BalloonTextChar2">
    <w:name w:val="Balloon Text Char2"/>
    <w:uiPriority w:val="99"/>
    <w:locked/>
    <w:rsid w:val="00463BB6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463BB6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463BB6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463BB6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463BB6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463BB6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463BB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463BB6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463BB6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463BB6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463BB6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463BB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463BB6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463BB6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463BB6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463BB6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463BB6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463BB6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463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463BB6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463BB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463BB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463BB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463BB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463BB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463BB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463BB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463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463BB6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463BB6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463BB6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463BB6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463BB6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463BB6"/>
    <w:rPr>
      <w:i/>
      <w:color w:val="808080"/>
    </w:rPr>
  </w:style>
  <w:style w:type="character" w:customStyle="1" w:styleId="DefaultParagraphFont1">
    <w:name w:val="Default Paragraph Font1"/>
    <w:uiPriority w:val="99"/>
    <w:rsid w:val="00463BB6"/>
  </w:style>
  <w:style w:type="character" w:customStyle="1" w:styleId="PlaceholderText1">
    <w:name w:val="Placeholder Text1"/>
    <w:uiPriority w:val="99"/>
    <w:rsid w:val="00463BB6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463BB6"/>
    <w:rPr>
      <w:b/>
    </w:rPr>
  </w:style>
  <w:style w:type="character" w:customStyle="1" w:styleId="1102">
    <w:name w:val="Знак Знак110"/>
    <w:uiPriority w:val="99"/>
    <w:qFormat/>
    <w:rsid w:val="00463BB6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463BB6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463BB6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463BB6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463BB6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463BB6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463BB6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463BB6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463BB6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463BB6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463BB6"/>
  </w:style>
  <w:style w:type="paragraph" w:customStyle="1" w:styleId="3ffb">
    <w:name w:val="Подзаголовок3"/>
    <w:basedOn w:val="a2"/>
    <w:uiPriority w:val="99"/>
    <w:qFormat/>
    <w:rsid w:val="00463BB6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463BB6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463BB6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463BB6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463BB6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463BB6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463BB6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463BB6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463BB6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463BB6"/>
    <w:rPr>
      <w:sz w:val="16"/>
    </w:rPr>
  </w:style>
  <w:style w:type="character" w:customStyle="1" w:styleId="1211">
    <w:name w:val="Знак Знак121"/>
    <w:uiPriority w:val="99"/>
    <w:qFormat/>
    <w:locked/>
    <w:rsid w:val="00463BB6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463BB6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463BB6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463BB6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463BB6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463BB6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463BB6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463BB6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463BB6"/>
    <w:rPr>
      <w:b/>
      <w:i/>
      <w:color w:val="4F81BD"/>
    </w:rPr>
  </w:style>
  <w:style w:type="character" w:customStyle="1" w:styleId="2fffb">
    <w:name w:val="Слабая ссылка2"/>
    <w:uiPriority w:val="99"/>
    <w:rsid w:val="00463BB6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463BB6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463BB6"/>
    <w:rPr>
      <w:b/>
      <w:smallCaps/>
      <w:spacing w:val="5"/>
    </w:rPr>
  </w:style>
  <w:style w:type="character" w:customStyle="1" w:styleId="4fc">
    <w:name w:val="Замещающий текст4"/>
    <w:uiPriority w:val="99"/>
    <w:rsid w:val="00463BB6"/>
    <w:rPr>
      <w:color w:val="808080"/>
    </w:rPr>
  </w:style>
  <w:style w:type="character" w:customStyle="1" w:styleId="Heading4Char1">
    <w:name w:val="Heading 4 Char1"/>
    <w:uiPriority w:val="99"/>
    <w:locked/>
    <w:rsid w:val="00463BB6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463BB6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463BB6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463BB6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463BB6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463BB6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463BB6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463BB6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463BB6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463BB6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463BB6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463BB6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463BB6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463BB6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463BB6"/>
    <w:rPr>
      <w:rFonts w:cs="Times New Roman"/>
    </w:rPr>
  </w:style>
  <w:style w:type="paragraph" w:customStyle="1" w:styleId="10d">
    <w:name w:val="Обычный10"/>
    <w:uiPriority w:val="99"/>
    <w:qFormat/>
    <w:rsid w:val="00463BB6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463BB6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463BB6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463BB6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463BB6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463BB6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463BB6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463BB6"/>
    <w:rPr>
      <w:sz w:val="24"/>
    </w:rPr>
  </w:style>
  <w:style w:type="character" w:customStyle="1" w:styleId="624">
    <w:name w:val="Знак Знак624"/>
    <w:uiPriority w:val="99"/>
    <w:locked/>
    <w:rsid w:val="00463BB6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463BB6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463BB6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463BB6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463BB6"/>
    <w:rPr>
      <w:b/>
    </w:rPr>
  </w:style>
  <w:style w:type="character" w:customStyle="1" w:styleId="affffffffff">
    <w:name w:val="текст Знак Знак"/>
    <w:uiPriority w:val="99"/>
    <w:qFormat/>
    <w:rsid w:val="00463BB6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463BB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463BB6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463BB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463BB6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463BB6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463BB6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463BB6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463BB6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463BB6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463BB6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463BB6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463BB6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463BB6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463BB6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463BB6"/>
    <w:rPr>
      <w:rFonts w:cs="Times New Roman"/>
    </w:rPr>
  </w:style>
  <w:style w:type="character" w:customStyle="1" w:styleId="ft1067">
    <w:name w:val="ft1067"/>
    <w:basedOn w:val="a3"/>
    <w:uiPriority w:val="99"/>
    <w:qFormat/>
    <w:rsid w:val="00463BB6"/>
    <w:rPr>
      <w:rFonts w:cs="Times New Roman"/>
    </w:rPr>
  </w:style>
  <w:style w:type="character" w:customStyle="1" w:styleId="ft1144">
    <w:name w:val="ft1144"/>
    <w:basedOn w:val="a3"/>
    <w:uiPriority w:val="99"/>
    <w:qFormat/>
    <w:rsid w:val="00463BB6"/>
    <w:rPr>
      <w:rFonts w:cs="Times New Roman"/>
    </w:rPr>
  </w:style>
  <w:style w:type="character" w:customStyle="1" w:styleId="ft1207">
    <w:name w:val="ft1207"/>
    <w:basedOn w:val="a3"/>
    <w:uiPriority w:val="99"/>
    <w:qFormat/>
    <w:rsid w:val="00463BB6"/>
    <w:rPr>
      <w:rFonts w:cs="Times New Roman"/>
    </w:rPr>
  </w:style>
  <w:style w:type="character" w:customStyle="1" w:styleId="ft1213">
    <w:name w:val="ft1213"/>
    <w:basedOn w:val="a3"/>
    <w:uiPriority w:val="99"/>
    <w:qFormat/>
    <w:rsid w:val="00463BB6"/>
    <w:rPr>
      <w:rFonts w:cs="Times New Roman"/>
    </w:rPr>
  </w:style>
  <w:style w:type="character" w:customStyle="1" w:styleId="ft1214">
    <w:name w:val="ft1214"/>
    <w:basedOn w:val="a3"/>
    <w:uiPriority w:val="99"/>
    <w:qFormat/>
    <w:rsid w:val="00463BB6"/>
    <w:rPr>
      <w:rFonts w:cs="Times New Roman"/>
    </w:rPr>
  </w:style>
  <w:style w:type="character" w:customStyle="1" w:styleId="ft1289">
    <w:name w:val="ft1289"/>
    <w:basedOn w:val="a3"/>
    <w:uiPriority w:val="99"/>
    <w:qFormat/>
    <w:rsid w:val="00463BB6"/>
    <w:rPr>
      <w:rFonts w:cs="Times New Roman"/>
    </w:rPr>
  </w:style>
  <w:style w:type="character" w:customStyle="1" w:styleId="ft1311">
    <w:name w:val="ft1311"/>
    <w:basedOn w:val="a3"/>
    <w:uiPriority w:val="99"/>
    <w:qFormat/>
    <w:rsid w:val="00463BB6"/>
    <w:rPr>
      <w:rFonts w:cs="Times New Roman"/>
    </w:rPr>
  </w:style>
  <w:style w:type="character" w:customStyle="1" w:styleId="ft3008">
    <w:name w:val="ft3008"/>
    <w:basedOn w:val="a3"/>
    <w:uiPriority w:val="99"/>
    <w:qFormat/>
    <w:rsid w:val="00463BB6"/>
    <w:rPr>
      <w:rFonts w:cs="Times New Roman"/>
    </w:rPr>
  </w:style>
  <w:style w:type="character" w:customStyle="1" w:styleId="ft3181">
    <w:name w:val="ft3181"/>
    <w:basedOn w:val="a3"/>
    <w:uiPriority w:val="99"/>
    <w:qFormat/>
    <w:rsid w:val="00463BB6"/>
    <w:rPr>
      <w:rFonts w:cs="Times New Roman"/>
    </w:rPr>
  </w:style>
  <w:style w:type="character" w:customStyle="1" w:styleId="ft722">
    <w:name w:val="ft722"/>
    <w:basedOn w:val="a3"/>
    <w:uiPriority w:val="99"/>
    <w:qFormat/>
    <w:rsid w:val="00463BB6"/>
    <w:rPr>
      <w:rFonts w:cs="Times New Roman"/>
    </w:rPr>
  </w:style>
  <w:style w:type="character" w:customStyle="1" w:styleId="ft728">
    <w:name w:val="ft728"/>
    <w:basedOn w:val="a3"/>
    <w:uiPriority w:val="99"/>
    <w:qFormat/>
    <w:rsid w:val="00463BB6"/>
    <w:rPr>
      <w:rFonts w:cs="Times New Roman"/>
    </w:rPr>
  </w:style>
  <w:style w:type="character" w:customStyle="1" w:styleId="ft730">
    <w:name w:val="ft730"/>
    <w:basedOn w:val="a3"/>
    <w:uiPriority w:val="99"/>
    <w:qFormat/>
    <w:rsid w:val="00463BB6"/>
    <w:rPr>
      <w:rFonts w:cs="Times New Roman"/>
    </w:rPr>
  </w:style>
  <w:style w:type="character" w:customStyle="1" w:styleId="ft72">
    <w:name w:val="ft72"/>
    <w:basedOn w:val="a3"/>
    <w:uiPriority w:val="99"/>
    <w:qFormat/>
    <w:rsid w:val="00463BB6"/>
    <w:rPr>
      <w:rFonts w:cs="Times New Roman"/>
    </w:rPr>
  </w:style>
  <w:style w:type="character" w:customStyle="1" w:styleId="ft731">
    <w:name w:val="ft731"/>
    <w:basedOn w:val="a3"/>
    <w:uiPriority w:val="99"/>
    <w:qFormat/>
    <w:rsid w:val="00463BB6"/>
    <w:rPr>
      <w:rFonts w:cs="Times New Roman"/>
    </w:rPr>
  </w:style>
  <w:style w:type="character" w:customStyle="1" w:styleId="ft732">
    <w:name w:val="ft732"/>
    <w:basedOn w:val="a3"/>
    <w:uiPriority w:val="99"/>
    <w:qFormat/>
    <w:rsid w:val="00463BB6"/>
    <w:rPr>
      <w:rFonts w:cs="Times New Roman"/>
    </w:rPr>
  </w:style>
  <w:style w:type="character" w:customStyle="1" w:styleId="ft735">
    <w:name w:val="ft735"/>
    <w:basedOn w:val="a3"/>
    <w:uiPriority w:val="99"/>
    <w:qFormat/>
    <w:rsid w:val="00463BB6"/>
    <w:rPr>
      <w:rFonts w:cs="Times New Roman"/>
    </w:rPr>
  </w:style>
  <w:style w:type="character" w:customStyle="1" w:styleId="ft738">
    <w:name w:val="ft738"/>
    <w:basedOn w:val="a3"/>
    <w:uiPriority w:val="99"/>
    <w:qFormat/>
    <w:rsid w:val="00463BB6"/>
    <w:rPr>
      <w:rFonts w:cs="Times New Roman"/>
    </w:rPr>
  </w:style>
  <w:style w:type="character" w:customStyle="1" w:styleId="ft747">
    <w:name w:val="ft747"/>
    <w:basedOn w:val="a3"/>
    <w:uiPriority w:val="99"/>
    <w:qFormat/>
    <w:rsid w:val="00463BB6"/>
    <w:rPr>
      <w:rFonts w:cs="Times New Roman"/>
    </w:rPr>
  </w:style>
  <w:style w:type="character" w:customStyle="1" w:styleId="ft758">
    <w:name w:val="ft758"/>
    <w:basedOn w:val="a3"/>
    <w:uiPriority w:val="99"/>
    <w:qFormat/>
    <w:rsid w:val="00463BB6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463BB6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463BB6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463BB6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463BB6"/>
    <w:rPr>
      <w:rFonts w:cs="Times New Roman"/>
    </w:rPr>
  </w:style>
  <w:style w:type="character" w:customStyle="1" w:styleId="ft2109">
    <w:name w:val="ft2109"/>
    <w:basedOn w:val="a3"/>
    <w:uiPriority w:val="99"/>
    <w:qFormat/>
    <w:rsid w:val="00463BB6"/>
    <w:rPr>
      <w:rFonts w:cs="Times New Roman"/>
    </w:rPr>
  </w:style>
  <w:style w:type="character" w:customStyle="1" w:styleId="ft2121">
    <w:name w:val="ft2121"/>
    <w:basedOn w:val="a3"/>
    <w:uiPriority w:val="99"/>
    <w:qFormat/>
    <w:rsid w:val="00463BB6"/>
    <w:rPr>
      <w:rFonts w:cs="Times New Roman"/>
    </w:rPr>
  </w:style>
  <w:style w:type="character" w:customStyle="1" w:styleId="ft2130">
    <w:name w:val="ft2130"/>
    <w:basedOn w:val="a3"/>
    <w:uiPriority w:val="99"/>
    <w:qFormat/>
    <w:rsid w:val="00463BB6"/>
    <w:rPr>
      <w:rFonts w:cs="Times New Roman"/>
    </w:rPr>
  </w:style>
  <w:style w:type="character" w:customStyle="1" w:styleId="ft24421">
    <w:name w:val="ft24421"/>
    <w:uiPriority w:val="99"/>
    <w:qFormat/>
    <w:rsid w:val="00463BB6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463BB6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463BB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463BB6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463BB6"/>
    <w:rPr>
      <w:rFonts w:cs="Times New Roman"/>
    </w:rPr>
  </w:style>
  <w:style w:type="character" w:customStyle="1" w:styleId="rvts15">
    <w:name w:val="rvts15"/>
    <w:basedOn w:val="a3"/>
    <w:uiPriority w:val="99"/>
    <w:qFormat/>
    <w:rsid w:val="00463BB6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463BB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463BB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463BB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463BB6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463BB6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463BB6"/>
    <w:rPr>
      <w:rFonts w:cs="Times New Roman"/>
    </w:rPr>
  </w:style>
  <w:style w:type="character" w:customStyle="1" w:styleId="ft404">
    <w:name w:val="ft404"/>
    <w:basedOn w:val="a3"/>
    <w:uiPriority w:val="99"/>
    <w:qFormat/>
    <w:rsid w:val="00463BB6"/>
    <w:rPr>
      <w:rFonts w:cs="Times New Roman"/>
    </w:rPr>
  </w:style>
  <w:style w:type="character" w:customStyle="1" w:styleId="ft2">
    <w:name w:val="ft2"/>
    <w:basedOn w:val="a3"/>
    <w:uiPriority w:val="99"/>
    <w:qFormat/>
    <w:rsid w:val="00463BB6"/>
    <w:rPr>
      <w:rFonts w:cs="Times New Roman"/>
    </w:rPr>
  </w:style>
  <w:style w:type="character" w:customStyle="1" w:styleId="ft405">
    <w:name w:val="ft405"/>
    <w:basedOn w:val="a3"/>
    <w:uiPriority w:val="99"/>
    <w:qFormat/>
    <w:rsid w:val="00463BB6"/>
    <w:rPr>
      <w:rFonts w:cs="Times New Roman"/>
    </w:rPr>
  </w:style>
  <w:style w:type="character" w:customStyle="1" w:styleId="ft407">
    <w:name w:val="ft407"/>
    <w:basedOn w:val="a3"/>
    <w:uiPriority w:val="99"/>
    <w:qFormat/>
    <w:rsid w:val="00463BB6"/>
    <w:rPr>
      <w:rFonts w:cs="Times New Roman"/>
    </w:rPr>
  </w:style>
  <w:style w:type="character" w:customStyle="1" w:styleId="ft411">
    <w:name w:val="ft411"/>
    <w:basedOn w:val="a3"/>
    <w:uiPriority w:val="99"/>
    <w:qFormat/>
    <w:rsid w:val="00463BB6"/>
    <w:rPr>
      <w:rFonts w:cs="Times New Roman"/>
    </w:rPr>
  </w:style>
  <w:style w:type="character" w:customStyle="1" w:styleId="ft416">
    <w:name w:val="ft416"/>
    <w:basedOn w:val="a3"/>
    <w:uiPriority w:val="99"/>
    <w:qFormat/>
    <w:rsid w:val="00463BB6"/>
    <w:rPr>
      <w:rFonts w:cs="Times New Roman"/>
    </w:rPr>
  </w:style>
  <w:style w:type="character" w:customStyle="1" w:styleId="ft438">
    <w:name w:val="ft438"/>
    <w:basedOn w:val="a3"/>
    <w:uiPriority w:val="99"/>
    <w:qFormat/>
    <w:rsid w:val="00463BB6"/>
    <w:rPr>
      <w:rFonts w:cs="Times New Roman"/>
    </w:rPr>
  </w:style>
  <w:style w:type="character" w:customStyle="1" w:styleId="ft461">
    <w:name w:val="ft461"/>
    <w:basedOn w:val="a3"/>
    <w:uiPriority w:val="99"/>
    <w:qFormat/>
    <w:rsid w:val="00463BB6"/>
    <w:rPr>
      <w:rFonts w:cs="Times New Roman"/>
    </w:rPr>
  </w:style>
  <w:style w:type="character" w:customStyle="1" w:styleId="ft485">
    <w:name w:val="ft485"/>
    <w:basedOn w:val="a3"/>
    <w:uiPriority w:val="99"/>
    <w:qFormat/>
    <w:rsid w:val="00463BB6"/>
    <w:rPr>
      <w:rFonts w:cs="Times New Roman"/>
    </w:rPr>
  </w:style>
  <w:style w:type="character" w:customStyle="1" w:styleId="ft507">
    <w:name w:val="ft507"/>
    <w:basedOn w:val="a3"/>
    <w:uiPriority w:val="99"/>
    <w:qFormat/>
    <w:rsid w:val="00463BB6"/>
    <w:rPr>
      <w:rFonts w:cs="Times New Roman"/>
    </w:rPr>
  </w:style>
  <w:style w:type="character" w:customStyle="1" w:styleId="ft464">
    <w:name w:val="ft464"/>
    <w:basedOn w:val="a3"/>
    <w:uiPriority w:val="99"/>
    <w:qFormat/>
    <w:rsid w:val="00463BB6"/>
    <w:rPr>
      <w:rFonts w:cs="Times New Roman"/>
    </w:rPr>
  </w:style>
  <w:style w:type="character" w:customStyle="1" w:styleId="ft515">
    <w:name w:val="ft515"/>
    <w:basedOn w:val="a3"/>
    <w:uiPriority w:val="99"/>
    <w:qFormat/>
    <w:rsid w:val="00463BB6"/>
    <w:rPr>
      <w:rFonts w:cs="Times New Roman"/>
    </w:rPr>
  </w:style>
  <w:style w:type="character" w:customStyle="1" w:styleId="ft518">
    <w:name w:val="ft518"/>
    <w:basedOn w:val="a3"/>
    <w:uiPriority w:val="99"/>
    <w:qFormat/>
    <w:rsid w:val="00463BB6"/>
    <w:rPr>
      <w:rFonts w:cs="Times New Roman"/>
    </w:rPr>
  </w:style>
  <w:style w:type="character" w:customStyle="1" w:styleId="ft521">
    <w:name w:val="ft521"/>
    <w:basedOn w:val="a3"/>
    <w:uiPriority w:val="99"/>
    <w:qFormat/>
    <w:rsid w:val="00463BB6"/>
    <w:rPr>
      <w:rFonts w:cs="Times New Roman"/>
    </w:rPr>
  </w:style>
  <w:style w:type="character" w:customStyle="1" w:styleId="ft525">
    <w:name w:val="ft525"/>
    <w:basedOn w:val="a3"/>
    <w:uiPriority w:val="99"/>
    <w:qFormat/>
    <w:rsid w:val="00463BB6"/>
    <w:rPr>
      <w:rFonts w:cs="Times New Roman"/>
    </w:rPr>
  </w:style>
  <w:style w:type="character" w:customStyle="1" w:styleId="ft549">
    <w:name w:val="ft549"/>
    <w:basedOn w:val="a3"/>
    <w:uiPriority w:val="99"/>
    <w:qFormat/>
    <w:rsid w:val="00463BB6"/>
    <w:rPr>
      <w:rFonts w:cs="Times New Roman"/>
    </w:rPr>
  </w:style>
  <w:style w:type="character" w:customStyle="1" w:styleId="ft554">
    <w:name w:val="ft554"/>
    <w:basedOn w:val="a3"/>
    <w:uiPriority w:val="99"/>
    <w:qFormat/>
    <w:rsid w:val="00463BB6"/>
    <w:rPr>
      <w:rFonts w:cs="Times New Roman"/>
    </w:rPr>
  </w:style>
  <w:style w:type="character" w:customStyle="1" w:styleId="ft557">
    <w:name w:val="ft557"/>
    <w:basedOn w:val="a3"/>
    <w:uiPriority w:val="99"/>
    <w:qFormat/>
    <w:rsid w:val="00463BB6"/>
    <w:rPr>
      <w:rFonts w:cs="Times New Roman"/>
    </w:rPr>
  </w:style>
  <w:style w:type="character" w:customStyle="1" w:styleId="ft561">
    <w:name w:val="ft561"/>
    <w:basedOn w:val="a3"/>
    <w:uiPriority w:val="99"/>
    <w:qFormat/>
    <w:rsid w:val="00463BB6"/>
    <w:rPr>
      <w:rFonts w:cs="Times New Roman"/>
    </w:rPr>
  </w:style>
  <w:style w:type="character" w:customStyle="1" w:styleId="ft565">
    <w:name w:val="ft565"/>
    <w:basedOn w:val="a3"/>
    <w:uiPriority w:val="99"/>
    <w:qFormat/>
    <w:rsid w:val="00463BB6"/>
    <w:rPr>
      <w:rFonts w:cs="Times New Roman"/>
    </w:rPr>
  </w:style>
  <w:style w:type="character" w:customStyle="1" w:styleId="ft570">
    <w:name w:val="ft570"/>
    <w:basedOn w:val="a3"/>
    <w:uiPriority w:val="99"/>
    <w:qFormat/>
    <w:rsid w:val="00463BB6"/>
    <w:rPr>
      <w:rFonts w:cs="Times New Roman"/>
    </w:rPr>
  </w:style>
  <w:style w:type="character" w:customStyle="1" w:styleId="ft594">
    <w:name w:val="ft594"/>
    <w:basedOn w:val="a3"/>
    <w:uiPriority w:val="99"/>
    <w:qFormat/>
    <w:rsid w:val="00463BB6"/>
    <w:rPr>
      <w:rFonts w:cs="Times New Roman"/>
    </w:rPr>
  </w:style>
  <w:style w:type="character" w:customStyle="1" w:styleId="ft600">
    <w:name w:val="ft600"/>
    <w:basedOn w:val="a3"/>
    <w:uiPriority w:val="99"/>
    <w:qFormat/>
    <w:rsid w:val="00463BB6"/>
    <w:rPr>
      <w:rFonts w:cs="Times New Roman"/>
    </w:rPr>
  </w:style>
  <w:style w:type="character" w:customStyle="1" w:styleId="ft625">
    <w:name w:val="ft625"/>
    <w:basedOn w:val="a3"/>
    <w:uiPriority w:val="99"/>
    <w:qFormat/>
    <w:rsid w:val="00463BB6"/>
    <w:rPr>
      <w:rFonts w:cs="Times New Roman"/>
    </w:rPr>
  </w:style>
  <w:style w:type="character" w:customStyle="1" w:styleId="ft646">
    <w:name w:val="ft646"/>
    <w:basedOn w:val="a3"/>
    <w:uiPriority w:val="99"/>
    <w:qFormat/>
    <w:rsid w:val="00463BB6"/>
    <w:rPr>
      <w:rFonts w:cs="Times New Roman"/>
    </w:rPr>
  </w:style>
  <w:style w:type="character" w:customStyle="1" w:styleId="ft648">
    <w:name w:val="ft648"/>
    <w:basedOn w:val="a3"/>
    <w:uiPriority w:val="99"/>
    <w:qFormat/>
    <w:rsid w:val="00463BB6"/>
    <w:rPr>
      <w:rFonts w:cs="Times New Roman"/>
    </w:rPr>
  </w:style>
  <w:style w:type="character" w:customStyle="1" w:styleId="ft650">
    <w:name w:val="ft650"/>
    <w:basedOn w:val="a3"/>
    <w:uiPriority w:val="99"/>
    <w:qFormat/>
    <w:rsid w:val="00463BB6"/>
    <w:rPr>
      <w:rFonts w:cs="Times New Roman"/>
    </w:rPr>
  </w:style>
  <w:style w:type="character" w:customStyle="1" w:styleId="ft651">
    <w:name w:val="ft651"/>
    <w:basedOn w:val="a3"/>
    <w:uiPriority w:val="99"/>
    <w:qFormat/>
    <w:rsid w:val="00463BB6"/>
    <w:rPr>
      <w:rFonts w:cs="Times New Roman"/>
    </w:rPr>
  </w:style>
  <w:style w:type="character" w:customStyle="1" w:styleId="ft654">
    <w:name w:val="ft654"/>
    <w:basedOn w:val="a3"/>
    <w:uiPriority w:val="99"/>
    <w:qFormat/>
    <w:rsid w:val="00463BB6"/>
    <w:rPr>
      <w:rFonts w:cs="Times New Roman"/>
    </w:rPr>
  </w:style>
  <w:style w:type="character" w:customStyle="1" w:styleId="ft655">
    <w:name w:val="ft655"/>
    <w:basedOn w:val="a3"/>
    <w:uiPriority w:val="99"/>
    <w:qFormat/>
    <w:rsid w:val="00463BB6"/>
    <w:rPr>
      <w:rFonts w:cs="Times New Roman"/>
    </w:rPr>
  </w:style>
  <w:style w:type="character" w:customStyle="1" w:styleId="ft674">
    <w:name w:val="ft674"/>
    <w:basedOn w:val="a3"/>
    <w:uiPriority w:val="99"/>
    <w:qFormat/>
    <w:rsid w:val="00463BB6"/>
    <w:rPr>
      <w:rFonts w:cs="Times New Roman"/>
    </w:rPr>
  </w:style>
  <w:style w:type="character" w:customStyle="1" w:styleId="ft698">
    <w:name w:val="ft698"/>
    <w:basedOn w:val="a3"/>
    <w:uiPriority w:val="99"/>
    <w:qFormat/>
    <w:rsid w:val="00463BB6"/>
    <w:rPr>
      <w:rFonts w:cs="Times New Roman"/>
    </w:rPr>
  </w:style>
  <w:style w:type="character" w:customStyle="1" w:styleId="ft709">
    <w:name w:val="ft709"/>
    <w:basedOn w:val="a3"/>
    <w:uiPriority w:val="99"/>
    <w:qFormat/>
    <w:rsid w:val="00463BB6"/>
    <w:rPr>
      <w:rFonts w:cs="Times New Roman"/>
    </w:rPr>
  </w:style>
  <w:style w:type="character" w:customStyle="1" w:styleId="ft723">
    <w:name w:val="ft723"/>
    <w:basedOn w:val="a3"/>
    <w:uiPriority w:val="99"/>
    <w:qFormat/>
    <w:rsid w:val="00463BB6"/>
    <w:rPr>
      <w:rFonts w:cs="Times New Roman"/>
    </w:rPr>
  </w:style>
  <w:style w:type="character" w:customStyle="1" w:styleId="ft746">
    <w:name w:val="ft746"/>
    <w:basedOn w:val="a3"/>
    <w:uiPriority w:val="99"/>
    <w:qFormat/>
    <w:rsid w:val="00463BB6"/>
    <w:rPr>
      <w:rFonts w:cs="Times New Roman"/>
    </w:rPr>
  </w:style>
  <w:style w:type="character" w:customStyle="1" w:styleId="ft770">
    <w:name w:val="ft770"/>
    <w:basedOn w:val="a3"/>
    <w:uiPriority w:val="99"/>
    <w:qFormat/>
    <w:rsid w:val="00463BB6"/>
    <w:rPr>
      <w:rFonts w:cs="Times New Roman"/>
    </w:rPr>
  </w:style>
  <w:style w:type="character" w:customStyle="1" w:styleId="ft772">
    <w:name w:val="ft772"/>
    <w:basedOn w:val="a3"/>
    <w:uiPriority w:val="99"/>
    <w:qFormat/>
    <w:rsid w:val="00463BB6"/>
    <w:rPr>
      <w:rFonts w:cs="Times New Roman"/>
    </w:rPr>
  </w:style>
  <w:style w:type="character" w:customStyle="1" w:styleId="ft774">
    <w:name w:val="ft774"/>
    <w:basedOn w:val="a3"/>
    <w:uiPriority w:val="99"/>
    <w:qFormat/>
    <w:rsid w:val="00463BB6"/>
    <w:rPr>
      <w:rFonts w:cs="Times New Roman"/>
    </w:rPr>
  </w:style>
  <w:style w:type="character" w:customStyle="1" w:styleId="ft777">
    <w:name w:val="ft777"/>
    <w:basedOn w:val="a3"/>
    <w:uiPriority w:val="99"/>
    <w:qFormat/>
    <w:rsid w:val="00463BB6"/>
    <w:rPr>
      <w:rFonts w:cs="Times New Roman"/>
    </w:rPr>
  </w:style>
  <w:style w:type="character" w:customStyle="1" w:styleId="ft778">
    <w:name w:val="ft778"/>
    <w:basedOn w:val="a3"/>
    <w:uiPriority w:val="99"/>
    <w:qFormat/>
    <w:rsid w:val="00463BB6"/>
    <w:rPr>
      <w:rFonts w:cs="Times New Roman"/>
    </w:rPr>
  </w:style>
  <w:style w:type="character" w:customStyle="1" w:styleId="ft780">
    <w:name w:val="ft780"/>
    <w:basedOn w:val="a3"/>
    <w:uiPriority w:val="99"/>
    <w:qFormat/>
    <w:rsid w:val="00463BB6"/>
    <w:rPr>
      <w:rFonts w:cs="Times New Roman"/>
    </w:rPr>
  </w:style>
  <w:style w:type="character" w:customStyle="1" w:styleId="ft794">
    <w:name w:val="ft794"/>
    <w:basedOn w:val="a3"/>
    <w:uiPriority w:val="99"/>
    <w:qFormat/>
    <w:rsid w:val="00463BB6"/>
    <w:rPr>
      <w:rFonts w:cs="Times New Roman"/>
    </w:rPr>
  </w:style>
  <w:style w:type="character" w:customStyle="1" w:styleId="ft813">
    <w:name w:val="ft813"/>
    <w:basedOn w:val="a3"/>
    <w:uiPriority w:val="99"/>
    <w:qFormat/>
    <w:rsid w:val="00463BB6"/>
    <w:rPr>
      <w:rFonts w:cs="Times New Roman"/>
    </w:rPr>
  </w:style>
  <w:style w:type="character" w:customStyle="1" w:styleId="ft845">
    <w:name w:val="ft845"/>
    <w:basedOn w:val="a3"/>
    <w:uiPriority w:val="99"/>
    <w:qFormat/>
    <w:rsid w:val="00463BB6"/>
    <w:rPr>
      <w:rFonts w:cs="Times New Roman"/>
    </w:rPr>
  </w:style>
  <w:style w:type="character" w:customStyle="1" w:styleId="ft846">
    <w:name w:val="ft846"/>
    <w:basedOn w:val="a3"/>
    <w:uiPriority w:val="99"/>
    <w:qFormat/>
    <w:rsid w:val="00463BB6"/>
    <w:rPr>
      <w:rFonts w:cs="Times New Roman"/>
    </w:rPr>
  </w:style>
  <w:style w:type="character" w:customStyle="1" w:styleId="ft869">
    <w:name w:val="ft869"/>
    <w:basedOn w:val="a3"/>
    <w:uiPriority w:val="99"/>
    <w:qFormat/>
    <w:rsid w:val="00463BB6"/>
    <w:rPr>
      <w:rFonts w:cs="Times New Roman"/>
    </w:rPr>
  </w:style>
  <w:style w:type="character" w:customStyle="1" w:styleId="ft345">
    <w:name w:val="ft345"/>
    <w:basedOn w:val="a3"/>
    <w:uiPriority w:val="99"/>
    <w:qFormat/>
    <w:rsid w:val="00463BB6"/>
    <w:rPr>
      <w:rFonts w:cs="Times New Roman"/>
    </w:rPr>
  </w:style>
  <w:style w:type="character" w:customStyle="1" w:styleId="ft348">
    <w:name w:val="ft348"/>
    <w:basedOn w:val="a3"/>
    <w:uiPriority w:val="99"/>
    <w:qFormat/>
    <w:rsid w:val="00463BB6"/>
    <w:rPr>
      <w:rFonts w:cs="Times New Roman"/>
    </w:rPr>
  </w:style>
  <w:style w:type="character" w:customStyle="1" w:styleId="ft350">
    <w:name w:val="ft350"/>
    <w:basedOn w:val="a3"/>
    <w:uiPriority w:val="99"/>
    <w:qFormat/>
    <w:rsid w:val="00463BB6"/>
    <w:rPr>
      <w:rFonts w:cs="Times New Roman"/>
    </w:rPr>
  </w:style>
  <w:style w:type="character" w:customStyle="1" w:styleId="ft351">
    <w:name w:val="ft351"/>
    <w:basedOn w:val="a3"/>
    <w:uiPriority w:val="99"/>
    <w:qFormat/>
    <w:rsid w:val="00463BB6"/>
    <w:rPr>
      <w:rFonts w:cs="Times New Roman"/>
    </w:rPr>
  </w:style>
  <w:style w:type="character" w:customStyle="1" w:styleId="ft353">
    <w:name w:val="ft353"/>
    <w:basedOn w:val="a3"/>
    <w:uiPriority w:val="99"/>
    <w:qFormat/>
    <w:rsid w:val="00463BB6"/>
    <w:rPr>
      <w:rFonts w:cs="Times New Roman"/>
    </w:rPr>
  </w:style>
  <w:style w:type="character" w:customStyle="1" w:styleId="ft355">
    <w:name w:val="ft355"/>
    <w:basedOn w:val="a3"/>
    <w:uiPriority w:val="99"/>
    <w:qFormat/>
    <w:rsid w:val="00463BB6"/>
    <w:rPr>
      <w:rFonts w:cs="Times New Roman"/>
    </w:rPr>
  </w:style>
  <w:style w:type="character" w:customStyle="1" w:styleId="ft372">
    <w:name w:val="ft372"/>
    <w:basedOn w:val="a3"/>
    <w:uiPriority w:val="99"/>
    <w:qFormat/>
    <w:rsid w:val="00463BB6"/>
    <w:rPr>
      <w:rFonts w:cs="Times New Roman"/>
    </w:rPr>
  </w:style>
  <w:style w:type="character" w:customStyle="1" w:styleId="ft219">
    <w:name w:val="ft219"/>
    <w:basedOn w:val="a3"/>
    <w:uiPriority w:val="99"/>
    <w:qFormat/>
    <w:rsid w:val="00463BB6"/>
    <w:rPr>
      <w:rFonts w:cs="Times New Roman"/>
    </w:rPr>
  </w:style>
  <w:style w:type="character" w:customStyle="1" w:styleId="ft255">
    <w:name w:val="ft255"/>
    <w:basedOn w:val="a3"/>
    <w:uiPriority w:val="99"/>
    <w:qFormat/>
    <w:rsid w:val="00463BB6"/>
    <w:rPr>
      <w:rFonts w:cs="Times New Roman"/>
    </w:rPr>
  </w:style>
  <w:style w:type="character" w:customStyle="1" w:styleId="ft264">
    <w:name w:val="ft264"/>
    <w:basedOn w:val="a3"/>
    <w:uiPriority w:val="99"/>
    <w:qFormat/>
    <w:rsid w:val="00463BB6"/>
    <w:rPr>
      <w:rFonts w:cs="Times New Roman"/>
    </w:rPr>
  </w:style>
  <w:style w:type="character" w:customStyle="1" w:styleId="ft269">
    <w:name w:val="ft269"/>
    <w:basedOn w:val="a3"/>
    <w:uiPriority w:val="99"/>
    <w:qFormat/>
    <w:rsid w:val="00463BB6"/>
    <w:rPr>
      <w:rFonts w:cs="Times New Roman"/>
    </w:rPr>
  </w:style>
  <w:style w:type="character" w:customStyle="1" w:styleId="ft292">
    <w:name w:val="ft292"/>
    <w:basedOn w:val="a3"/>
    <w:uiPriority w:val="99"/>
    <w:qFormat/>
    <w:rsid w:val="00463BB6"/>
    <w:rPr>
      <w:rFonts w:cs="Times New Roman"/>
    </w:rPr>
  </w:style>
  <w:style w:type="character" w:customStyle="1" w:styleId="ft300">
    <w:name w:val="ft300"/>
    <w:basedOn w:val="a3"/>
    <w:uiPriority w:val="99"/>
    <w:qFormat/>
    <w:rsid w:val="00463BB6"/>
    <w:rPr>
      <w:rFonts w:cs="Times New Roman"/>
    </w:rPr>
  </w:style>
  <w:style w:type="character" w:customStyle="1" w:styleId="ft308">
    <w:name w:val="ft308"/>
    <w:basedOn w:val="a3"/>
    <w:uiPriority w:val="99"/>
    <w:qFormat/>
    <w:rsid w:val="00463BB6"/>
    <w:rPr>
      <w:rFonts w:cs="Times New Roman"/>
    </w:rPr>
  </w:style>
  <w:style w:type="character" w:customStyle="1" w:styleId="ft334">
    <w:name w:val="ft334"/>
    <w:basedOn w:val="a3"/>
    <w:uiPriority w:val="99"/>
    <w:qFormat/>
    <w:rsid w:val="00463BB6"/>
    <w:rPr>
      <w:rFonts w:cs="Times New Roman"/>
    </w:rPr>
  </w:style>
  <w:style w:type="character" w:customStyle="1" w:styleId="ft346">
    <w:name w:val="ft346"/>
    <w:basedOn w:val="a3"/>
    <w:uiPriority w:val="99"/>
    <w:qFormat/>
    <w:rsid w:val="00463BB6"/>
    <w:rPr>
      <w:rFonts w:cs="Times New Roman"/>
    </w:rPr>
  </w:style>
  <w:style w:type="character" w:customStyle="1" w:styleId="ft3">
    <w:name w:val="ft3"/>
    <w:basedOn w:val="a3"/>
    <w:uiPriority w:val="99"/>
    <w:qFormat/>
    <w:rsid w:val="00463BB6"/>
    <w:rPr>
      <w:rFonts w:cs="Times New Roman"/>
    </w:rPr>
  </w:style>
  <w:style w:type="character" w:customStyle="1" w:styleId="ft381">
    <w:name w:val="ft381"/>
    <w:basedOn w:val="a3"/>
    <w:uiPriority w:val="99"/>
    <w:qFormat/>
    <w:rsid w:val="00463BB6"/>
    <w:rPr>
      <w:rFonts w:cs="Times New Roman"/>
    </w:rPr>
  </w:style>
  <w:style w:type="character" w:customStyle="1" w:styleId="ft391">
    <w:name w:val="ft391"/>
    <w:basedOn w:val="a3"/>
    <w:uiPriority w:val="99"/>
    <w:qFormat/>
    <w:rsid w:val="00463BB6"/>
    <w:rPr>
      <w:rFonts w:cs="Times New Roman"/>
    </w:rPr>
  </w:style>
  <w:style w:type="character" w:customStyle="1" w:styleId="ft397">
    <w:name w:val="ft397"/>
    <w:basedOn w:val="a3"/>
    <w:uiPriority w:val="99"/>
    <w:qFormat/>
    <w:rsid w:val="00463BB6"/>
    <w:rPr>
      <w:rFonts w:cs="Times New Roman"/>
    </w:rPr>
  </w:style>
  <w:style w:type="character" w:customStyle="1" w:styleId="ft176">
    <w:name w:val="ft176"/>
    <w:basedOn w:val="a3"/>
    <w:uiPriority w:val="99"/>
    <w:qFormat/>
    <w:rsid w:val="00463BB6"/>
    <w:rPr>
      <w:rFonts w:cs="Times New Roman"/>
    </w:rPr>
  </w:style>
  <w:style w:type="character" w:customStyle="1" w:styleId="ft410">
    <w:name w:val="ft410"/>
    <w:basedOn w:val="a3"/>
    <w:uiPriority w:val="99"/>
    <w:qFormat/>
    <w:rsid w:val="00463BB6"/>
    <w:rPr>
      <w:rFonts w:cs="Times New Roman"/>
    </w:rPr>
  </w:style>
  <w:style w:type="character" w:customStyle="1" w:styleId="ft421">
    <w:name w:val="ft421"/>
    <w:basedOn w:val="a3"/>
    <w:uiPriority w:val="99"/>
    <w:qFormat/>
    <w:rsid w:val="00463BB6"/>
    <w:rPr>
      <w:rFonts w:cs="Times New Roman"/>
    </w:rPr>
  </w:style>
  <w:style w:type="character" w:customStyle="1" w:styleId="ft467">
    <w:name w:val="ft467"/>
    <w:basedOn w:val="a3"/>
    <w:uiPriority w:val="99"/>
    <w:qFormat/>
    <w:rsid w:val="00463BB6"/>
    <w:rPr>
      <w:rFonts w:cs="Times New Roman"/>
    </w:rPr>
  </w:style>
  <w:style w:type="character" w:customStyle="1" w:styleId="ft479">
    <w:name w:val="ft479"/>
    <w:basedOn w:val="a3"/>
    <w:uiPriority w:val="99"/>
    <w:qFormat/>
    <w:rsid w:val="00463BB6"/>
    <w:rPr>
      <w:rFonts w:cs="Times New Roman"/>
    </w:rPr>
  </w:style>
  <w:style w:type="character" w:customStyle="1" w:styleId="ft578">
    <w:name w:val="ft578"/>
    <w:basedOn w:val="a3"/>
    <w:uiPriority w:val="99"/>
    <w:qFormat/>
    <w:rsid w:val="00463BB6"/>
    <w:rPr>
      <w:rFonts w:cs="Times New Roman"/>
    </w:rPr>
  </w:style>
  <w:style w:type="character" w:customStyle="1" w:styleId="ft624">
    <w:name w:val="ft624"/>
    <w:basedOn w:val="a3"/>
    <w:uiPriority w:val="99"/>
    <w:qFormat/>
    <w:rsid w:val="00463BB6"/>
    <w:rPr>
      <w:rFonts w:cs="Times New Roman"/>
    </w:rPr>
  </w:style>
  <w:style w:type="character" w:customStyle="1" w:styleId="ft631">
    <w:name w:val="ft631"/>
    <w:basedOn w:val="a3"/>
    <w:uiPriority w:val="99"/>
    <w:qFormat/>
    <w:rsid w:val="00463BB6"/>
    <w:rPr>
      <w:rFonts w:cs="Times New Roman"/>
    </w:rPr>
  </w:style>
  <w:style w:type="character" w:customStyle="1" w:styleId="ft679">
    <w:name w:val="ft679"/>
    <w:basedOn w:val="a3"/>
    <w:uiPriority w:val="99"/>
    <w:qFormat/>
    <w:rsid w:val="00463BB6"/>
    <w:rPr>
      <w:rFonts w:cs="Times New Roman"/>
    </w:rPr>
  </w:style>
  <w:style w:type="character" w:customStyle="1" w:styleId="ft725">
    <w:name w:val="ft725"/>
    <w:basedOn w:val="a3"/>
    <w:uiPriority w:val="99"/>
    <w:qFormat/>
    <w:rsid w:val="00463BB6"/>
    <w:rPr>
      <w:rFonts w:cs="Times New Roman"/>
    </w:rPr>
  </w:style>
  <w:style w:type="character" w:customStyle="1" w:styleId="ft769">
    <w:name w:val="ft769"/>
    <w:basedOn w:val="a3"/>
    <w:uiPriority w:val="99"/>
    <w:qFormat/>
    <w:rsid w:val="00463BB6"/>
    <w:rPr>
      <w:rFonts w:cs="Times New Roman"/>
    </w:rPr>
  </w:style>
  <w:style w:type="character" w:customStyle="1" w:styleId="ft819">
    <w:name w:val="ft819"/>
    <w:basedOn w:val="a3"/>
    <w:uiPriority w:val="99"/>
    <w:qFormat/>
    <w:rsid w:val="00463BB6"/>
    <w:rPr>
      <w:rFonts w:cs="Times New Roman"/>
    </w:rPr>
  </w:style>
  <w:style w:type="character" w:customStyle="1" w:styleId="ft877">
    <w:name w:val="ft877"/>
    <w:basedOn w:val="a3"/>
    <w:uiPriority w:val="99"/>
    <w:qFormat/>
    <w:rsid w:val="00463BB6"/>
    <w:rPr>
      <w:rFonts w:cs="Times New Roman"/>
    </w:rPr>
  </w:style>
  <w:style w:type="character" w:customStyle="1" w:styleId="ft275">
    <w:name w:val="ft275"/>
    <w:basedOn w:val="a3"/>
    <w:uiPriority w:val="99"/>
    <w:qFormat/>
    <w:rsid w:val="00463BB6"/>
    <w:rPr>
      <w:rFonts w:cs="Times New Roman"/>
    </w:rPr>
  </w:style>
  <w:style w:type="character" w:customStyle="1" w:styleId="ft935">
    <w:name w:val="ft935"/>
    <w:basedOn w:val="a3"/>
    <w:uiPriority w:val="99"/>
    <w:qFormat/>
    <w:rsid w:val="00463BB6"/>
    <w:rPr>
      <w:rFonts w:cs="Times New Roman"/>
    </w:rPr>
  </w:style>
  <w:style w:type="character" w:customStyle="1" w:styleId="ft969">
    <w:name w:val="ft969"/>
    <w:basedOn w:val="a3"/>
    <w:uiPriority w:val="99"/>
    <w:qFormat/>
    <w:rsid w:val="00463BB6"/>
    <w:rPr>
      <w:rFonts w:cs="Times New Roman"/>
    </w:rPr>
  </w:style>
  <w:style w:type="character" w:customStyle="1" w:styleId="ft1010">
    <w:name w:val="ft1010"/>
    <w:basedOn w:val="a3"/>
    <w:uiPriority w:val="99"/>
    <w:qFormat/>
    <w:rsid w:val="00463BB6"/>
    <w:rPr>
      <w:rFonts w:cs="Times New Roman"/>
    </w:rPr>
  </w:style>
  <w:style w:type="character" w:customStyle="1" w:styleId="ft1058">
    <w:name w:val="ft1058"/>
    <w:basedOn w:val="a3"/>
    <w:uiPriority w:val="99"/>
    <w:qFormat/>
    <w:rsid w:val="00463BB6"/>
    <w:rPr>
      <w:rFonts w:cs="Times New Roman"/>
    </w:rPr>
  </w:style>
  <w:style w:type="character" w:customStyle="1" w:styleId="ft1101">
    <w:name w:val="ft1101"/>
    <w:basedOn w:val="a3"/>
    <w:uiPriority w:val="99"/>
    <w:qFormat/>
    <w:rsid w:val="00463BB6"/>
    <w:rPr>
      <w:rFonts w:cs="Times New Roman"/>
    </w:rPr>
  </w:style>
  <w:style w:type="character" w:customStyle="1" w:styleId="ft1162">
    <w:name w:val="ft1162"/>
    <w:basedOn w:val="a3"/>
    <w:uiPriority w:val="99"/>
    <w:qFormat/>
    <w:rsid w:val="00463BB6"/>
    <w:rPr>
      <w:rFonts w:cs="Times New Roman"/>
    </w:rPr>
  </w:style>
  <w:style w:type="character" w:customStyle="1" w:styleId="ft1197">
    <w:name w:val="ft1197"/>
    <w:basedOn w:val="a3"/>
    <w:uiPriority w:val="99"/>
    <w:qFormat/>
    <w:rsid w:val="00463BB6"/>
    <w:rPr>
      <w:rFonts w:cs="Times New Roman"/>
    </w:rPr>
  </w:style>
  <w:style w:type="character" w:customStyle="1" w:styleId="ft1248">
    <w:name w:val="ft1248"/>
    <w:basedOn w:val="a3"/>
    <w:uiPriority w:val="99"/>
    <w:qFormat/>
    <w:rsid w:val="00463BB6"/>
    <w:rPr>
      <w:rFonts w:cs="Times New Roman"/>
    </w:rPr>
  </w:style>
  <w:style w:type="character" w:customStyle="1" w:styleId="ft1293">
    <w:name w:val="ft1293"/>
    <w:basedOn w:val="a3"/>
    <w:uiPriority w:val="99"/>
    <w:qFormat/>
    <w:rsid w:val="00463BB6"/>
    <w:rPr>
      <w:rFonts w:cs="Times New Roman"/>
    </w:rPr>
  </w:style>
  <w:style w:type="character" w:customStyle="1" w:styleId="ft1308">
    <w:name w:val="ft1308"/>
    <w:basedOn w:val="a3"/>
    <w:uiPriority w:val="99"/>
    <w:qFormat/>
    <w:rsid w:val="00463BB6"/>
    <w:rPr>
      <w:rFonts w:cs="Times New Roman"/>
    </w:rPr>
  </w:style>
  <w:style w:type="character" w:customStyle="1" w:styleId="ft1366">
    <w:name w:val="ft1366"/>
    <w:basedOn w:val="a3"/>
    <w:uiPriority w:val="99"/>
    <w:qFormat/>
    <w:rsid w:val="00463BB6"/>
    <w:rPr>
      <w:rFonts w:cs="Times New Roman"/>
    </w:rPr>
  </w:style>
  <w:style w:type="character" w:customStyle="1" w:styleId="ft1377">
    <w:name w:val="ft1377"/>
    <w:basedOn w:val="a3"/>
    <w:uiPriority w:val="99"/>
    <w:qFormat/>
    <w:rsid w:val="00463BB6"/>
    <w:rPr>
      <w:rFonts w:cs="Times New Roman"/>
    </w:rPr>
  </w:style>
  <w:style w:type="character" w:customStyle="1" w:styleId="ft1380">
    <w:name w:val="ft1380"/>
    <w:basedOn w:val="a3"/>
    <w:uiPriority w:val="99"/>
    <w:qFormat/>
    <w:rsid w:val="00463BB6"/>
    <w:rPr>
      <w:rFonts w:cs="Times New Roman"/>
    </w:rPr>
  </w:style>
  <w:style w:type="character" w:customStyle="1" w:styleId="ft1389">
    <w:name w:val="ft1389"/>
    <w:basedOn w:val="a3"/>
    <w:uiPriority w:val="99"/>
    <w:qFormat/>
    <w:rsid w:val="00463BB6"/>
    <w:rPr>
      <w:rFonts w:cs="Times New Roman"/>
    </w:rPr>
  </w:style>
  <w:style w:type="character" w:customStyle="1" w:styleId="ft1393">
    <w:name w:val="ft1393"/>
    <w:basedOn w:val="a3"/>
    <w:uiPriority w:val="99"/>
    <w:qFormat/>
    <w:rsid w:val="00463BB6"/>
    <w:rPr>
      <w:rFonts w:cs="Times New Roman"/>
    </w:rPr>
  </w:style>
  <w:style w:type="character" w:customStyle="1" w:styleId="ft1400">
    <w:name w:val="ft1400"/>
    <w:basedOn w:val="a3"/>
    <w:uiPriority w:val="99"/>
    <w:qFormat/>
    <w:rsid w:val="00463BB6"/>
    <w:rPr>
      <w:rFonts w:cs="Times New Roman"/>
    </w:rPr>
  </w:style>
  <w:style w:type="character" w:customStyle="1" w:styleId="ft1407">
    <w:name w:val="ft1407"/>
    <w:basedOn w:val="a3"/>
    <w:uiPriority w:val="99"/>
    <w:qFormat/>
    <w:rsid w:val="00463BB6"/>
    <w:rPr>
      <w:rFonts w:cs="Times New Roman"/>
    </w:rPr>
  </w:style>
  <w:style w:type="character" w:customStyle="1" w:styleId="ft1410">
    <w:name w:val="ft1410"/>
    <w:basedOn w:val="a3"/>
    <w:uiPriority w:val="99"/>
    <w:qFormat/>
    <w:rsid w:val="00463BB6"/>
    <w:rPr>
      <w:rFonts w:cs="Times New Roman"/>
    </w:rPr>
  </w:style>
  <w:style w:type="character" w:customStyle="1" w:styleId="ft1427">
    <w:name w:val="ft1427"/>
    <w:basedOn w:val="a3"/>
    <w:uiPriority w:val="99"/>
    <w:qFormat/>
    <w:rsid w:val="00463BB6"/>
    <w:rPr>
      <w:rFonts w:cs="Times New Roman"/>
    </w:rPr>
  </w:style>
  <w:style w:type="character" w:customStyle="1" w:styleId="ft1478">
    <w:name w:val="ft1478"/>
    <w:basedOn w:val="a3"/>
    <w:uiPriority w:val="99"/>
    <w:qFormat/>
    <w:rsid w:val="00463BB6"/>
    <w:rPr>
      <w:rFonts w:cs="Times New Roman"/>
    </w:rPr>
  </w:style>
  <w:style w:type="character" w:customStyle="1" w:styleId="ft1533">
    <w:name w:val="ft1533"/>
    <w:basedOn w:val="a3"/>
    <w:uiPriority w:val="99"/>
    <w:qFormat/>
    <w:rsid w:val="00463BB6"/>
    <w:rPr>
      <w:rFonts w:cs="Times New Roman"/>
    </w:rPr>
  </w:style>
  <w:style w:type="character" w:customStyle="1" w:styleId="ft1586">
    <w:name w:val="ft1586"/>
    <w:basedOn w:val="a3"/>
    <w:uiPriority w:val="99"/>
    <w:qFormat/>
    <w:rsid w:val="00463BB6"/>
    <w:rPr>
      <w:rFonts w:cs="Times New Roman"/>
    </w:rPr>
  </w:style>
  <w:style w:type="character" w:customStyle="1" w:styleId="ft1627">
    <w:name w:val="ft1627"/>
    <w:basedOn w:val="a3"/>
    <w:uiPriority w:val="99"/>
    <w:qFormat/>
    <w:rsid w:val="00463BB6"/>
    <w:rPr>
      <w:rFonts w:cs="Times New Roman"/>
    </w:rPr>
  </w:style>
  <w:style w:type="character" w:customStyle="1" w:styleId="ft1634">
    <w:name w:val="ft1634"/>
    <w:basedOn w:val="a3"/>
    <w:uiPriority w:val="99"/>
    <w:qFormat/>
    <w:rsid w:val="00463BB6"/>
    <w:rPr>
      <w:rFonts w:cs="Times New Roman"/>
    </w:rPr>
  </w:style>
  <w:style w:type="character" w:customStyle="1" w:styleId="ft1638">
    <w:name w:val="ft1638"/>
    <w:basedOn w:val="a3"/>
    <w:uiPriority w:val="99"/>
    <w:qFormat/>
    <w:rsid w:val="00463BB6"/>
    <w:rPr>
      <w:rFonts w:cs="Times New Roman"/>
    </w:rPr>
  </w:style>
  <w:style w:type="character" w:customStyle="1" w:styleId="ft1643">
    <w:name w:val="ft1643"/>
    <w:basedOn w:val="a3"/>
    <w:uiPriority w:val="99"/>
    <w:qFormat/>
    <w:rsid w:val="00463BB6"/>
    <w:rPr>
      <w:rFonts w:cs="Times New Roman"/>
    </w:rPr>
  </w:style>
  <w:style w:type="character" w:customStyle="1" w:styleId="ft1659">
    <w:name w:val="ft1659"/>
    <w:basedOn w:val="a3"/>
    <w:uiPriority w:val="99"/>
    <w:qFormat/>
    <w:rsid w:val="00463BB6"/>
    <w:rPr>
      <w:rFonts w:cs="Times New Roman"/>
    </w:rPr>
  </w:style>
  <w:style w:type="character" w:customStyle="1" w:styleId="ft1665">
    <w:name w:val="ft1665"/>
    <w:basedOn w:val="a3"/>
    <w:uiPriority w:val="99"/>
    <w:qFormat/>
    <w:rsid w:val="00463BB6"/>
    <w:rPr>
      <w:rFonts w:cs="Times New Roman"/>
    </w:rPr>
  </w:style>
  <w:style w:type="character" w:customStyle="1" w:styleId="ft1711">
    <w:name w:val="ft1711"/>
    <w:basedOn w:val="a3"/>
    <w:uiPriority w:val="99"/>
    <w:qFormat/>
    <w:rsid w:val="00463BB6"/>
    <w:rPr>
      <w:rFonts w:cs="Times New Roman"/>
    </w:rPr>
  </w:style>
  <w:style w:type="character" w:customStyle="1" w:styleId="ft1757">
    <w:name w:val="ft1757"/>
    <w:basedOn w:val="a3"/>
    <w:uiPriority w:val="99"/>
    <w:qFormat/>
    <w:rsid w:val="00463BB6"/>
    <w:rPr>
      <w:rFonts w:cs="Times New Roman"/>
    </w:rPr>
  </w:style>
  <w:style w:type="character" w:customStyle="1" w:styleId="ft1804">
    <w:name w:val="ft1804"/>
    <w:basedOn w:val="a3"/>
    <w:uiPriority w:val="99"/>
    <w:qFormat/>
    <w:rsid w:val="00463BB6"/>
    <w:rPr>
      <w:rFonts w:cs="Times New Roman"/>
    </w:rPr>
  </w:style>
  <w:style w:type="character" w:customStyle="1" w:styleId="ft1855">
    <w:name w:val="ft1855"/>
    <w:basedOn w:val="a3"/>
    <w:uiPriority w:val="99"/>
    <w:qFormat/>
    <w:rsid w:val="00463BB6"/>
    <w:rPr>
      <w:rFonts w:cs="Times New Roman"/>
    </w:rPr>
  </w:style>
  <w:style w:type="character" w:customStyle="1" w:styleId="ft1883">
    <w:name w:val="ft1883"/>
    <w:basedOn w:val="a3"/>
    <w:uiPriority w:val="99"/>
    <w:qFormat/>
    <w:rsid w:val="00463BB6"/>
    <w:rPr>
      <w:rFonts w:cs="Times New Roman"/>
    </w:rPr>
  </w:style>
  <w:style w:type="character" w:customStyle="1" w:styleId="ft1937">
    <w:name w:val="ft1937"/>
    <w:basedOn w:val="a3"/>
    <w:uiPriority w:val="99"/>
    <w:qFormat/>
    <w:rsid w:val="00463BB6"/>
    <w:rPr>
      <w:rFonts w:cs="Times New Roman"/>
    </w:rPr>
  </w:style>
  <w:style w:type="character" w:customStyle="1" w:styleId="ft1983">
    <w:name w:val="ft1983"/>
    <w:basedOn w:val="a3"/>
    <w:uiPriority w:val="99"/>
    <w:qFormat/>
    <w:rsid w:val="00463BB6"/>
    <w:rPr>
      <w:rFonts w:cs="Times New Roman"/>
    </w:rPr>
  </w:style>
  <w:style w:type="character" w:customStyle="1" w:styleId="ft2028">
    <w:name w:val="ft2028"/>
    <w:basedOn w:val="a3"/>
    <w:uiPriority w:val="99"/>
    <w:qFormat/>
    <w:rsid w:val="00463BB6"/>
    <w:rPr>
      <w:rFonts w:cs="Times New Roman"/>
    </w:rPr>
  </w:style>
  <w:style w:type="character" w:customStyle="1" w:styleId="ft2049">
    <w:name w:val="ft2049"/>
    <w:basedOn w:val="a3"/>
    <w:uiPriority w:val="99"/>
    <w:qFormat/>
    <w:rsid w:val="00463BB6"/>
    <w:rPr>
      <w:rFonts w:cs="Times New Roman"/>
    </w:rPr>
  </w:style>
  <w:style w:type="character" w:customStyle="1" w:styleId="ft2096">
    <w:name w:val="ft2096"/>
    <w:basedOn w:val="a3"/>
    <w:uiPriority w:val="99"/>
    <w:qFormat/>
    <w:rsid w:val="00463BB6"/>
    <w:rPr>
      <w:rFonts w:cs="Times New Roman"/>
    </w:rPr>
  </w:style>
  <w:style w:type="character" w:customStyle="1" w:styleId="ft2144">
    <w:name w:val="ft2144"/>
    <w:basedOn w:val="a3"/>
    <w:uiPriority w:val="99"/>
    <w:qFormat/>
    <w:rsid w:val="00463BB6"/>
    <w:rPr>
      <w:rFonts w:cs="Times New Roman"/>
    </w:rPr>
  </w:style>
  <w:style w:type="character" w:customStyle="1" w:styleId="ft2234">
    <w:name w:val="ft2234"/>
    <w:basedOn w:val="a3"/>
    <w:uiPriority w:val="99"/>
    <w:qFormat/>
    <w:rsid w:val="00463BB6"/>
    <w:rPr>
      <w:rFonts w:cs="Times New Roman"/>
    </w:rPr>
  </w:style>
  <w:style w:type="character" w:customStyle="1" w:styleId="ft2289">
    <w:name w:val="ft2289"/>
    <w:basedOn w:val="a3"/>
    <w:uiPriority w:val="99"/>
    <w:qFormat/>
    <w:rsid w:val="00463BB6"/>
    <w:rPr>
      <w:rFonts w:cs="Times New Roman"/>
    </w:rPr>
  </w:style>
  <w:style w:type="character" w:customStyle="1" w:styleId="ft1884">
    <w:name w:val="ft1884"/>
    <w:basedOn w:val="a3"/>
    <w:uiPriority w:val="99"/>
    <w:qFormat/>
    <w:rsid w:val="00463BB6"/>
    <w:rPr>
      <w:rFonts w:cs="Times New Roman"/>
    </w:rPr>
  </w:style>
  <w:style w:type="character" w:customStyle="1" w:styleId="ft2343">
    <w:name w:val="ft2343"/>
    <w:basedOn w:val="a3"/>
    <w:uiPriority w:val="99"/>
    <w:qFormat/>
    <w:rsid w:val="00463BB6"/>
    <w:rPr>
      <w:rFonts w:cs="Times New Roman"/>
    </w:rPr>
  </w:style>
  <w:style w:type="character" w:customStyle="1" w:styleId="ft2392">
    <w:name w:val="ft2392"/>
    <w:basedOn w:val="a3"/>
    <w:uiPriority w:val="99"/>
    <w:qFormat/>
    <w:rsid w:val="00463BB6"/>
    <w:rPr>
      <w:rFonts w:cs="Times New Roman"/>
    </w:rPr>
  </w:style>
  <w:style w:type="character" w:customStyle="1" w:styleId="ft2439">
    <w:name w:val="ft2439"/>
    <w:basedOn w:val="a3"/>
    <w:uiPriority w:val="99"/>
    <w:qFormat/>
    <w:rsid w:val="00463BB6"/>
    <w:rPr>
      <w:rFonts w:cs="Times New Roman"/>
    </w:rPr>
  </w:style>
  <w:style w:type="character" w:customStyle="1" w:styleId="ft2489">
    <w:name w:val="ft2489"/>
    <w:basedOn w:val="a3"/>
    <w:uiPriority w:val="99"/>
    <w:qFormat/>
    <w:rsid w:val="00463BB6"/>
    <w:rPr>
      <w:rFonts w:cs="Times New Roman"/>
    </w:rPr>
  </w:style>
  <w:style w:type="character" w:customStyle="1" w:styleId="ft2500">
    <w:name w:val="ft2500"/>
    <w:basedOn w:val="a3"/>
    <w:uiPriority w:val="99"/>
    <w:qFormat/>
    <w:rsid w:val="00463BB6"/>
    <w:rPr>
      <w:rFonts w:cs="Times New Roman"/>
    </w:rPr>
  </w:style>
  <w:style w:type="character" w:customStyle="1" w:styleId="ft2555">
    <w:name w:val="ft2555"/>
    <w:basedOn w:val="a3"/>
    <w:uiPriority w:val="99"/>
    <w:qFormat/>
    <w:rsid w:val="00463BB6"/>
    <w:rPr>
      <w:rFonts w:cs="Times New Roman"/>
    </w:rPr>
  </w:style>
  <w:style w:type="character" w:customStyle="1" w:styleId="ft2562">
    <w:name w:val="ft2562"/>
    <w:basedOn w:val="a3"/>
    <w:uiPriority w:val="99"/>
    <w:qFormat/>
    <w:rsid w:val="00463BB6"/>
    <w:rPr>
      <w:rFonts w:cs="Times New Roman"/>
    </w:rPr>
  </w:style>
  <w:style w:type="character" w:customStyle="1" w:styleId="ft2569">
    <w:name w:val="ft2569"/>
    <w:basedOn w:val="a3"/>
    <w:uiPriority w:val="99"/>
    <w:qFormat/>
    <w:rsid w:val="00463BB6"/>
    <w:rPr>
      <w:rFonts w:cs="Times New Roman"/>
    </w:rPr>
  </w:style>
  <w:style w:type="character" w:customStyle="1" w:styleId="ft2572">
    <w:name w:val="ft2572"/>
    <w:basedOn w:val="a3"/>
    <w:uiPriority w:val="99"/>
    <w:qFormat/>
    <w:rsid w:val="00463BB6"/>
    <w:rPr>
      <w:rFonts w:cs="Times New Roman"/>
    </w:rPr>
  </w:style>
  <w:style w:type="character" w:customStyle="1" w:styleId="ft2581">
    <w:name w:val="ft2581"/>
    <w:basedOn w:val="a3"/>
    <w:uiPriority w:val="99"/>
    <w:qFormat/>
    <w:rsid w:val="00463BB6"/>
    <w:rPr>
      <w:rFonts w:cs="Times New Roman"/>
    </w:rPr>
  </w:style>
  <w:style w:type="character" w:customStyle="1" w:styleId="ft2590">
    <w:name w:val="ft2590"/>
    <w:basedOn w:val="a3"/>
    <w:uiPriority w:val="99"/>
    <w:qFormat/>
    <w:rsid w:val="00463BB6"/>
    <w:rPr>
      <w:rFonts w:cs="Times New Roman"/>
    </w:rPr>
  </w:style>
  <w:style w:type="character" w:customStyle="1" w:styleId="ft2624">
    <w:name w:val="ft2624"/>
    <w:basedOn w:val="a3"/>
    <w:uiPriority w:val="99"/>
    <w:qFormat/>
    <w:rsid w:val="00463BB6"/>
    <w:rPr>
      <w:rFonts w:cs="Times New Roman"/>
    </w:rPr>
  </w:style>
  <w:style w:type="character" w:customStyle="1" w:styleId="ft2669">
    <w:name w:val="ft2669"/>
    <w:basedOn w:val="a3"/>
    <w:uiPriority w:val="99"/>
    <w:qFormat/>
    <w:rsid w:val="00463BB6"/>
    <w:rPr>
      <w:rFonts w:cs="Times New Roman"/>
    </w:rPr>
  </w:style>
  <w:style w:type="character" w:customStyle="1" w:styleId="ft2679">
    <w:name w:val="ft2679"/>
    <w:basedOn w:val="a3"/>
    <w:uiPriority w:val="99"/>
    <w:qFormat/>
    <w:rsid w:val="00463BB6"/>
    <w:rPr>
      <w:rFonts w:cs="Times New Roman"/>
    </w:rPr>
  </w:style>
  <w:style w:type="character" w:customStyle="1" w:styleId="ft2716">
    <w:name w:val="ft2716"/>
    <w:basedOn w:val="a3"/>
    <w:uiPriority w:val="99"/>
    <w:qFormat/>
    <w:rsid w:val="00463BB6"/>
    <w:rPr>
      <w:rFonts w:cs="Times New Roman"/>
    </w:rPr>
  </w:style>
  <w:style w:type="character" w:customStyle="1" w:styleId="ft2726">
    <w:name w:val="ft2726"/>
    <w:basedOn w:val="a3"/>
    <w:uiPriority w:val="99"/>
    <w:qFormat/>
    <w:rsid w:val="00463BB6"/>
    <w:rPr>
      <w:rFonts w:cs="Times New Roman"/>
    </w:rPr>
  </w:style>
  <w:style w:type="character" w:customStyle="1" w:styleId="ft2773">
    <w:name w:val="ft2773"/>
    <w:basedOn w:val="a3"/>
    <w:uiPriority w:val="99"/>
    <w:qFormat/>
    <w:rsid w:val="00463BB6"/>
    <w:rPr>
      <w:rFonts w:cs="Times New Roman"/>
    </w:rPr>
  </w:style>
  <w:style w:type="character" w:customStyle="1" w:styleId="ft2782">
    <w:name w:val="ft2782"/>
    <w:basedOn w:val="a3"/>
    <w:uiPriority w:val="99"/>
    <w:qFormat/>
    <w:rsid w:val="00463BB6"/>
    <w:rPr>
      <w:rFonts w:cs="Times New Roman"/>
    </w:rPr>
  </w:style>
  <w:style w:type="character" w:customStyle="1" w:styleId="ft2828">
    <w:name w:val="ft2828"/>
    <w:basedOn w:val="a3"/>
    <w:uiPriority w:val="99"/>
    <w:qFormat/>
    <w:rsid w:val="00463BB6"/>
    <w:rPr>
      <w:rFonts w:cs="Times New Roman"/>
    </w:rPr>
  </w:style>
  <w:style w:type="character" w:customStyle="1" w:styleId="ft2877">
    <w:name w:val="ft2877"/>
    <w:basedOn w:val="a3"/>
    <w:uiPriority w:val="99"/>
    <w:qFormat/>
    <w:rsid w:val="00463BB6"/>
    <w:rPr>
      <w:rFonts w:cs="Times New Roman"/>
    </w:rPr>
  </w:style>
  <w:style w:type="character" w:customStyle="1" w:styleId="ft2921">
    <w:name w:val="ft2921"/>
    <w:basedOn w:val="a3"/>
    <w:uiPriority w:val="99"/>
    <w:qFormat/>
    <w:rsid w:val="00463BB6"/>
    <w:rPr>
      <w:rFonts w:cs="Times New Roman"/>
    </w:rPr>
  </w:style>
  <w:style w:type="character" w:customStyle="1" w:styleId="ft2927">
    <w:name w:val="ft2927"/>
    <w:basedOn w:val="a3"/>
    <w:uiPriority w:val="99"/>
    <w:qFormat/>
    <w:rsid w:val="00463BB6"/>
    <w:rPr>
      <w:rFonts w:cs="Times New Roman"/>
    </w:rPr>
  </w:style>
  <w:style w:type="character" w:customStyle="1" w:styleId="ft2935">
    <w:name w:val="ft2935"/>
    <w:basedOn w:val="a3"/>
    <w:uiPriority w:val="99"/>
    <w:qFormat/>
    <w:rsid w:val="00463BB6"/>
    <w:rPr>
      <w:rFonts w:cs="Times New Roman"/>
    </w:rPr>
  </w:style>
  <w:style w:type="character" w:customStyle="1" w:styleId="ft2943">
    <w:name w:val="ft2943"/>
    <w:basedOn w:val="a3"/>
    <w:uiPriority w:val="99"/>
    <w:qFormat/>
    <w:rsid w:val="00463BB6"/>
    <w:rPr>
      <w:rFonts w:cs="Times New Roman"/>
    </w:rPr>
  </w:style>
  <w:style w:type="character" w:customStyle="1" w:styleId="ft2952">
    <w:name w:val="ft2952"/>
    <w:basedOn w:val="a3"/>
    <w:uiPriority w:val="99"/>
    <w:qFormat/>
    <w:rsid w:val="00463BB6"/>
    <w:rPr>
      <w:rFonts w:cs="Times New Roman"/>
    </w:rPr>
  </w:style>
  <w:style w:type="character" w:customStyle="1" w:styleId="ft2954">
    <w:name w:val="ft2954"/>
    <w:basedOn w:val="a3"/>
    <w:uiPriority w:val="99"/>
    <w:qFormat/>
    <w:rsid w:val="00463BB6"/>
    <w:rPr>
      <w:rFonts w:cs="Times New Roman"/>
    </w:rPr>
  </w:style>
  <w:style w:type="character" w:customStyle="1" w:styleId="ft2955">
    <w:name w:val="ft2955"/>
    <w:basedOn w:val="a3"/>
    <w:uiPriority w:val="99"/>
    <w:qFormat/>
    <w:rsid w:val="00463BB6"/>
    <w:rPr>
      <w:rFonts w:cs="Times New Roman"/>
    </w:rPr>
  </w:style>
  <w:style w:type="character" w:customStyle="1" w:styleId="ft2962">
    <w:name w:val="ft2962"/>
    <w:basedOn w:val="a3"/>
    <w:uiPriority w:val="99"/>
    <w:qFormat/>
    <w:rsid w:val="00463BB6"/>
    <w:rPr>
      <w:rFonts w:cs="Times New Roman"/>
    </w:rPr>
  </w:style>
  <w:style w:type="character" w:customStyle="1" w:styleId="ft2968">
    <w:name w:val="ft2968"/>
    <w:basedOn w:val="a3"/>
    <w:uiPriority w:val="99"/>
    <w:qFormat/>
    <w:rsid w:val="00463BB6"/>
    <w:rPr>
      <w:rFonts w:cs="Times New Roman"/>
    </w:rPr>
  </w:style>
  <w:style w:type="character" w:customStyle="1" w:styleId="ft2973">
    <w:name w:val="ft2973"/>
    <w:basedOn w:val="a3"/>
    <w:uiPriority w:val="99"/>
    <w:qFormat/>
    <w:rsid w:val="00463BB6"/>
    <w:rPr>
      <w:rFonts w:cs="Times New Roman"/>
    </w:rPr>
  </w:style>
  <w:style w:type="character" w:customStyle="1" w:styleId="ft2974">
    <w:name w:val="ft2974"/>
    <w:basedOn w:val="a3"/>
    <w:uiPriority w:val="99"/>
    <w:qFormat/>
    <w:rsid w:val="00463BB6"/>
    <w:rPr>
      <w:rFonts w:cs="Times New Roman"/>
    </w:rPr>
  </w:style>
  <w:style w:type="character" w:customStyle="1" w:styleId="ft2976">
    <w:name w:val="ft2976"/>
    <w:basedOn w:val="a3"/>
    <w:uiPriority w:val="99"/>
    <w:qFormat/>
    <w:rsid w:val="00463BB6"/>
    <w:rPr>
      <w:rFonts w:cs="Times New Roman"/>
    </w:rPr>
  </w:style>
  <w:style w:type="character" w:customStyle="1" w:styleId="ft2985">
    <w:name w:val="ft2985"/>
    <w:basedOn w:val="a3"/>
    <w:uiPriority w:val="99"/>
    <w:qFormat/>
    <w:rsid w:val="00463BB6"/>
    <w:rPr>
      <w:rFonts w:cs="Times New Roman"/>
    </w:rPr>
  </w:style>
  <w:style w:type="character" w:customStyle="1" w:styleId="ft3002">
    <w:name w:val="ft3002"/>
    <w:basedOn w:val="a3"/>
    <w:uiPriority w:val="99"/>
    <w:qFormat/>
    <w:rsid w:val="00463BB6"/>
    <w:rPr>
      <w:rFonts w:cs="Times New Roman"/>
    </w:rPr>
  </w:style>
  <w:style w:type="character" w:customStyle="1" w:styleId="ft3037">
    <w:name w:val="ft3037"/>
    <w:basedOn w:val="a3"/>
    <w:uiPriority w:val="99"/>
    <w:qFormat/>
    <w:rsid w:val="00463BB6"/>
    <w:rPr>
      <w:rFonts w:cs="Times New Roman"/>
    </w:rPr>
  </w:style>
  <w:style w:type="character" w:customStyle="1" w:styleId="ft3084">
    <w:name w:val="ft3084"/>
    <w:basedOn w:val="a3"/>
    <w:uiPriority w:val="99"/>
    <w:qFormat/>
    <w:rsid w:val="00463BB6"/>
    <w:rPr>
      <w:rFonts w:cs="Times New Roman"/>
    </w:rPr>
  </w:style>
  <w:style w:type="character" w:customStyle="1" w:styleId="ft3127">
    <w:name w:val="ft3127"/>
    <w:basedOn w:val="a3"/>
    <w:uiPriority w:val="99"/>
    <w:qFormat/>
    <w:rsid w:val="00463BB6"/>
    <w:rPr>
      <w:rFonts w:cs="Times New Roman"/>
    </w:rPr>
  </w:style>
  <w:style w:type="character" w:customStyle="1" w:styleId="ft3156">
    <w:name w:val="ft3156"/>
    <w:basedOn w:val="a3"/>
    <w:uiPriority w:val="99"/>
    <w:qFormat/>
    <w:rsid w:val="00463BB6"/>
    <w:rPr>
      <w:rFonts w:cs="Times New Roman"/>
    </w:rPr>
  </w:style>
  <w:style w:type="character" w:customStyle="1" w:styleId="ft3206">
    <w:name w:val="ft3206"/>
    <w:basedOn w:val="a3"/>
    <w:uiPriority w:val="99"/>
    <w:qFormat/>
    <w:rsid w:val="00463BB6"/>
    <w:rPr>
      <w:rFonts w:cs="Times New Roman"/>
    </w:rPr>
  </w:style>
  <w:style w:type="character" w:customStyle="1" w:styleId="ft3264">
    <w:name w:val="ft3264"/>
    <w:basedOn w:val="a3"/>
    <w:uiPriority w:val="99"/>
    <w:qFormat/>
    <w:rsid w:val="00463BB6"/>
    <w:rPr>
      <w:rFonts w:cs="Times New Roman"/>
    </w:rPr>
  </w:style>
  <w:style w:type="character" w:customStyle="1" w:styleId="ft3315">
    <w:name w:val="ft3315"/>
    <w:basedOn w:val="a3"/>
    <w:uiPriority w:val="99"/>
    <w:qFormat/>
    <w:rsid w:val="00463BB6"/>
    <w:rPr>
      <w:rFonts w:cs="Times New Roman"/>
    </w:rPr>
  </w:style>
  <w:style w:type="character" w:customStyle="1" w:styleId="ft3373">
    <w:name w:val="ft3373"/>
    <w:basedOn w:val="a3"/>
    <w:uiPriority w:val="99"/>
    <w:qFormat/>
    <w:rsid w:val="00463BB6"/>
    <w:rPr>
      <w:rFonts w:cs="Times New Roman"/>
    </w:rPr>
  </w:style>
  <w:style w:type="character" w:customStyle="1" w:styleId="ft3432">
    <w:name w:val="ft3432"/>
    <w:basedOn w:val="a3"/>
    <w:uiPriority w:val="99"/>
    <w:qFormat/>
    <w:rsid w:val="00463BB6"/>
    <w:rPr>
      <w:rFonts w:cs="Times New Roman"/>
    </w:rPr>
  </w:style>
  <w:style w:type="character" w:customStyle="1" w:styleId="ft3489">
    <w:name w:val="ft3489"/>
    <w:basedOn w:val="a3"/>
    <w:uiPriority w:val="99"/>
    <w:qFormat/>
    <w:rsid w:val="00463BB6"/>
    <w:rPr>
      <w:rFonts w:cs="Times New Roman"/>
    </w:rPr>
  </w:style>
  <w:style w:type="character" w:customStyle="1" w:styleId="ft3546">
    <w:name w:val="ft3546"/>
    <w:basedOn w:val="a3"/>
    <w:uiPriority w:val="99"/>
    <w:qFormat/>
    <w:rsid w:val="00463BB6"/>
    <w:rPr>
      <w:rFonts w:cs="Times New Roman"/>
    </w:rPr>
  </w:style>
  <w:style w:type="character" w:customStyle="1" w:styleId="ft3608">
    <w:name w:val="ft3608"/>
    <w:basedOn w:val="a3"/>
    <w:uiPriority w:val="99"/>
    <w:qFormat/>
    <w:rsid w:val="00463BB6"/>
    <w:rPr>
      <w:rFonts w:cs="Times New Roman"/>
    </w:rPr>
  </w:style>
  <w:style w:type="character" w:customStyle="1" w:styleId="ft3651">
    <w:name w:val="ft3651"/>
    <w:basedOn w:val="a3"/>
    <w:uiPriority w:val="99"/>
    <w:qFormat/>
    <w:rsid w:val="00463BB6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463BB6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463BB6"/>
    <w:rPr>
      <w:rFonts w:cs="Times New Roman"/>
    </w:rPr>
  </w:style>
  <w:style w:type="character" w:customStyle="1" w:styleId="1142">
    <w:name w:val="Знак Знак114"/>
    <w:uiPriority w:val="99"/>
    <w:locked/>
    <w:rsid w:val="00463BB6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463BB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463BB6"/>
  </w:style>
  <w:style w:type="character" w:customStyle="1" w:styleId="ft9274">
    <w:name w:val="ft9274"/>
    <w:uiPriority w:val="99"/>
    <w:qFormat/>
    <w:rsid w:val="00463BB6"/>
  </w:style>
  <w:style w:type="character" w:customStyle="1" w:styleId="ft9282">
    <w:name w:val="ft9282"/>
    <w:uiPriority w:val="99"/>
    <w:qFormat/>
    <w:rsid w:val="00463BB6"/>
  </w:style>
  <w:style w:type="character" w:customStyle="1" w:styleId="ft9284">
    <w:name w:val="ft9284"/>
    <w:uiPriority w:val="99"/>
    <w:qFormat/>
    <w:rsid w:val="00463BB6"/>
  </w:style>
  <w:style w:type="character" w:customStyle="1" w:styleId="ft9287">
    <w:name w:val="ft9287"/>
    <w:uiPriority w:val="99"/>
    <w:qFormat/>
    <w:rsid w:val="00463BB6"/>
  </w:style>
  <w:style w:type="character" w:customStyle="1" w:styleId="ft9293">
    <w:name w:val="ft9293"/>
    <w:uiPriority w:val="99"/>
    <w:qFormat/>
    <w:rsid w:val="00463BB6"/>
  </w:style>
  <w:style w:type="character" w:customStyle="1" w:styleId="ft9299">
    <w:name w:val="ft9299"/>
    <w:uiPriority w:val="99"/>
    <w:qFormat/>
    <w:rsid w:val="00463BB6"/>
  </w:style>
  <w:style w:type="character" w:customStyle="1" w:styleId="ft9306">
    <w:name w:val="ft9306"/>
    <w:uiPriority w:val="99"/>
    <w:qFormat/>
    <w:rsid w:val="00463BB6"/>
  </w:style>
  <w:style w:type="character" w:customStyle="1" w:styleId="ft8849">
    <w:name w:val="ft8849"/>
    <w:uiPriority w:val="99"/>
    <w:qFormat/>
    <w:rsid w:val="00463BB6"/>
  </w:style>
  <w:style w:type="character" w:customStyle="1" w:styleId="ft9312">
    <w:name w:val="ft9312"/>
    <w:uiPriority w:val="99"/>
    <w:qFormat/>
    <w:rsid w:val="00463BB6"/>
  </w:style>
  <w:style w:type="character" w:customStyle="1" w:styleId="ft9316">
    <w:name w:val="ft9316"/>
    <w:uiPriority w:val="99"/>
    <w:qFormat/>
    <w:rsid w:val="00463BB6"/>
  </w:style>
  <w:style w:type="character" w:customStyle="1" w:styleId="ft9324">
    <w:name w:val="ft9324"/>
    <w:uiPriority w:val="99"/>
    <w:qFormat/>
    <w:rsid w:val="00463BB6"/>
  </w:style>
  <w:style w:type="character" w:customStyle="1" w:styleId="ft9330">
    <w:name w:val="ft9330"/>
    <w:uiPriority w:val="99"/>
    <w:qFormat/>
    <w:rsid w:val="00463BB6"/>
  </w:style>
  <w:style w:type="character" w:customStyle="1" w:styleId="18100">
    <w:name w:val="Знак Знак1810"/>
    <w:uiPriority w:val="99"/>
    <w:rsid w:val="00463BB6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463BB6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463BB6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463BB6"/>
    <w:rPr>
      <w:rFonts w:ascii="Wingdings" w:hAnsi="Wingdings"/>
    </w:rPr>
  </w:style>
  <w:style w:type="character" w:customStyle="1" w:styleId="WW8Num39z0">
    <w:name w:val="WW8Num39z0"/>
    <w:uiPriority w:val="99"/>
    <w:qFormat/>
    <w:rsid w:val="00463BB6"/>
    <w:rPr>
      <w:rFonts w:ascii="Wingdings" w:hAnsi="Wingdings"/>
    </w:rPr>
  </w:style>
  <w:style w:type="character" w:customStyle="1" w:styleId="WW8Num42z0">
    <w:name w:val="WW8Num42z0"/>
    <w:uiPriority w:val="99"/>
    <w:qFormat/>
    <w:rsid w:val="00463BB6"/>
    <w:rPr>
      <w:rFonts w:ascii="Wingdings" w:hAnsi="Wingdings"/>
    </w:rPr>
  </w:style>
  <w:style w:type="character" w:customStyle="1" w:styleId="WW8Num44z0">
    <w:name w:val="WW8Num44z0"/>
    <w:uiPriority w:val="99"/>
    <w:qFormat/>
    <w:rsid w:val="00463BB6"/>
    <w:rPr>
      <w:rFonts w:ascii="Wingdings" w:hAnsi="Wingdings"/>
    </w:rPr>
  </w:style>
  <w:style w:type="character" w:customStyle="1" w:styleId="WW8Num44z1">
    <w:name w:val="WW8Num44z1"/>
    <w:uiPriority w:val="99"/>
    <w:qFormat/>
    <w:rsid w:val="00463BB6"/>
    <w:rPr>
      <w:rFonts w:ascii="Courier New" w:hAnsi="Courier New"/>
    </w:rPr>
  </w:style>
  <w:style w:type="character" w:customStyle="1" w:styleId="WW8Num44z3">
    <w:name w:val="WW8Num44z3"/>
    <w:uiPriority w:val="99"/>
    <w:qFormat/>
    <w:rsid w:val="00463BB6"/>
    <w:rPr>
      <w:rFonts w:ascii="Symbol" w:hAnsi="Symbol"/>
    </w:rPr>
  </w:style>
  <w:style w:type="character" w:customStyle="1" w:styleId="WW8Num47z0">
    <w:name w:val="WW8Num47z0"/>
    <w:uiPriority w:val="99"/>
    <w:qFormat/>
    <w:rsid w:val="00463BB6"/>
    <w:rPr>
      <w:rFonts w:ascii="Wingdings" w:hAnsi="Wingdings"/>
    </w:rPr>
  </w:style>
  <w:style w:type="character" w:customStyle="1" w:styleId="WW8Num47z1">
    <w:name w:val="WW8Num47z1"/>
    <w:uiPriority w:val="99"/>
    <w:qFormat/>
    <w:rsid w:val="00463BB6"/>
    <w:rPr>
      <w:rFonts w:ascii="Courier New" w:hAnsi="Courier New"/>
    </w:rPr>
  </w:style>
  <w:style w:type="character" w:customStyle="1" w:styleId="WW8Num47z3">
    <w:name w:val="WW8Num47z3"/>
    <w:uiPriority w:val="99"/>
    <w:qFormat/>
    <w:rsid w:val="00463BB6"/>
    <w:rPr>
      <w:rFonts w:ascii="Symbol" w:hAnsi="Symbol"/>
    </w:rPr>
  </w:style>
  <w:style w:type="character" w:customStyle="1" w:styleId="WW8Num50z0">
    <w:name w:val="WW8Num50z0"/>
    <w:uiPriority w:val="99"/>
    <w:qFormat/>
    <w:rsid w:val="00463BB6"/>
    <w:rPr>
      <w:rFonts w:ascii="Wingdings" w:hAnsi="Wingdings"/>
    </w:rPr>
  </w:style>
  <w:style w:type="character" w:customStyle="1" w:styleId="WW8Num51z0">
    <w:name w:val="WW8Num51z0"/>
    <w:uiPriority w:val="99"/>
    <w:qFormat/>
    <w:rsid w:val="00463BB6"/>
    <w:rPr>
      <w:rFonts w:ascii="Wingdings" w:hAnsi="Wingdings"/>
    </w:rPr>
  </w:style>
  <w:style w:type="character" w:customStyle="1" w:styleId="WW8Num52z0">
    <w:name w:val="WW8Num52z0"/>
    <w:uiPriority w:val="99"/>
    <w:qFormat/>
    <w:rsid w:val="00463BB6"/>
    <w:rPr>
      <w:rFonts w:ascii="Symbol" w:hAnsi="Symbol"/>
    </w:rPr>
  </w:style>
  <w:style w:type="character" w:customStyle="1" w:styleId="WW8Num53z0">
    <w:name w:val="WW8Num53z0"/>
    <w:uiPriority w:val="99"/>
    <w:qFormat/>
    <w:rsid w:val="00463BB6"/>
    <w:rPr>
      <w:rFonts w:ascii="Wingdings" w:hAnsi="Wingdings"/>
    </w:rPr>
  </w:style>
  <w:style w:type="character" w:customStyle="1" w:styleId="WW8Num53z1">
    <w:name w:val="WW8Num53z1"/>
    <w:uiPriority w:val="99"/>
    <w:qFormat/>
    <w:rsid w:val="00463BB6"/>
    <w:rPr>
      <w:rFonts w:ascii="Courier New" w:hAnsi="Courier New"/>
    </w:rPr>
  </w:style>
  <w:style w:type="character" w:customStyle="1" w:styleId="WW8Num53z3">
    <w:name w:val="WW8Num53z3"/>
    <w:uiPriority w:val="99"/>
    <w:qFormat/>
    <w:rsid w:val="00463BB6"/>
    <w:rPr>
      <w:rFonts w:ascii="Symbol" w:hAnsi="Symbol"/>
    </w:rPr>
  </w:style>
  <w:style w:type="character" w:customStyle="1" w:styleId="WW8Num55z0">
    <w:name w:val="WW8Num55z0"/>
    <w:uiPriority w:val="99"/>
    <w:qFormat/>
    <w:rsid w:val="00463BB6"/>
    <w:rPr>
      <w:rFonts w:ascii="Symbol" w:hAnsi="Symbol"/>
    </w:rPr>
  </w:style>
  <w:style w:type="character" w:customStyle="1" w:styleId="WW8Num56z0">
    <w:name w:val="WW8Num56z0"/>
    <w:uiPriority w:val="99"/>
    <w:qFormat/>
    <w:rsid w:val="00463BB6"/>
    <w:rPr>
      <w:rFonts w:ascii="Symbol" w:hAnsi="Symbol"/>
    </w:rPr>
  </w:style>
  <w:style w:type="character" w:customStyle="1" w:styleId="WW8Num59z0">
    <w:name w:val="WW8Num59z0"/>
    <w:uiPriority w:val="99"/>
    <w:qFormat/>
    <w:rsid w:val="00463BB6"/>
    <w:rPr>
      <w:rFonts w:ascii="Symbol" w:hAnsi="Symbol"/>
    </w:rPr>
  </w:style>
  <w:style w:type="character" w:customStyle="1" w:styleId="WW8Num63z0">
    <w:name w:val="WW8Num63z0"/>
    <w:uiPriority w:val="99"/>
    <w:qFormat/>
    <w:rsid w:val="00463BB6"/>
    <w:rPr>
      <w:rFonts w:ascii="Symbol" w:hAnsi="Symbol"/>
    </w:rPr>
  </w:style>
  <w:style w:type="character" w:customStyle="1" w:styleId="WW8Num66z0">
    <w:name w:val="WW8Num66z0"/>
    <w:uiPriority w:val="99"/>
    <w:qFormat/>
    <w:rsid w:val="00463BB6"/>
    <w:rPr>
      <w:rFonts w:ascii="Symbol" w:hAnsi="Symbol"/>
    </w:rPr>
  </w:style>
  <w:style w:type="character" w:customStyle="1" w:styleId="WW8Num69z1">
    <w:name w:val="WW8Num69z1"/>
    <w:uiPriority w:val="99"/>
    <w:qFormat/>
    <w:rsid w:val="00463BB6"/>
    <w:rPr>
      <w:rFonts w:ascii="Wingdings" w:hAnsi="Wingdings"/>
    </w:rPr>
  </w:style>
  <w:style w:type="character" w:customStyle="1" w:styleId="WW8Num72z0">
    <w:name w:val="WW8Num72z0"/>
    <w:uiPriority w:val="99"/>
    <w:qFormat/>
    <w:rsid w:val="00463BB6"/>
    <w:rPr>
      <w:rFonts w:ascii="Symbol" w:hAnsi="Symbol"/>
    </w:rPr>
  </w:style>
  <w:style w:type="character" w:customStyle="1" w:styleId="WW8Num72z1">
    <w:name w:val="WW8Num72z1"/>
    <w:uiPriority w:val="99"/>
    <w:qFormat/>
    <w:rsid w:val="00463BB6"/>
    <w:rPr>
      <w:rFonts w:ascii="Courier New" w:hAnsi="Courier New"/>
    </w:rPr>
  </w:style>
  <w:style w:type="character" w:customStyle="1" w:styleId="WW8Num72z2">
    <w:name w:val="WW8Num72z2"/>
    <w:uiPriority w:val="99"/>
    <w:qFormat/>
    <w:rsid w:val="00463BB6"/>
    <w:rPr>
      <w:rFonts w:ascii="Wingdings" w:hAnsi="Wingdings"/>
    </w:rPr>
  </w:style>
  <w:style w:type="character" w:customStyle="1" w:styleId="WW8Num74z0">
    <w:name w:val="WW8Num74z0"/>
    <w:uiPriority w:val="99"/>
    <w:qFormat/>
    <w:rsid w:val="00463BB6"/>
    <w:rPr>
      <w:rFonts w:ascii="Symbol" w:hAnsi="Symbol"/>
    </w:rPr>
  </w:style>
  <w:style w:type="character" w:customStyle="1" w:styleId="WW8Num75z0">
    <w:name w:val="WW8Num75z0"/>
    <w:uiPriority w:val="99"/>
    <w:qFormat/>
    <w:rsid w:val="00463BB6"/>
    <w:rPr>
      <w:rFonts w:ascii="Wingdings" w:hAnsi="Wingdings"/>
    </w:rPr>
  </w:style>
  <w:style w:type="character" w:customStyle="1" w:styleId="WW8Num75z1">
    <w:name w:val="WW8Num75z1"/>
    <w:uiPriority w:val="99"/>
    <w:qFormat/>
    <w:rsid w:val="00463BB6"/>
    <w:rPr>
      <w:rFonts w:ascii="Courier New" w:hAnsi="Courier New"/>
    </w:rPr>
  </w:style>
  <w:style w:type="character" w:customStyle="1" w:styleId="WW8Num75z3">
    <w:name w:val="WW8Num75z3"/>
    <w:uiPriority w:val="99"/>
    <w:qFormat/>
    <w:rsid w:val="00463BB6"/>
    <w:rPr>
      <w:rFonts w:ascii="Symbol" w:hAnsi="Symbol"/>
    </w:rPr>
  </w:style>
  <w:style w:type="character" w:customStyle="1" w:styleId="WW8Num77z0">
    <w:name w:val="WW8Num77z0"/>
    <w:uiPriority w:val="99"/>
    <w:qFormat/>
    <w:rsid w:val="00463BB6"/>
    <w:rPr>
      <w:rFonts w:ascii="Symbol" w:hAnsi="Symbol"/>
    </w:rPr>
  </w:style>
  <w:style w:type="character" w:customStyle="1" w:styleId="WW8Num78z0">
    <w:name w:val="WW8Num78z0"/>
    <w:uiPriority w:val="99"/>
    <w:qFormat/>
    <w:rsid w:val="00463BB6"/>
    <w:rPr>
      <w:rFonts w:ascii="Wingdings" w:hAnsi="Wingdings"/>
    </w:rPr>
  </w:style>
  <w:style w:type="character" w:customStyle="1" w:styleId="WW8Num78z1">
    <w:name w:val="WW8Num78z1"/>
    <w:uiPriority w:val="99"/>
    <w:qFormat/>
    <w:rsid w:val="00463BB6"/>
    <w:rPr>
      <w:rFonts w:ascii="Courier New" w:hAnsi="Courier New"/>
    </w:rPr>
  </w:style>
  <w:style w:type="character" w:customStyle="1" w:styleId="WW8Num78z3">
    <w:name w:val="WW8Num78z3"/>
    <w:uiPriority w:val="99"/>
    <w:qFormat/>
    <w:rsid w:val="00463BB6"/>
    <w:rPr>
      <w:rFonts w:ascii="Symbol" w:hAnsi="Symbol"/>
    </w:rPr>
  </w:style>
  <w:style w:type="character" w:customStyle="1" w:styleId="WW8Num79z0">
    <w:name w:val="WW8Num79z0"/>
    <w:uiPriority w:val="99"/>
    <w:qFormat/>
    <w:rsid w:val="00463BB6"/>
    <w:rPr>
      <w:rFonts w:ascii="Symbol" w:hAnsi="Symbol"/>
    </w:rPr>
  </w:style>
  <w:style w:type="character" w:customStyle="1" w:styleId="WW8Num86z0">
    <w:name w:val="WW8Num86z0"/>
    <w:uiPriority w:val="99"/>
    <w:qFormat/>
    <w:rsid w:val="00463BB6"/>
    <w:rPr>
      <w:rFonts w:ascii="Wingdings" w:hAnsi="Wingdings"/>
    </w:rPr>
  </w:style>
  <w:style w:type="character" w:customStyle="1" w:styleId="WW8Num86z1">
    <w:name w:val="WW8Num86z1"/>
    <w:uiPriority w:val="99"/>
    <w:qFormat/>
    <w:rsid w:val="00463BB6"/>
    <w:rPr>
      <w:rFonts w:ascii="Courier New" w:hAnsi="Courier New"/>
    </w:rPr>
  </w:style>
  <w:style w:type="character" w:customStyle="1" w:styleId="WW8Num86z3">
    <w:name w:val="WW8Num86z3"/>
    <w:uiPriority w:val="99"/>
    <w:qFormat/>
    <w:rsid w:val="00463BB6"/>
    <w:rPr>
      <w:rFonts w:ascii="Symbol" w:hAnsi="Symbol"/>
    </w:rPr>
  </w:style>
  <w:style w:type="character" w:customStyle="1" w:styleId="WW8Num87z0">
    <w:name w:val="WW8Num87z0"/>
    <w:uiPriority w:val="99"/>
    <w:qFormat/>
    <w:rsid w:val="00463BB6"/>
    <w:rPr>
      <w:rFonts w:ascii="Symbol" w:hAnsi="Symbol"/>
    </w:rPr>
  </w:style>
  <w:style w:type="character" w:customStyle="1" w:styleId="WW8Num89z0">
    <w:name w:val="WW8Num89z0"/>
    <w:uiPriority w:val="99"/>
    <w:qFormat/>
    <w:rsid w:val="00463BB6"/>
    <w:rPr>
      <w:rFonts w:ascii="Symbol" w:hAnsi="Symbol"/>
    </w:rPr>
  </w:style>
  <w:style w:type="character" w:customStyle="1" w:styleId="WW8Num90z0">
    <w:name w:val="WW8Num90z0"/>
    <w:uiPriority w:val="99"/>
    <w:qFormat/>
    <w:rsid w:val="00463BB6"/>
    <w:rPr>
      <w:rFonts w:ascii="Symbol" w:hAnsi="Symbol"/>
    </w:rPr>
  </w:style>
  <w:style w:type="character" w:customStyle="1" w:styleId="WW8Num92z0">
    <w:name w:val="WW8Num92z0"/>
    <w:uiPriority w:val="99"/>
    <w:qFormat/>
    <w:rsid w:val="00463BB6"/>
    <w:rPr>
      <w:rFonts w:ascii="Symbol" w:hAnsi="Symbol"/>
    </w:rPr>
  </w:style>
  <w:style w:type="character" w:customStyle="1" w:styleId="WW8Num93z0">
    <w:name w:val="WW8Num93z0"/>
    <w:uiPriority w:val="99"/>
    <w:qFormat/>
    <w:rsid w:val="00463BB6"/>
    <w:rPr>
      <w:rFonts w:ascii="Wingdings" w:hAnsi="Wingdings"/>
    </w:rPr>
  </w:style>
  <w:style w:type="character" w:customStyle="1" w:styleId="WW8Num93z1">
    <w:name w:val="WW8Num93z1"/>
    <w:uiPriority w:val="99"/>
    <w:qFormat/>
    <w:rsid w:val="00463BB6"/>
    <w:rPr>
      <w:rFonts w:ascii="Courier New" w:hAnsi="Courier New"/>
    </w:rPr>
  </w:style>
  <w:style w:type="character" w:customStyle="1" w:styleId="WW8Num93z3">
    <w:name w:val="WW8Num93z3"/>
    <w:uiPriority w:val="99"/>
    <w:qFormat/>
    <w:rsid w:val="00463BB6"/>
    <w:rPr>
      <w:rFonts w:ascii="Symbol" w:hAnsi="Symbol"/>
    </w:rPr>
  </w:style>
  <w:style w:type="character" w:customStyle="1" w:styleId="WW8Num94z0">
    <w:name w:val="WW8Num94z0"/>
    <w:uiPriority w:val="99"/>
    <w:qFormat/>
    <w:rsid w:val="00463BB6"/>
    <w:rPr>
      <w:rFonts w:ascii="Symbol" w:hAnsi="Symbol"/>
    </w:rPr>
  </w:style>
  <w:style w:type="character" w:customStyle="1" w:styleId="WW8Num97z0">
    <w:name w:val="WW8Num97z0"/>
    <w:uiPriority w:val="99"/>
    <w:qFormat/>
    <w:rsid w:val="00463BB6"/>
    <w:rPr>
      <w:rFonts w:ascii="Symbol" w:hAnsi="Symbol"/>
    </w:rPr>
  </w:style>
  <w:style w:type="character" w:customStyle="1" w:styleId="WW8Num99z0">
    <w:name w:val="WW8Num99z0"/>
    <w:uiPriority w:val="99"/>
    <w:qFormat/>
    <w:rsid w:val="00463BB6"/>
    <w:rPr>
      <w:rFonts w:ascii="Symbol" w:hAnsi="Symbol"/>
    </w:rPr>
  </w:style>
  <w:style w:type="character" w:customStyle="1" w:styleId="WW8Num101z0">
    <w:name w:val="WW8Num101z0"/>
    <w:uiPriority w:val="99"/>
    <w:qFormat/>
    <w:rsid w:val="00463BB6"/>
    <w:rPr>
      <w:rFonts w:ascii="Symbol" w:hAnsi="Symbol"/>
    </w:rPr>
  </w:style>
  <w:style w:type="character" w:customStyle="1" w:styleId="WW8Num104z0">
    <w:name w:val="WW8Num104z0"/>
    <w:uiPriority w:val="99"/>
    <w:qFormat/>
    <w:rsid w:val="00463BB6"/>
    <w:rPr>
      <w:rFonts w:ascii="Symbol" w:hAnsi="Symbol"/>
    </w:rPr>
  </w:style>
  <w:style w:type="character" w:customStyle="1" w:styleId="WW8Num107z0">
    <w:name w:val="WW8Num107z0"/>
    <w:uiPriority w:val="99"/>
    <w:qFormat/>
    <w:rsid w:val="00463BB6"/>
    <w:rPr>
      <w:rFonts w:ascii="Symbol" w:hAnsi="Symbol"/>
    </w:rPr>
  </w:style>
  <w:style w:type="character" w:customStyle="1" w:styleId="WW8Num109z0">
    <w:name w:val="WW8Num109z0"/>
    <w:uiPriority w:val="99"/>
    <w:qFormat/>
    <w:rsid w:val="00463BB6"/>
    <w:rPr>
      <w:rFonts w:ascii="Symbol" w:hAnsi="Symbol"/>
    </w:rPr>
  </w:style>
  <w:style w:type="character" w:customStyle="1" w:styleId="WW8Num112z1">
    <w:name w:val="WW8Num112z1"/>
    <w:uiPriority w:val="99"/>
    <w:qFormat/>
    <w:rsid w:val="00463BB6"/>
    <w:rPr>
      <w:color w:val="000000"/>
    </w:rPr>
  </w:style>
  <w:style w:type="character" w:customStyle="1" w:styleId="WW8Num114z0">
    <w:name w:val="WW8Num114z0"/>
    <w:uiPriority w:val="99"/>
    <w:qFormat/>
    <w:rsid w:val="00463BB6"/>
    <w:rPr>
      <w:rFonts w:ascii="Symbol" w:hAnsi="Symbol"/>
    </w:rPr>
  </w:style>
  <w:style w:type="character" w:customStyle="1" w:styleId="WW8Num117z0">
    <w:name w:val="WW8Num117z0"/>
    <w:uiPriority w:val="99"/>
    <w:qFormat/>
    <w:rsid w:val="00463BB6"/>
    <w:rPr>
      <w:rFonts w:ascii="Symbol" w:hAnsi="Symbol"/>
    </w:rPr>
  </w:style>
  <w:style w:type="character" w:customStyle="1" w:styleId="WW8Num118z0">
    <w:name w:val="WW8Num118z0"/>
    <w:uiPriority w:val="99"/>
    <w:qFormat/>
    <w:rsid w:val="00463BB6"/>
    <w:rPr>
      <w:rFonts w:ascii="Wingdings" w:hAnsi="Wingdings"/>
    </w:rPr>
  </w:style>
  <w:style w:type="character" w:customStyle="1" w:styleId="WW8Num118z1">
    <w:name w:val="WW8Num118z1"/>
    <w:uiPriority w:val="99"/>
    <w:qFormat/>
    <w:rsid w:val="00463BB6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463BB6"/>
    <w:rPr>
      <w:rFonts w:ascii="Symbol" w:hAnsi="Symbol"/>
    </w:rPr>
  </w:style>
  <w:style w:type="character" w:customStyle="1" w:styleId="WW8Num120z0">
    <w:name w:val="WW8Num120z0"/>
    <w:uiPriority w:val="99"/>
    <w:qFormat/>
    <w:rsid w:val="00463BB6"/>
    <w:rPr>
      <w:rFonts w:ascii="Symbol" w:hAnsi="Symbol"/>
    </w:rPr>
  </w:style>
  <w:style w:type="character" w:customStyle="1" w:styleId="WW8Num121z0">
    <w:name w:val="WW8Num121z0"/>
    <w:uiPriority w:val="99"/>
    <w:qFormat/>
    <w:rsid w:val="00463BB6"/>
    <w:rPr>
      <w:rFonts w:ascii="Symbol" w:hAnsi="Symbol"/>
    </w:rPr>
  </w:style>
  <w:style w:type="character" w:customStyle="1" w:styleId="WW8Num124z0">
    <w:name w:val="WW8Num124z0"/>
    <w:uiPriority w:val="99"/>
    <w:qFormat/>
    <w:rsid w:val="00463BB6"/>
    <w:rPr>
      <w:rFonts w:ascii="Symbol" w:hAnsi="Symbol"/>
    </w:rPr>
  </w:style>
  <w:style w:type="character" w:customStyle="1" w:styleId="WW8Num125z0">
    <w:name w:val="WW8Num125z0"/>
    <w:uiPriority w:val="99"/>
    <w:qFormat/>
    <w:rsid w:val="00463BB6"/>
    <w:rPr>
      <w:rFonts w:ascii="Wingdings" w:hAnsi="Wingdings"/>
    </w:rPr>
  </w:style>
  <w:style w:type="character" w:customStyle="1" w:styleId="WW8Num125z1">
    <w:name w:val="WW8Num125z1"/>
    <w:uiPriority w:val="99"/>
    <w:qFormat/>
    <w:rsid w:val="00463BB6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463BB6"/>
    <w:rPr>
      <w:rFonts w:ascii="Symbol" w:hAnsi="Symbol"/>
    </w:rPr>
  </w:style>
  <w:style w:type="character" w:customStyle="1" w:styleId="WW8Num126z0">
    <w:name w:val="WW8Num126z0"/>
    <w:uiPriority w:val="99"/>
    <w:qFormat/>
    <w:rsid w:val="00463BB6"/>
    <w:rPr>
      <w:rFonts w:ascii="Symbol" w:hAnsi="Symbol"/>
    </w:rPr>
  </w:style>
  <w:style w:type="character" w:customStyle="1" w:styleId="WW8Num127z0">
    <w:name w:val="WW8Num127z0"/>
    <w:uiPriority w:val="99"/>
    <w:qFormat/>
    <w:rsid w:val="00463BB6"/>
    <w:rPr>
      <w:rFonts w:ascii="Symbol" w:hAnsi="Symbol"/>
    </w:rPr>
  </w:style>
  <w:style w:type="character" w:customStyle="1" w:styleId="WW8Num130z0">
    <w:name w:val="WW8Num130z0"/>
    <w:uiPriority w:val="99"/>
    <w:qFormat/>
    <w:rsid w:val="00463BB6"/>
    <w:rPr>
      <w:rFonts w:ascii="Symbol" w:hAnsi="Symbol"/>
    </w:rPr>
  </w:style>
  <w:style w:type="character" w:customStyle="1" w:styleId="WW8Num131z0">
    <w:name w:val="WW8Num131z0"/>
    <w:uiPriority w:val="99"/>
    <w:qFormat/>
    <w:rsid w:val="00463BB6"/>
    <w:rPr>
      <w:rFonts w:ascii="Symbol" w:hAnsi="Symbol"/>
    </w:rPr>
  </w:style>
  <w:style w:type="character" w:customStyle="1" w:styleId="WW8Num132z0">
    <w:name w:val="WW8Num132z0"/>
    <w:uiPriority w:val="99"/>
    <w:qFormat/>
    <w:rsid w:val="00463BB6"/>
    <w:rPr>
      <w:rFonts w:ascii="Symbol" w:hAnsi="Symbol"/>
    </w:rPr>
  </w:style>
  <w:style w:type="character" w:customStyle="1" w:styleId="WW8Num134z0">
    <w:name w:val="WW8Num134z0"/>
    <w:uiPriority w:val="99"/>
    <w:qFormat/>
    <w:rsid w:val="00463BB6"/>
    <w:rPr>
      <w:rFonts w:ascii="Wingdings" w:hAnsi="Wingdings"/>
    </w:rPr>
  </w:style>
  <w:style w:type="character" w:customStyle="1" w:styleId="WW8Num136z0">
    <w:name w:val="WW8Num136z0"/>
    <w:uiPriority w:val="99"/>
    <w:qFormat/>
    <w:rsid w:val="00463BB6"/>
    <w:rPr>
      <w:rFonts w:ascii="Symbol" w:hAnsi="Symbol"/>
    </w:rPr>
  </w:style>
  <w:style w:type="character" w:customStyle="1" w:styleId="WW8Num139z0">
    <w:name w:val="WW8Num139z0"/>
    <w:uiPriority w:val="99"/>
    <w:qFormat/>
    <w:rsid w:val="00463BB6"/>
    <w:rPr>
      <w:rFonts w:ascii="Symbol" w:hAnsi="Symbol"/>
    </w:rPr>
  </w:style>
  <w:style w:type="character" w:customStyle="1" w:styleId="WW8Num143z0">
    <w:name w:val="WW8Num143z0"/>
    <w:uiPriority w:val="99"/>
    <w:qFormat/>
    <w:rsid w:val="00463BB6"/>
    <w:rPr>
      <w:rFonts w:ascii="Symbol" w:hAnsi="Symbol"/>
    </w:rPr>
  </w:style>
  <w:style w:type="character" w:customStyle="1" w:styleId="WW8Num144z0">
    <w:name w:val="WW8Num144z0"/>
    <w:uiPriority w:val="99"/>
    <w:qFormat/>
    <w:rsid w:val="00463BB6"/>
    <w:rPr>
      <w:rFonts w:ascii="Symbol" w:hAnsi="Symbol"/>
    </w:rPr>
  </w:style>
  <w:style w:type="character" w:customStyle="1" w:styleId="WW8Num145z0">
    <w:name w:val="WW8Num145z0"/>
    <w:uiPriority w:val="99"/>
    <w:qFormat/>
    <w:rsid w:val="00463BB6"/>
    <w:rPr>
      <w:rFonts w:ascii="Symbol" w:hAnsi="Symbol"/>
    </w:rPr>
  </w:style>
  <w:style w:type="character" w:customStyle="1" w:styleId="WW8Num146z0">
    <w:name w:val="WW8Num146z0"/>
    <w:uiPriority w:val="99"/>
    <w:qFormat/>
    <w:rsid w:val="00463BB6"/>
    <w:rPr>
      <w:rFonts w:ascii="Symbol" w:hAnsi="Symbol"/>
    </w:rPr>
  </w:style>
  <w:style w:type="character" w:customStyle="1" w:styleId="WW8Num147z0">
    <w:name w:val="WW8Num147z0"/>
    <w:uiPriority w:val="99"/>
    <w:qFormat/>
    <w:rsid w:val="00463BB6"/>
    <w:rPr>
      <w:rFonts w:ascii="Wingdings" w:hAnsi="Wingdings"/>
    </w:rPr>
  </w:style>
  <w:style w:type="character" w:customStyle="1" w:styleId="WW8Num147z1">
    <w:name w:val="WW8Num147z1"/>
    <w:uiPriority w:val="99"/>
    <w:qFormat/>
    <w:rsid w:val="00463BB6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463BB6"/>
    <w:rPr>
      <w:rFonts w:ascii="Symbol" w:hAnsi="Symbol"/>
    </w:rPr>
  </w:style>
  <w:style w:type="character" w:customStyle="1" w:styleId="WW8Num150z0">
    <w:name w:val="WW8Num150z0"/>
    <w:uiPriority w:val="99"/>
    <w:qFormat/>
    <w:rsid w:val="00463BB6"/>
    <w:rPr>
      <w:rFonts w:ascii="Symbol" w:hAnsi="Symbol"/>
    </w:rPr>
  </w:style>
  <w:style w:type="character" w:customStyle="1" w:styleId="WW8Num157z0">
    <w:name w:val="WW8Num157z0"/>
    <w:uiPriority w:val="99"/>
    <w:qFormat/>
    <w:rsid w:val="00463BB6"/>
    <w:rPr>
      <w:rFonts w:ascii="Symbol" w:hAnsi="Symbol"/>
    </w:rPr>
  </w:style>
  <w:style w:type="character" w:customStyle="1" w:styleId="WW8Num159z0">
    <w:name w:val="WW8Num159z0"/>
    <w:uiPriority w:val="99"/>
    <w:qFormat/>
    <w:rsid w:val="00463BB6"/>
    <w:rPr>
      <w:rFonts w:ascii="Symbol" w:hAnsi="Symbol"/>
    </w:rPr>
  </w:style>
  <w:style w:type="character" w:customStyle="1" w:styleId="WW8Num160z0">
    <w:name w:val="WW8Num160z0"/>
    <w:uiPriority w:val="99"/>
    <w:qFormat/>
    <w:rsid w:val="00463BB6"/>
    <w:rPr>
      <w:rFonts w:ascii="Symbol" w:hAnsi="Symbol"/>
    </w:rPr>
  </w:style>
  <w:style w:type="character" w:customStyle="1" w:styleId="WW8Num162z0">
    <w:name w:val="WW8Num162z0"/>
    <w:uiPriority w:val="99"/>
    <w:qFormat/>
    <w:rsid w:val="00463BB6"/>
    <w:rPr>
      <w:rFonts w:ascii="Symbol" w:hAnsi="Symbol"/>
    </w:rPr>
  </w:style>
  <w:style w:type="character" w:customStyle="1" w:styleId="WW8Num163z0">
    <w:name w:val="WW8Num163z0"/>
    <w:uiPriority w:val="99"/>
    <w:qFormat/>
    <w:rsid w:val="00463BB6"/>
    <w:rPr>
      <w:rFonts w:ascii="Symbol" w:hAnsi="Symbol"/>
    </w:rPr>
  </w:style>
  <w:style w:type="character" w:customStyle="1" w:styleId="WW8Num164z0">
    <w:name w:val="WW8Num164z0"/>
    <w:uiPriority w:val="99"/>
    <w:qFormat/>
    <w:rsid w:val="00463BB6"/>
    <w:rPr>
      <w:rFonts w:ascii="Wingdings" w:hAnsi="Wingdings"/>
    </w:rPr>
  </w:style>
  <w:style w:type="character" w:customStyle="1" w:styleId="WW8Num164z1">
    <w:name w:val="WW8Num164z1"/>
    <w:uiPriority w:val="99"/>
    <w:qFormat/>
    <w:rsid w:val="00463BB6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463BB6"/>
    <w:rPr>
      <w:rFonts w:ascii="Symbol" w:hAnsi="Symbol"/>
    </w:rPr>
  </w:style>
  <w:style w:type="character" w:customStyle="1" w:styleId="WW8Num168z0">
    <w:name w:val="WW8Num168z0"/>
    <w:uiPriority w:val="99"/>
    <w:qFormat/>
    <w:rsid w:val="00463BB6"/>
    <w:rPr>
      <w:rFonts w:ascii="Symbol" w:hAnsi="Symbol"/>
    </w:rPr>
  </w:style>
  <w:style w:type="character" w:customStyle="1" w:styleId="WW8Num169z0">
    <w:name w:val="WW8Num169z0"/>
    <w:uiPriority w:val="99"/>
    <w:qFormat/>
    <w:rsid w:val="00463BB6"/>
    <w:rPr>
      <w:rFonts w:ascii="Symbol" w:hAnsi="Symbol"/>
    </w:rPr>
  </w:style>
  <w:style w:type="character" w:customStyle="1" w:styleId="WW8Num170z0">
    <w:name w:val="WW8Num170z0"/>
    <w:uiPriority w:val="99"/>
    <w:qFormat/>
    <w:rsid w:val="00463BB6"/>
    <w:rPr>
      <w:rFonts w:ascii="Symbol" w:hAnsi="Symbol"/>
    </w:rPr>
  </w:style>
  <w:style w:type="character" w:customStyle="1" w:styleId="WW8Num174z0">
    <w:name w:val="WW8Num174z0"/>
    <w:uiPriority w:val="99"/>
    <w:qFormat/>
    <w:rsid w:val="00463BB6"/>
    <w:rPr>
      <w:rFonts w:ascii="Symbol" w:hAnsi="Symbol"/>
    </w:rPr>
  </w:style>
  <w:style w:type="character" w:customStyle="1" w:styleId="WW8Num177z0">
    <w:name w:val="WW8Num177z0"/>
    <w:uiPriority w:val="99"/>
    <w:qFormat/>
    <w:rsid w:val="00463BB6"/>
    <w:rPr>
      <w:rFonts w:ascii="Symbol" w:hAnsi="Symbol"/>
    </w:rPr>
  </w:style>
  <w:style w:type="character" w:customStyle="1" w:styleId="WW8Num178z0">
    <w:name w:val="WW8Num178z0"/>
    <w:uiPriority w:val="99"/>
    <w:qFormat/>
    <w:rsid w:val="00463BB6"/>
    <w:rPr>
      <w:rFonts w:ascii="Symbol" w:hAnsi="Symbol"/>
    </w:rPr>
  </w:style>
  <w:style w:type="character" w:customStyle="1" w:styleId="WW8Num182z0">
    <w:name w:val="WW8Num182z0"/>
    <w:uiPriority w:val="99"/>
    <w:qFormat/>
    <w:rsid w:val="00463BB6"/>
    <w:rPr>
      <w:rFonts w:ascii="Symbol" w:hAnsi="Symbol"/>
    </w:rPr>
  </w:style>
  <w:style w:type="character" w:customStyle="1" w:styleId="WW8Num37z0">
    <w:name w:val="WW8Num37z0"/>
    <w:uiPriority w:val="99"/>
    <w:qFormat/>
    <w:rsid w:val="00463BB6"/>
    <w:rPr>
      <w:rFonts w:ascii="Wingdings" w:hAnsi="Wingdings"/>
    </w:rPr>
  </w:style>
  <w:style w:type="character" w:customStyle="1" w:styleId="WW8Num38z0">
    <w:name w:val="WW8Num38z0"/>
    <w:uiPriority w:val="99"/>
    <w:qFormat/>
    <w:rsid w:val="00463BB6"/>
    <w:rPr>
      <w:rFonts w:ascii="Wingdings" w:hAnsi="Wingdings"/>
    </w:rPr>
  </w:style>
  <w:style w:type="character" w:customStyle="1" w:styleId="WW8Num40z0">
    <w:name w:val="WW8Num40z0"/>
    <w:uiPriority w:val="99"/>
    <w:qFormat/>
    <w:rsid w:val="00463BB6"/>
    <w:rPr>
      <w:rFonts w:ascii="Wingdings" w:hAnsi="Wingdings"/>
    </w:rPr>
  </w:style>
  <w:style w:type="character" w:customStyle="1" w:styleId="WW8Num41z0">
    <w:name w:val="WW8Num41z0"/>
    <w:uiPriority w:val="99"/>
    <w:qFormat/>
    <w:rsid w:val="00463BB6"/>
    <w:rPr>
      <w:rFonts w:ascii="Wingdings" w:hAnsi="Wingdings"/>
    </w:rPr>
  </w:style>
  <w:style w:type="character" w:customStyle="1" w:styleId="WW8Num43z0">
    <w:name w:val="WW8Num43z0"/>
    <w:uiPriority w:val="99"/>
    <w:qFormat/>
    <w:rsid w:val="00463BB6"/>
    <w:rPr>
      <w:rFonts w:ascii="Wingdings" w:hAnsi="Wingdings"/>
    </w:rPr>
  </w:style>
  <w:style w:type="character" w:customStyle="1" w:styleId="WW8Num20z1">
    <w:name w:val="WW8Num20z1"/>
    <w:uiPriority w:val="99"/>
    <w:qFormat/>
    <w:rsid w:val="00463BB6"/>
    <w:rPr>
      <w:rFonts w:ascii="Courier New" w:hAnsi="Courier New"/>
    </w:rPr>
  </w:style>
  <w:style w:type="character" w:customStyle="1" w:styleId="WW8Num20z3">
    <w:name w:val="WW8Num20z3"/>
    <w:uiPriority w:val="99"/>
    <w:qFormat/>
    <w:rsid w:val="00463BB6"/>
    <w:rPr>
      <w:rFonts w:ascii="Symbol" w:hAnsi="Symbol"/>
    </w:rPr>
  </w:style>
  <w:style w:type="character" w:customStyle="1" w:styleId="WW8Num26z3">
    <w:name w:val="WW8Num26z3"/>
    <w:uiPriority w:val="99"/>
    <w:qFormat/>
    <w:rsid w:val="00463BB6"/>
    <w:rPr>
      <w:rFonts w:ascii="Symbol" w:hAnsi="Symbol"/>
    </w:rPr>
  </w:style>
  <w:style w:type="character" w:customStyle="1" w:styleId="WW8Num33z0">
    <w:name w:val="WW8Num33z0"/>
    <w:uiPriority w:val="99"/>
    <w:qFormat/>
    <w:rsid w:val="00463BB6"/>
    <w:rPr>
      <w:rFonts w:ascii="Wingdings" w:hAnsi="Wingdings"/>
    </w:rPr>
  </w:style>
  <w:style w:type="character" w:customStyle="1" w:styleId="WW8Num33z3">
    <w:name w:val="WW8Num33z3"/>
    <w:uiPriority w:val="99"/>
    <w:qFormat/>
    <w:rsid w:val="00463BB6"/>
    <w:rPr>
      <w:rFonts w:ascii="Symbol" w:hAnsi="Symbol"/>
    </w:rPr>
  </w:style>
  <w:style w:type="character" w:customStyle="1" w:styleId="WW8Num33z4">
    <w:name w:val="WW8Num33z4"/>
    <w:uiPriority w:val="99"/>
    <w:qFormat/>
    <w:rsid w:val="00463BB6"/>
    <w:rPr>
      <w:rFonts w:ascii="Courier New" w:hAnsi="Courier New"/>
    </w:rPr>
  </w:style>
  <w:style w:type="character" w:customStyle="1" w:styleId="WW8Num34z0">
    <w:name w:val="WW8Num34z0"/>
    <w:uiPriority w:val="99"/>
    <w:qFormat/>
    <w:rsid w:val="00463BB6"/>
    <w:rPr>
      <w:rFonts w:ascii="Wingdings" w:hAnsi="Wingdings"/>
    </w:rPr>
  </w:style>
  <w:style w:type="character" w:customStyle="1" w:styleId="WW8Num34z1">
    <w:name w:val="WW8Num34z1"/>
    <w:uiPriority w:val="99"/>
    <w:qFormat/>
    <w:rsid w:val="00463BB6"/>
    <w:rPr>
      <w:rFonts w:ascii="Courier New" w:hAnsi="Courier New"/>
    </w:rPr>
  </w:style>
  <w:style w:type="character" w:customStyle="1" w:styleId="WW8Num34z3">
    <w:name w:val="WW8Num34z3"/>
    <w:uiPriority w:val="99"/>
    <w:qFormat/>
    <w:rsid w:val="00463BB6"/>
    <w:rPr>
      <w:rFonts w:ascii="Symbol" w:hAnsi="Symbol"/>
    </w:rPr>
  </w:style>
  <w:style w:type="character" w:customStyle="1" w:styleId="WW8Num35z0">
    <w:name w:val="WW8Num35z0"/>
    <w:uiPriority w:val="99"/>
    <w:qFormat/>
    <w:rsid w:val="00463BB6"/>
    <w:rPr>
      <w:rFonts w:ascii="Wingdings" w:hAnsi="Wingdings"/>
    </w:rPr>
  </w:style>
  <w:style w:type="character" w:customStyle="1" w:styleId="WW8Num35z1">
    <w:name w:val="WW8Num35z1"/>
    <w:uiPriority w:val="99"/>
    <w:qFormat/>
    <w:rsid w:val="00463BB6"/>
    <w:rPr>
      <w:rFonts w:ascii="Courier New" w:hAnsi="Courier New"/>
    </w:rPr>
  </w:style>
  <w:style w:type="character" w:customStyle="1" w:styleId="WW8Num35z3">
    <w:name w:val="WW8Num35z3"/>
    <w:uiPriority w:val="99"/>
    <w:qFormat/>
    <w:rsid w:val="00463BB6"/>
    <w:rPr>
      <w:rFonts w:ascii="Symbol" w:hAnsi="Symbol"/>
    </w:rPr>
  </w:style>
  <w:style w:type="character" w:customStyle="1" w:styleId="WW8Num36z1">
    <w:name w:val="WW8Num36z1"/>
    <w:uiPriority w:val="99"/>
    <w:qFormat/>
    <w:rsid w:val="00463BB6"/>
    <w:rPr>
      <w:rFonts w:ascii="Courier New" w:hAnsi="Courier New"/>
    </w:rPr>
  </w:style>
  <w:style w:type="character" w:customStyle="1" w:styleId="WW8Num36z3">
    <w:name w:val="WW8Num36z3"/>
    <w:uiPriority w:val="99"/>
    <w:qFormat/>
    <w:rsid w:val="00463BB6"/>
    <w:rPr>
      <w:rFonts w:ascii="Symbol" w:hAnsi="Symbol"/>
    </w:rPr>
  </w:style>
  <w:style w:type="character" w:customStyle="1" w:styleId="WW8Num37z1">
    <w:name w:val="WW8Num37z1"/>
    <w:uiPriority w:val="99"/>
    <w:qFormat/>
    <w:rsid w:val="00463BB6"/>
    <w:rPr>
      <w:rFonts w:ascii="Courier New" w:hAnsi="Courier New"/>
    </w:rPr>
  </w:style>
  <w:style w:type="character" w:customStyle="1" w:styleId="WW8Num37z3">
    <w:name w:val="WW8Num37z3"/>
    <w:uiPriority w:val="99"/>
    <w:qFormat/>
    <w:rsid w:val="00463BB6"/>
    <w:rPr>
      <w:rFonts w:ascii="Symbol" w:hAnsi="Symbol"/>
    </w:rPr>
  </w:style>
  <w:style w:type="character" w:customStyle="1" w:styleId="WW8Num39z1">
    <w:name w:val="WW8Num39z1"/>
    <w:uiPriority w:val="99"/>
    <w:qFormat/>
    <w:rsid w:val="00463BB6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463BB6"/>
    <w:rPr>
      <w:rFonts w:ascii="Symbol" w:hAnsi="Symbol"/>
    </w:rPr>
  </w:style>
  <w:style w:type="character" w:customStyle="1" w:styleId="WW8Num39z4">
    <w:name w:val="WW8Num39z4"/>
    <w:uiPriority w:val="99"/>
    <w:qFormat/>
    <w:rsid w:val="00463BB6"/>
    <w:rPr>
      <w:rFonts w:ascii="Courier New" w:hAnsi="Courier New"/>
    </w:rPr>
  </w:style>
  <w:style w:type="character" w:customStyle="1" w:styleId="WW8Num42z1">
    <w:name w:val="WW8Num42z1"/>
    <w:uiPriority w:val="99"/>
    <w:qFormat/>
    <w:rsid w:val="00463BB6"/>
    <w:rPr>
      <w:rFonts w:ascii="Courier New" w:hAnsi="Courier New"/>
    </w:rPr>
  </w:style>
  <w:style w:type="character" w:customStyle="1" w:styleId="WW8Num42z3">
    <w:name w:val="WW8Num42z3"/>
    <w:uiPriority w:val="99"/>
    <w:qFormat/>
    <w:rsid w:val="00463BB6"/>
    <w:rPr>
      <w:rFonts w:ascii="Symbol" w:hAnsi="Symbol"/>
    </w:rPr>
  </w:style>
  <w:style w:type="character" w:customStyle="1" w:styleId="WW8Num45z0">
    <w:name w:val="WW8Num45z0"/>
    <w:uiPriority w:val="99"/>
    <w:qFormat/>
    <w:rsid w:val="00463BB6"/>
    <w:rPr>
      <w:rFonts w:ascii="Wingdings" w:hAnsi="Wingdings"/>
    </w:rPr>
  </w:style>
  <w:style w:type="character" w:customStyle="1" w:styleId="WW8Num45z1">
    <w:name w:val="WW8Num45z1"/>
    <w:uiPriority w:val="99"/>
    <w:qFormat/>
    <w:rsid w:val="00463BB6"/>
    <w:rPr>
      <w:rFonts w:ascii="Courier New" w:hAnsi="Courier New"/>
    </w:rPr>
  </w:style>
  <w:style w:type="character" w:customStyle="1" w:styleId="WW8Num45z3">
    <w:name w:val="WW8Num45z3"/>
    <w:uiPriority w:val="99"/>
    <w:qFormat/>
    <w:rsid w:val="00463BB6"/>
    <w:rPr>
      <w:rFonts w:ascii="Symbol" w:hAnsi="Symbol"/>
    </w:rPr>
  </w:style>
  <w:style w:type="character" w:customStyle="1" w:styleId="WW8Num46z0">
    <w:name w:val="WW8Num46z0"/>
    <w:uiPriority w:val="99"/>
    <w:qFormat/>
    <w:rsid w:val="00463BB6"/>
    <w:rPr>
      <w:rFonts w:ascii="Wingdings" w:hAnsi="Wingdings"/>
    </w:rPr>
  </w:style>
  <w:style w:type="character" w:customStyle="1" w:styleId="WW8Num46z1">
    <w:name w:val="WW8Num46z1"/>
    <w:uiPriority w:val="99"/>
    <w:qFormat/>
    <w:rsid w:val="00463BB6"/>
    <w:rPr>
      <w:rFonts w:ascii="Courier New" w:hAnsi="Courier New"/>
    </w:rPr>
  </w:style>
  <w:style w:type="character" w:customStyle="1" w:styleId="WW8Num46z3">
    <w:name w:val="WW8Num46z3"/>
    <w:uiPriority w:val="99"/>
    <w:qFormat/>
    <w:rsid w:val="00463BB6"/>
    <w:rPr>
      <w:rFonts w:ascii="Symbol" w:hAnsi="Symbol"/>
    </w:rPr>
  </w:style>
  <w:style w:type="character" w:customStyle="1" w:styleId="WW8Num48z0">
    <w:name w:val="WW8Num48z0"/>
    <w:uiPriority w:val="99"/>
    <w:qFormat/>
    <w:rsid w:val="00463BB6"/>
    <w:rPr>
      <w:rFonts w:ascii="Wingdings" w:hAnsi="Wingdings"/>
    </w:rPr>
  </w:style>
  <w:style w:type="character" w:customStyle="1" w:styleId="WW8Num48z1">
    <w:name w:val="WW8Num48z1"/>
    <w:uiPriority w:val="99"/>
    <w:qFormat/>
    <w:rsid w:val="00463BB6"/>
    <w:rPr>
      <w:rFonts w:ascii="Courier New" w:hAnsi="Courier New"/>
    </w:rPr>
  </w:style>
  <w:style w:type="character" w:customStyle="1" w:styleId="WW8Num48z3">
    <w:name w:val="WW8Num48z3"/>
    <w:uiPriority w:val="99"/>
    <w:qFormat/>
    <w:rsid w:val="00463BB6"/>
    <w:rPr>
      <w:rFonts w:ascii="Symbol" w:hAnsi="Symbol"/>
    </w:rPr>
  </w:style>
  <w:style w:type="character" w:customStyle="1" w:styleId="WW8Num49z0">
    <w:name w:val="WW8Num49z0"/>
    <w:uiPriority w:val="99"/>
    <w:qFormat/>
    <w:rsid w:val="00463BB6"/>
    <w:rPr>
      <w:rFonts w:ascii="Wingdings" w:hAnsi="Wingdings"/>
    </w:rPr>
  </w:style>
  <w:style w:type="character" w:customStyle="1" w:styleId="WW8Num49z1">
    <w:name w:val="WW8Num49z1"/>
    <w:uiPriority w:val="99"/>
    <w:qFormat/>
    <w:rsid w:val="00463BB6"/>
    <w:rPr>
      <w:rFonts w:ascii="Courier New" w:hAnsi="Courier New"/>
    </w:rPr>
  </w:style>
  <w:style w:type="character" w:customStyle="1" w:styleId="WW8Num49z3">
    <w:name w:val="WW8Num49z3"/>
    <w:uiPriority w:val="99"/>
    <w:qFormat/>
    <w:rsid w:val="00463BB6"/>
    <w:rPr>
      <w:rFonts w:ascii="Symbol" w:hAnsi="Symbol"/>
    </w:rPr>
  </w:style>
  <w:style w:type="character" w:customStyle="1" w:styleId="WW8Num50z1">
    <w:name w:val="WW8Num50z1"/>
    <w:uiPriority w:val="99"/>
    <w:qFormat/>
    <w:rsid w:val="00463BB6"/>
    <w:rPr>
      <w:rFonts w:ascii="Courier New" w:hAnsi="Courier New"/>
    </w:rPr>
  </w:style>
  <w:style w:type="character" w:customStyle="1" w:styleId="WW8Num50z3">
    <w:name w:val="WW8Num50z3"/>
    <w:uiPriority w:val="99"/>
    <w:qFormat/>
    <w:rsid w:val="00463BB6"/>
    <w:rPr>
      <w:rFonts w:ascii="Symbol" w:hAnsi="Symbol"/>
    </w:rPr>
  </w:style>
  <w:style w:type="character" w:customStyle="1" w:styleId="WW8Num51z1">
    <w:name w:val="WW8Num51z1"/>
    <w:uiPriority w:val="99"/>
    <w:qFormat/>
    <w:rsid w:val="00463BB6"/>
    <w:rPr>
      <w:rFonts w:ascii="Courier New" w:hAnsi="Courier New"/>
    </w:rPr>
  </w:style>
  <w:style w:type="character" w:customStyle="1" w:styleId="WW8Num51z3">
    <w:name w:val="WW8Num51z3"/>
    <w:uiPriority w:val="99"/>
    <w:qFormat/>
    <w:rsid w:val="00463BB6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463BB6"/>
  </w:style>
  <w:style w:type="character" w:customStyle="1" w:styleId="FontStyle1600">
    <w:name w:val="Font Style160"/>
    <w:uiPriority w:val="99"/>
    <w:qFormat/>
    <w:rsid w:val="00463BB6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463BB6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463BB6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463BB6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463BB6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463BB6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463BB6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463BB6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463BB6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463BB6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463BB6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463BB6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463BB6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463BB6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463BB6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463BB6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463BB6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463BB6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463BB6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463BB6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463BB6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463BB6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463BB6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463BB6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463BB6"/>
    <w:rPr>
      <w:rFonts w:cs="Times New Roman"/>
    </w:rPr>
  </w:style>
  <w:style w:type="character" w:customStyle="1" w:styleId="c8">
    <w:name w:val="c8"/>
    <w:basedOn w:val="a3"/>
    <w:uiPriority w:val="99"/>
    <w:qFormat/>
    <w:rsid w:val="00463BB6"/>
    <w:rPr>
      <w:rFonts w:cs="Times New Roman"/>
    </w:rPr>
  </w:style>
  <w:style w:type="character" w:customStyle="1" w:styleId="FontStyle805">
    <w:name w:val="Font Style805"/>
    <w:uiPriority w:val="99"/>
    <w:qFormat/>
    <w:rsid w:val="00463BB6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463BB6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463BB6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463BB6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463BB6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463BB6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463BB6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463BB6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463BB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463BB6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463BB6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463BB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463BB6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463BB6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463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463BB6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463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463BB6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463BB6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463BB6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463BB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463BB6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463BB6"/>
  </w:style>
  <w:style w:type="character" w:customStyle="1" w:styleId="11ff6">
    <w:name w:val="Слабое выделение11"/>
    <w:uiPriority w:val="99"/>
    <w:qFormat/>
    <w:rsid w:val="00463BB6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463BB6"/>
    <w:rPr>
      <w:b/>
    </w:rPr>
  </w:style>
  <w:style w:type="character" w:customStyle="1" w:styleId="mathjax1">
    <w:name w:val="mathjax1"/>
    <w:uiPriority w:val="99"/>
    <w:qFormat/>
    <w:rsid w:val="00463BB6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463BB6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463BB6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463BB6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463BB6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463BB6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463BB6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463BB6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463BB6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463BB6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463BB6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463BB6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463BB6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463BB6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463BB6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463BB6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463BB6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463BB6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463BB6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463BB6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463BB6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463BB6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463BB6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463BB6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463BB6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463BB6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463BB6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463BB6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463BB6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463BB6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463BB6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463BB6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463BB6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463BB6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463BB6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463BB6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463BB6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463BB6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463BB6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463BB6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463BB6"/>
    <w:rPr>
      <w:rFonts w:cs="Times New Roman"/>
    </w:rPr>
  </w:style>
  <w:style w:type="character" w:customStyle="1" w:styleId="WW8Num24z4">
    <w:name w:val="WW8Num24z4"/>
    <w:uiPriority w:val="99"/>
    <w:rsid w:val="00463BB6"/>
  </w:style>
  <w:style w:type="character" w:customStyle="1" w:styleId="WW8Num24z5">
    <w:name w:val="WW8Num24z5"/>
    <w:uiPriority w:val="99"/>
    <w:rsid w:val="00463BB6"/>
  </w:style>
  <w:style w:type="character" w:customStyle="1" w:styleId="WW8Num24z6">
    <w:name w:val="WW8Num24z6"/>
    <w:uiPriority w:val="99"/>
    <w:rsid w:val="00463BB6"/>
  </w:style>
  <w:style w:type="character" w:customStyle="1" w:styleId="WW8Num24z7">
    <w:name w:val="WW8Num24z7"/>
    <w:uiPriority w:val="99"/>
    <w:rsid w:val="00463BB6"/>
  </w:style>
  <w:style w:type="character" w:customStyle="1" w:styleId="WW8Num24z8">
    <w:name w:val="WW8Num24z8"/>
    <w:uiPriority w:val="99"/>
    <w:rsid w:val="00463BB6"/>
  </w:style>
  <w:style w:type="character" w:customStyle="1" w:styleId="WW8Num25z4">
    <w:name w:val="WW8Num25z4"/>
    <w:uiPriority w:val="99"/>
    <w:rsid w:val="00463BB6"/>
  </w:style>
  <w:style w:type="character" w:customStyle="1" w:styleId="WW8Num25z5">
    <w:name w:val="WW8Num25z5"/>
    <w:uiPriority w:val="99"/>
    <w:rsid w:val="00463BB6"/>
  </w:style>
  <w:style w:type="character" w:customStyle="1" w:styleId="WW8Num25z6">
    <w:name w:val="WW8Num25z6"/>
    <w:uiPriority w:val="99"/>
    <w:rsid w:val="00463BB6"/>
  </w:style>
  <w:style w:type="character" w:customStyle="1" w:styleId="WW8Num25z7">
    <w:name w:val="WW8Num25z7"/>
    <w:uiPriority w:val="99"/>
    <w:rsid w:val="00463BB6"/>
  </w:style>
  <w:style w:type="character" w:customStyle="1" w:styleId="WW8Num25z8">
    <w:name w:val="WW8Num25z8"/>
    <w:uiPriority w:val="99"/>
    <w:rsid w:val="00463BB6"/>
  </w:style>
  <w:style w:type="character" w:customStyle="1" w:styleId="WW8Num30z2">
    <w:name w:val="WW8Num30z2"/>
    <w:uiPriority w:val="99"/>
    <w:rsid w:val="00463BB6"/>
  </w:style>
  <w:style w:type="character" w:customStyle="1" w:styleId="WW8Num30z4">
    <w:name w:val="WW8Num30z4"/>
    <w:uiPriority w:val="99"/>
    <w:rsid w:val="00463BB6"/>
  </w:style>
  <w:style w:type="character" w:customStyle="1" w:styleId="WW8Num30z5">
    <w:name w:val="WW8Num30z5"/>
    <w:uiPriority w:val="99"/>
    <w:rsid w:val="00463BB6"/>
  </w:style>
  <w:style w:type="character" w:customStyle="1" w:styleId="WW8Num30z6">
    <w:name w:val="WW8Num30z6"/>
    <w:uiPriority w:val="99"/>
    <w:rsid w:val="00463BB6"/>
  </w:style>
  <w:style w:type="character" w:customStyle="1" w:styleId="WW8Num30z7">
    <w:name w:val="WW8Num30z7"/>
    <w:uiPriority w:val="99"/>
    <w:rsid w:val="00463BB6"/>
  </w:style>
  <w:style w:type="character" w:customStyle="1" w:styleId="WW8Num30z8">
    <w:name w:val="WW8Num30z8"/>
    <w:uiPriority w:val="99"/>
    <w:rsid w:val="00463BB6"/>
  </w:style>
  <w:style w:type="character" w:customStyle="1" w:styleId="WW8Num32z4">
    <w:name w:val="WW8Num32z4"/>
    <w:uiPriority w:val="99"/>
    <w:rsid w:val="00463BB6"/>
  </w:style>
  <w:style w:type="character" w:customStyle="1" w:styleId="WW8Num32z5">
    <w:name w:val="WW8Num32z5"/>
    <w:uiPriority w:val="99"/>
    <w:rsid w:val="00463BB6"/>
  </w:style>
  <w:style w:type="character" w:customStyle="1" w:styleId="WW8Num32z6">
    <w:name w:val="WW8Num32z6"/>
    <w:uiPriority w:val="99"/>
    <w:rsid w:val="00463BB6"/>
  </w:style>
  <w:style w:type="character" w:customStyle="1" w:styleId="WW8Num32z7">
    <w:name w:val="WW8Num32z7"/>
    <w:uiPriority w:val="99"/>
    <w:rsid w:val="00463BB6"/>
  </w:style>
  <w:style w:type="character" w:customStyle="1" w:styleId="WW8Num32z8">
    <w:name w:val="WW8Num32z8"/>
    <w:uiPriority w:val="99"/>
    <w:rsid w:val="00463BB6"/>
  </w:style>
  <w:style w:type="character" w:customStyle="1" w:styleId="WW8Num33z1">
    <w:name w:val="WW8Num33z1"/>
    <w:uiPriority w:val="99"/>
    <w:rsid w:val="00463BB6"/>
  </w:style>
  <w:style w:type="character" w:customStyle="1" w:styleId="WW8Num33z2">
    <w:name w:val="WW8Num33z2"/>
    <w:uiPriority w:val="99"/>
    <w:rsid w:val="00463BB6"/>
  </w:style>
  <w:style w:type="character" w:customStyle="1" w:styleId="WW8Num33z5">
    <w:name w:val="WW8Num33z5"/>
    <w:uiPriority w:val="99"/>
    <w:rsid w:val="00463BB6"/>
  </w:style>
  <w:style w:type="character" w:customStyle="1" w:styleId="WW8Num33z6">
    <w:name w:val="WW8Num33z6"/>
    <w:uiPriority w:val="99"/>
    <w:rsid w:val="00463BB6"/>
  </w:style>
  <w:style w:type="character" w:customStyle="1" w:styleId="WW8Num33z7">
    <w:name w:val="WW8Num33z7"/>
    <w:uiPriority w:val="99"/>
    <w:rsid w:val="00463BB6"/>
  </w:style>
  <w:style w:type="character" w:customStyle="1" w:styleId="WW8Num33z8">
    <w:name w:val="WW8Num33z8"/>
    <w:uiPriority w:val="99"/>
    <w:rsid w:val="00463BB6"/>
  </w:style>
  <w:style w:type="character" w:customStyle="1" w:styleId="WW8Num35z2">
    <w:name w:val="WW8Num35z2"/>
    <w:uiPriority w:val="99"/>
    <w:rsid w:val="00463BB6"/>
  </w:style>
  <w:style w:type="character" w:customStyle="1" w:styleId="WW8Num35z4">
    <w:name w:val="WW8Num35z4"/>
    <w:uiPriority w:val="99"/>
    <w:rsid w:val="00463BB6"/>
  </w:style>
  <w:style w:type="character" w:customStyle="1" w:styleId="WW8Num35z5">
    <w:name w:val="WW8Num35z5"/>
    <w:uiPriority w:val="99"/>
    <w:rsid w:val="00463BB6"/>
  </w:style>
  <w:style w:type="character" w:customStyle="1" w:styleId="WW8Num35z6">
    <w:name w:val="WW8Num35z6"/>
    <w:uiPriority w:val="99"/>
    <w:rsid w:val="00463BB6"/>
  </w:style>
  <w:style w:type="character" w:customStyle="1" w:styleId="WW8Num35z7">
    <w:name w:val="WW8Num35z7"/>
    <w:uiPriority w:val="99"/>
    <w:rsid w:val="00463BB6"/>
  </w:style>
  <w:style w:type="character" w:customStyle="1" w:styleId="WW8Num35z8">
    <w:name w:val="WW8Num35z8"/>
    <w:uiPriority w:val="99"/>
    <w:rsid w:val="00463BB6"/>
  </w:style>
  <w:style w:type="character" w:customStyle="1" w:styleId="WW8Num37z2">
    <w:name w:val="WW8Num37z2"/>
    <w:uiPriority w:val="99"/>
    <w:rsid w:val="00463BB6"/>
  </w:style>
  <w:style w:type="character" w:customStyle="1" w:styleId="WW8Num37z4">
    <w:name w:val="WW8Num37z4"/>
    <w:uiPriority w:val="99"/>
    <w:rsid w:val="00463BB6"/>
  </w:style>
  <w:style w:type="character" w:customStyle="1" w:styleId="WW8Num37z5">
    <w:name w:val="WW8Num37z5"/>
    <w:uiPriority w:val="99"/>
    <w:qFormat/>
    <w:rsid w:val="00463BB6"/>
  </w:style>
  <w:style w:type="character" w:customStyle="1" w:styleId="WW8Num37z6">
    <w:name w:val="WW8Num37z6"/>
    <w:uiPriority w:val="99"/>
    <w:rsid w:val="00463BB6"/>
  </w:style>
  <w:style w:type="character" w:customStyle="1" w:styleId="WW8Num37z7">
    <w:name w:val="WW8Num37z7"/>
    <w:uiPriority w:val="99"/>
    <w:rsid w:val="00463BB6"/>
  </w:style>
  <w:style w:type="character" w:customStyle="1" w:styleId="WW8Num37z8">
    <w:name w:val="WW8Num37z8"/>
    <w:uiPriority w:val="99"/>
    <w:rsid w:val="00463BB6"/>
  </w:style>
  <w:style w:type="character" w:customStyle="1" w:styleId="WW8Num38z1">
    <w:name w:val="WW8Num38z1"/>
    <w:uiPriority w:val="99"/>
    <w:rsid w:val="00463BB6"/>
  </w:style>
  <w:style w:type="character" w:customStyle="1" w:styleId="WW8Num38z2">
    <w:name w:val="WW8Num38z2"/>
    <w:uiPriority w:val="99"/>
    <w:rsid w:val="00463BB6"/>
  </w:style>
  <w:style w:type="character" w:customStyle="1" w:styleId="WW8Num38z3">
    <w:name w:val="WW8Num38z3"/>
    <w:uiPriority w:val="99"/>
    <w:rsid w:val="00463BB6"/>
  </w:style>
  <w:style w:type="character" w:customStyle="1" w:styleId="WW8Num38z4">
    <w:name w:val="WW8Num38z4"/>
    <w:uiPriority w:val="99"/>
    <w:rsid w:val="00463BB6"/>
  </w:style>
  <w:style w:type="character" w:customStyle="1" w:styleId="WW8Num38z5">
    <w:name w:val="WW8Num38z5"/>
    <w:uiPriority w:val="99"/>
    <w:rsid w:val="00463BB6"/>
  </w:style>
  <w:style w:type="character" w:customStyle="1" w:styleId="WW8Num38z6">
    <w:name w:val="WW8Num38z6"/>
    <w:uiPriority w:val="99"/>
    <w:rsid w:val="00463BB6"/>
  </w:style>
  <w:style w:type="character" w:customStyle="1" w:styleId="WW8Num38z7">
    <w:name w:val="WW8Num38z7"/>
    <w:uiPriority w:val="99"/>
    <w:rsid w:val="00463BB6"/>
  </w:style>
  <w:style w:type="character" w:customStyle="1" w:styleId="WW8Num38z8">
    <w:name w:val="WW8Num38z8"/>
    <w:uiPriority w:val="99"/>
    <w:rsid w:val="00463BB6"/>
  </w:style>
  <w:style w:type="character" w:customStyle="1" w:styleId="WW8Num40z1">
    <w:name w:val="WW8Num40z1"/>
    <w:uiPriority w:val="99"/>
    <w:rsid w:val="00463BB6"/>
    <w:rPr>
      <w:rFonts w:ascii="Courier New" w:hAnsi="Courier New"/>
    </w:rPr>
  </w:style>
  <w:style w:type="character" w:customStyle="1" w:styleId="WW8Num40z2">
    <w:name w:val="WW8Num40z2"/>
    <w:uiPriority w:val="99"/>
    <w:rsid w:val="00463BB6"/>
    <w:rPr>
      <w:rFonts w:ascii="Wingdings" w:hAnsi="Wingdings"/>
    </w:rPr>
  </w:style>
  <w:style w:type="character" w:customStyle="1" w:styleId="WW8Num41z1">
    <w:name w:val="WW8Num41z1"/>
    <w:uiPriority w:val="99"/>
    <w:rsid w:val="00463BB6"/>
  </w:style>
  <w:style w:type="character" w:customStyle="1" w:styleId="WW8Num41z2">
    <w:name w:val="WW8Num41z2"/>
    <w:uiPriority w:val="99"/>
    <w:rsid w:val="00463BB6"/>
  </w:style>
  <w:style w:type="character" w:customStyle="1" w:styleId="WW8Num41z3">
    <w:name w:val="WW8Num41z3"/>
    <w:uiPriority w:val="99"/>
    <w:rsid w:val="00463BB6"/>
  </w:style>
  <w:style w:type="character" w:customStyle="1" w:styleId="WW8Num41z4">
    <w:name w:val="WW8Num41z4"/>
    <w:uiPriority w:val="99"/>
    <w:rsid w:val="00463BB6"/>
  </w:style>
  <w:style w:type="character" w:customStyle="1" w:styleId="WW8Num41z5">
    <w:name w:val="WW8Num41z5"/>
    <w:uiPriority w:val="99"/>
    <w:rsid w:val="00463BB6"/>
  </w:style>
  <w:style w:type="character" w:customStyle="1" w:styleId="WW8Num41z6">
    <w:name w:val="WW8Num41z6"/>
    <w:uiPriority w:val="99"/>
    <w:rsid w:val="00463BB6"/>
  </w:style>
  <w:style w:type="character" w:customStyle="1" w:styleId="WW8Num41z7">
    <w:name w:val="WW8Num41z7"/>
    <w:uiPriority w:val="99"/>
    <w:rsid w:val="00463BB6"/>
  </w:style>
  <w:style w:type="character" w:customStyle="1" w:styleId="WW8Num41z8">
    <w:name w:val="WW8Num41z8"/>
    <w:uiPriority w:val="99"/>
    <w:rsid w:val="00463BB6"/>
  </w:style>
  <w:style w:type="character" w:customStyle="1" w:styleId="WW8Num43z1">
    <w:name w:val="WW8Num43z1"/>
    <w:uiPriority w:val="99"/>
    <w:rsid w:val="00463BB6"/>
  </w:style>
  <w:style w:type="character" w:customStyle="1" w:styleId="WW8Num43z2">
    <w:name w:val="WW8Num43z2"/>
    <w:uiPriority w:val="99"/>
    <w:rsid w:val="00463BB6"/>
  </w:style>
  <w:style w:type="character" w:customStyle="1" w:styleId="WW8Num43z3">
    <w:name w:val="WW8Num43z3"/>
    <w:uiPriority w:val="99"/>
    <w:rsid w:val="00463BB6"/>
  </w:style>
  <w:style w:type="character" w:customStyle="1" w:styleId="WW8Num43z4">
    <w:name w:val="WW8Num43z4"/>
    <w:uiPriority w:val="99"/>
    <w:rsid w:val="00463BB6"/>
  </w:style>
  <w:style w:type="character" w:customStyle="1" w:styleId="WW8Num43z5">
    <w:name w:val="WW8Num43z5"/>
    <w:uiPriority w:val="99"/>
    <w:rsid w:val="00463BB6"/>
  </w:style>
  <w:style w:type="character" w:customStyle="1" w:styleId="WW8Num43z6">
    <w:name w:val="WW8Num43z6"/>
    <w:uiPriority w:val="99"/>
    <w:rsid w:val="00463BB6"/>
  </w:style>
  <w:style w:type="character" w:customStyle="1" w:styleId="WW8Num43z7">
    <w:name w:val="WW8Num43z7"/>
    <w:uiPriority w:val="99"/>
    <w:rsid w:val="00463BB6"/>
  </w:style>
  <w:style w:type="character" w:customStyle="1" w:styleId="WW8Num43z8">
    <w:name w:val="WW8Num43z8"/>
    <w:uiPriority w:val="99"/>
    <w:rsid w:val="00463BB6"/>
  </w:style>
  <w:style w:type="character" w:customStyle="1" w:styleId="WW8Num44z2">
    <w:name w:val="WW8Num44z2"/>
    <w:uiPriority w:val="99"/>
    <w:rsid w:val="00463BB6"/>
    <w:rPr>
      <w:rFonts w:ascii="Wingdings" w:hAnsi="Wingdings"/>
    </w:rPr>
  </w:style>
  <w:style w:type="character" w:customStyle="1" w:styleId="WW8Num46z2">
    <w:name w:val="WW8Num46z2"/>
    <w:uiPriority w:val="99"/>
    <w:rsid w:val="00463BB6"/>
    <w:rPr>
      <w:rFonts w:ascii="Wingdings" w:hAnsi="Wingdings"/>
    </w:rPr>
  </w:style>
  <w:style w:type="character" w:customStyle="1" w:styleId="WW8Num47z2">
    <w:name w:val="WW8Num47z2"/>
    <w:uiPriority w:val="99"/>
    <w:rsid w:val="00463BB6"/>
    <w:rPr>
      <w:rFonts w:ascii="Wingdings" w:hAnsi="Wingdings"/>
    </w:rPr>
  </w:style>
  <w:style w:type="character" w:customStyle="1" w:styleId="WW8NumSt31z0">
    <w:name w:val="WW8NumSt31z0"/>
    <w:uiPriority w:val="99"/>
    <w:rsid w:val="00463BB6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463BB6"/>
    <w:rPr>
      <w:vertAlign w:val="superscript"/>
    </w:rPr>
  </w:style>
  <w:style w:type="character" w:customStyle="1" w:styleId="1fffffe">
    <w:name w:val="Знак примечания1"/>
    <w:uiPriority w:val="99"/>
    <w:rsid w:val="00463BB6"/>
    <w:rPr>
      <w:sz w:val="16"/>
    </w:rPr>
  </w:style>
  <w:style w:type="character" w:customStyle="1" w:styleId="EndnoteCharacters">
    <w:name w:val="Endnote Characters"/>
    <w:uiPriority w:val="99"/>
    <w:rsid w:val="00463BB6"/>
    <w:rPr>
      <w:vertAlign w:val="superscript"/>
    </w:rPr>
  </w:style>
  <w:style w:type="paragraph" w:customStyle="1" w:styleId="LO-Normal1">
    <w:name w:val="LO-Normal1"/>
    <w:uiPriority w:val="99"/>
    <w:qFormat/>
    <w:rsid w:val="00463BB6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463BB6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463BB6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463BB6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463BB6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463BB6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463BB6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463BB6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463BB6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463BB6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463BB6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463BB6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463BB6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463BB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463BB6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463BB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463BB6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463B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463BB6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463BB6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463BB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463BB6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463BB6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463BB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463BB6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463BB6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463BB6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463BB6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463BB6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463BB6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463BB6"/>
  </w:style>
  <w:style w:type="character" w:customStyle="1" w:styleId="ListLabel8">
    <w:name w:val="ListLabel 8"/>
    <w:uiPriority w:val="99"/>
    <w:qFormat/>
    <w:rsid w:val="00463BB6"/>
  </w:style>
  <w:style w:type="character" w:customStyle="1" w:styleId="ListLabel9">
    <w:name w:val="ListLabel 9"/>
    <w:uiPriority w:val="99"/>
    <w:qFormat/>
    <w:rsid w:val="00463BB6"/>
  </w:style>
  <w:style w:type="character" w:customStyle="1" w:styleId="ListLabel10">
    <w:name w:val="ListLabel 10"/>
    <w:uiPriority w:val="99"/>
    <w:qFormat/>
    <w:rsid w:val="00463BB6"/>
  </w:style>
  <w:style w:type="character" w:customStyle="1" w:styleId="ListLabel11">
    <w:name w:val="ListLabel 11"/>
    <w:uiPriority w:val="99"/>
    <w:qFormat/>
    <w:rsid w:val="00463BB6"/>
  </w:style>
  <w:style w:type="character" w:customStyle="1" w:styleId="ListLabel12">
    <w:name w:val="ListLabel 12"/>
    <w:uiPriority w:val="99"/>
    <w:qFormat/>
    <w:rsid w:val="00463BB6"/>
  </w:style>
  <w:style w:type="character" w:customStyle="1" w:styleId="ListLabel13">
    <w:name w:val="ListLabel 13"/>
    <w:uiPriority w:val="99"/>
    <w:qFormat/>
    <w:rsid w:val="00463BB6"/>
  </w:style>
  <w:style w:type="character" w:customStyle="1" w:styleId="ListLabel14">
    <w:name w:val="ListLabel 14"/>
    <w:uiPriority w:val="99"/>
    <w:qFormat/>
    <w:rsid w:val="00463BB6"/>
  </w:style>
  <w:style w:type="character" w:customStyle="1" w:styleId="ListLabel15">
    <w:name w:val="ListLabel 15"/>
    <w:uiPriority w:val="99"/>
    <w:qFormat/>
    <w:rsid w:val="00463BB6"/>
  </w:style>
  <w:style w:type="character" w:customStyle="1" w:styleId="ListLabel16">
    <w:name w:val="ListLabel 16"/>
    <w:uiPriority w:val="99"/>
    <w:qFormat/>
    <w:rsid w:val="00463BB6"/>
  </w:style>
  <w:style w:type="character" w:customStyle="1" w:styleId="ListLabel17">
    <w:name w:val="ListLabel 17"/>
    <w:uiPriority w:val="99"/>
    <w:qFormat/>
    <w:rsid w:val="00463BB6"/>
  </w:style>
  <w:style w:type="character" w:customStyle="1" w:styleId="ListLabel18">
    <w:name w:val="ListLabel 18"/>
    <w:uiPriority w:val="99"/>
    <w:qFormat/>
    <w:rsid w:val="00463BB6"/>
  </w:style>
  <w:style w:type="character" w:customStyle="1" w:styleId="ListLabel19">
    <w:name w:val="ListLabel 19"/>
    <w:uiPriority w:val="99"/>
    <w:qFormat/>
    <w:rsid w:val="00463BB6"/>
  </w:style>
  <w:style w:type="character" w:customStyle="1" w:styleId="ListLabel20">
    <w:name w:val="ListLabel 20"/>
    <w:uiPriority w:val="99"/>
    <w:qFormat/>
    <w:rsid w:val="00463BB6"/>
  </w:style>
  <w:style w:type="character" w:customStyle="1" w:styleId="ListLabel21">
    <w:name w:val="ListLabel 21"/>
    <w:uiPriority w:val="99"/>
    <w:qFormat/>
    <w:rsid w:val="00463BB6"/>
  </w:style>
  <w:style w:type="character" w:customStyle="1" w:styleId="ListLabel22">
    <w:name w:val="ListLabel 22"/>
    <w:uiPriority w:val="99"/>
    <w:qFormat/>
    <w:rsid w:val="00463BB6"/>
  </w:style>
  <w:style w:type="character" w:customStyle="1" w:styleId="ListLabel23">
    <w:name w:val="ListLabel 23"/>
    <w:uiPriority w:val="99"/>
    <w:qFormat/>
    <w:rsid w:val="00463BB6"/>
  </w:style>
  <w:style w:type="character" w:customStyle="1" w:styleId="ListLabel24">
    <w:name w:val="ListLabel 24"/>
    <w:uiPriority w:val="99"/>
    <w:qFormat/>
    <w:rsid w:val="00463BB6"/>
  </w:style>
  <w:style w:type="character" w:customStyle="1" w:styleId="ListLabel25">
    <w:name w:val="ListLabel 25"/>
    <w:uiPriority w:val="99"/>
    <w:qFormat/>
    <w:rsid w:val="00463BB6"/>
  </w:style>
  <w:style w:type="character" w:customStyle="1" w:styleId="ListLabel26">
    <w:name w:val="ListLabel 26"/>
    <w:uiPriority w:val="99"/>
    <w:qFormat/>
    <w:rsid w:val="00463BB6"/>
  </w:style>
  <w:style w:type="character" w:customStyle="1" w:styleId="ListLabel27">
    <w:name w:val="ListLabel 27"/>
    <w:uiPriority w:val="99"/>
    <w:qFormat/>
    <w:rsid w:val="00463BB6"/>
  </w:style>
  <w:style w:type="character" w:customStyle="1" w:styleId="ListLabel28">
    <w:name w:val="ListLabel 28"/>
    <w:uiPriority w:val="99"/>
    <w:qFormat/>
    <w:rsid w:val="00463BB6"/>
  </w:style>
  <w:style w:type="character" w:customStyle="1" w:styleId="ListLabel29">
    <w:name w:val="ListLabel 29"/>
    <w:uiPriority w:val="99"/>
    <w:qFormat/>
    <w:rsid w:val="00463BB6"/>
  </w:style>
  <w:style w:type="character" w:customStyle="1" w:styleId="ListLabel30">
    <w:name w:val="ListLabel 30"/>
    <w:uiPriority w:val="99"/>
    <w:qFormat/>
    <w:rsid w:val="00463BB6"/>
  </w:style>
  <w:style w:type="character" w:customStyle="1" w:styleId="ListLabel31">
    <w:name w:val="ListLabel 31"/>
    <w:uiPriority w:val="99"/>
    <w:qFormat/>
    <w:rsid w:val="00463BB6"/>
  </w:style>
  <w:style w:type="character" w:customStyle="1" w:styleId="ListLabel32">
    <w:name w:val="ListLabel 32"/>
    <w:uiPriority w:val="99"/>
    <w:qFormat/>
    <w:rsid w:val="00463BB6"/>
  </w:style>
  <w:style w:type="character" w:customStyle="1" w:styleId="ListLabel33">
    <w:name w:val="ListLabel 33"/>
    <w:uiPriority w:val="99"/>
    <w:qFormat/>
    <w:rsid w:val="00463BB6"/>
  </w:style>
  <w:style w:type="character" w:customStyle="1" w:styleId="ListLabel34">
    <w:name w:val="ListLabel 34"/>
    <w:uiPriority w:val="99"/>
    <w:qFormat/>
    <w:rsid w:val="00463BB6"/>
    <w:rPr>
      <w:color w:val="00000A"/>
    </w:rPr>
  </w:style>
  <w:style w:type="character" w:customStyle="1" w:styleId="ListLabel35">
    <w:name w:val="ListLabel 35"/>
    <w:uiPriority w:val="99"/>
    <w:qFormat/>
    <w:rsid w:val="00463BB6"/>
  </w:style>
  <w:style w:type="character" w:customStyle="1" w:styleId="ListLabel36">
    <w:name w:val="ListLabel 36"/>
    <w:uiPriority w:val="99"/>
    <w:qFormat/>
    <w:rsid w:val="00463BB6"/>
  </w:style>
  <w:style w:type="character" w:customStyle="1" w:styleId="ListLabel37">
    <w:name w:val="ListLabel 37"/>
    <w:uiPriority w:val="99"/>
    <w:qFormat/>
    <w:rsid w:val="00463BB6"/>
  </w:style>
  <w:style w:type="character" w:customStyle="1" w:styleId="ListLabel38">
    <w:name w:val="ListLabel 38"/>
    <w:uiPriority w:val="99"/>
    <w:qFormat/>
    <w:rsid w:val="00463BB6"/>
  </w:style>
  <w:style w:type="character" w:customStyle="1" w:styleId="ListLabel39">
    <w:name w:val="ListLabel 39"/>
    <w:uiPriority w:val="99"/>
    <w:qFormat/>
    <w:rsid w:val="00463BB6"/>
  </w:style>
  <w:style w:type="character" w:customStyle="1" w:styleId="ListLabel40">
    <w:name w:val="ListLabel 40"/>
    <w:uiPriority w:val="99"/>
    <w:qFormat/>
    <w:rsid w:val="00463BB6"/>
  </w:style>
  <w:style w:type="character" w:customStyle="1" w:styleId="ListLabel41">
    <w:name w:val="ListLabel 41"/>
    <w:uiPriority w:val="99"/>
    <w:qFormat/>
    <w:rsid w:val="00463BB6"/>
  </w:style>
  <w:style w:type="character" w:customStyle="1" w:styleId="ListLabel42">
    <w:name w:val="ListLabel 42"/>
    <w:uiPriority w:val="99"/>
    <w:qFormat/>
    <w:rsid w:val="00463BB6"/>
  </w:style>
  <w:style w:type="character" w:customStyle="1" w:styleId="ListLabel43">
    <w:name w:val="ListLabel 43"/>
    <w:uiPriority w:val="99"/>
    <w:qFormat/>
    <w:rsid w:val="00463BB6"/>
  </w:style>
  <w:style w:type="character" w:customStyle="1" w:styleId="ListLabel44">
    <w:name w:val="ListLabel 44"/>
    <w:uiPriority w:val="99"/>
    <w:qFormat/>
    <w:rsid w:val="00463BB6"/>
  </w:style>
  <w:style w:type="character" w:customStyle="1" w:styleId="ListLabel45">
    <w:name w:val="ListLabel 45"/>
    <w:uiPriority w:val="99"/>
    <w:qFormat/>
    <w:rsid w:val="00463BB6"/>
  </w:style>
  <w:style w:type="character" w:customStyle="1" w:styleId="ListLabel46">
    <w:name w:val="ListLabel 46"/>
    <w:uiPriority w:val="99"/>
    <w:qFormat/>
    <w:rsid w:val="00463BB6"/>
  </w:style>
  <w:style w:type="character" w:customStyle="1" w:styleId="ListLabel47">
    <w:name w:val="ListLabel 47"/>
    <w:uiPriority w:val="99"/>
    <w:qFormat/>
    <w:rsid w:val="00463BB6"/>
  </w:style>
  <w:style w:type="character" w:customStyle="1" w:styleId="ListLabel48">
    <w:name w:val="ListLabel 48"/>
    <w:uiPriority w:val="99"/>
    <w:qFormat/>
    <w:rsid w:val="00463BB6"/>
  </w:style>
  <w:style w:type="character" w:customStyle="1" w:styleId="ListLabel49">
    <w:name w:val="ListLabel 49"/>
    <w:uiPriority w:val="99"/>
    <w:qFormat/>
    <w:rsid w:val="00463BB6"/>
  </w:style>
  <w:style w:type="character" w:customStyle="1" w:styleId="ListLabel50">
    <w:name w:val="ListLabel 50"/>
    <w:uiPriority w:val="99"/>
    <w:qFormat/>
    <w:rsid w:val="00463BB6"/>
  </w:style>
  <w:style w:type="character" w:customStyle="1" w:styleId="ListLabel51">
    <w:name w:val="ListLabel 51"/>
    <w:uiPriority w:val="99"/>
    <w:qFormat/>
    <w:rsid w:val="00463BB6"/>
  </w:style>
  <w:style w:type="character" w:customStyle="1" w:styleId="ListLabel52">
    <w:name w:val="ListLabel 52"/>
    <w:uiPriority w:val="99"/>
    <w:qFormat/>
    <w:rsid w:val="00463BB6"/>
  </w:style>
  <w:style w:type="character" w:customStyle="1" w:styleId="ListLabel53">
    <w:name w:val="ListLabel 53"/>
    <w:uiPriority w:val="99"/>
    <w:qFormat/>
    <w:rsid w:val="00463BB6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463BB6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463BB6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463BB6"/>
  </w:style>
  <w:style w:type="character" w:customStyle="1" w:styleId="ListLabel57">
    <w:name w:val="ListLabel 57"/>
    <w:uiPriority w:val="99"/>
    <w:qFormat/>
    <w:rsid w:val="00463BB6"/>
  </w:style>
  <w:style w:type="character" w:customStyle="1" w:styleId="ListLabel58">
    <w:name w:val="ListLabel 58"/>
    <w:uiPriority w:val="99"/>
    <w:qFormat/>
    <w:rsid w:val="00463BB6"/>
  </w:style>
  <w:style w:type="character" w:customStyle="1" w:styleId="ListLabel59">
    <w:name w:val="ListLabel 59"/>
    <w:uiPriority w:val="99"/>
    <w:qFormat/>
    <w:rsid w:val="00463BB6"/>
  </w:style>
  <w:style w:type="character" w:customStyle="1" w:styleId="ListLabel60">
    <w:name w:val="ListLabel 60"/>
    <w:uiPriority w:val="99"/>
    <w:qFormat/>
    <w:rsid w:val="00463BB6"/>
  </w:style>
  <w:style w:type="character" w:customStyle="1" w:styleId="ListLabel61">
    <w:name w:val="ListLabel 61"/>
    <w:uiPriority w:val="99"/>
    <w:qFormat/>
    <w:rsid w:val="00463BB6"/>
  </w:style>
  <w:style w:type="character" w:customStyle="1" w:styleId="ListLabel62">
    <w:name w:val="ListLabel 62"/>
    <w:uiPriority w:val="99"/>
    <w:qFormat/>
    <w:rsid w:val="00463BB6"/>
  </w:style>
  <w:style w:type="character" w:customStyle="1" w:styleId="ListLabel63">
    <w:name w:val="ListLabel 63"/>
    <w:uiPriority w:val="99"/>
    <w:qFormat/>
    <w:rsid w:val="00463BB6"/>
    <w:rPr>
      <w:sz w:val="24"/>
    </w:rPr>
  </w:style>
  <w:style w:type="character" w:customStyle="1" w:styleId="ListLabel64">
    <w:name w:val="ListLabel 64"/>
    <w:uiPriority w:val="99"/>
    <w:qFormat/>
    <w:rsid w:val="00463BB6"/>
  </w:style>
  <w:style w:type="character" w:customStyle="1" w:styleId="ListLabel65">
    <w:name w:val="ListLabel 65"/>
    <w:uiPriority w:val="99"/>
    <w:qFormat/>
    <w:rsid w:val="00463BB6"/>
  </w:style>
  <w:style w:type="character" w:customStyle="1" w:styleId="ListLabel66">
    <w:name w:val="ListLabel 66"/>
    <w:uiPriority w:val="99"/>
    <w:qFormat/>
    <w:rsid w:val="00463BB6"/>
  </w:style>
  <w:style w:type="character" w:customStyle="1" w:styleId="ListLabel67">
    <w:name w:val="ListLabel 67"/>
    <w:uiPriority w:val="99"/>
    <w:qFormat/>
    <w:rsid w:val="00463BB6"/>
  </w:style>
  <w:style w:type="character" w:customStyle="1" w:styleId="ListLabel68">
    <w:name w:val="ListLabel 68"/>
    <w:uiPriority w:val="99"/>
    <w:qFormat/>
    <w:rsid w:val="00463BB6"/>
  </w:style>
  <w:style w:type="character" w:customStyle="1" w:styleId="ListLabel69">
    <w:name w:val="ListLabel 69"/>
    <w:uiPriority w:val="99"/>
    <w:qFormat/>
    <w:rsid w:val="00463BB6"/>
  </w:style>
  <w:style w:type="character" w:customStyle="1" w:styleId="ListLabel70">
    <w:name w:val="ListLabel 70"/>
    <w:uiPriority w:val="99"/>
    <w:qFormat/>
    <w:rsid w:val="00463BB6"/>
  </w:style>
  <w:style w:type="character" w:customStyle="1" w:styleId="ListLabel71">
    <w:name w:val="ListLabel 71"/>
    <w:uiPriority w:val="99"/>
    <w:qFormat/>
    <w:rsid w:val="00463BB6"/>
  </w:style>
  <w:style w:type="character" w:customStyle="1" w:styleId="ListLabel72">
    <w:name w:val="ListLabel 72"/>
    <w:uiPriority w:val="99"/>
    <w:qFormat/>
    <w:rsid w:val="00463BB6"/>
  </w:style>
  <w:style w:type="character" w:customStyle="1" w:styleId="ListLabel73">
    <w:name w:val="ListLabel 73"/>
    <w:uiPriority w:val="99"/>
    <w:qFormat/>
    <w:rsid w:val="00463BB6"/>
  </w:style>
  <w:style w:type="character" w:customStyle="1" w:styleId="ListLabel74">
    <w:name w:val="ListLabel 74"/>
    <w:uiPriority w:val="99"/>
    <w:qFormat/>
    <w:rsid w:val="00463BB6"/>
  </w:style>
  <w:style w:type="character" w:customStyle="1" w:styleId="ListLabel75">
    <w:name w:val="ListLabel 75"/>
    <w:uiPriority w:val="99"/>
    <w:qFormat/>
    <w:rsid w:val="00463BB6"/>
  </w:style>
  <w:style w:type="character" w:customStyle="1" w:styleId="ListLabel76">
    <w:name w:val="ListLabel 76"/>
    <w:uiPriority w:val="99"/>
    <w:qFormat/>
    <w:rsid w:val="00463BB6"/>
  </w:style>
  <w:style w:type="character" w:customStyle="1" w:styleId="ListLabel77">
    <w:name w:val="ListLabel 77"/>
    <w:uiPriority w:val="99"/>
    <w:qFormat/>
    <w:rsid w:val="00463BB6"/>
  </w:style>
  <w:style w:type="character" w:customStyle="1" w:styleId="ListLabel78">
    <w:name w:val="ListLabel 78"/>
    <w:uiPriority w:val="99"/>
    <w:qFormat/>
    <w:rsid w:val="00463BB6"/>
    <w:rPr>
      <w:sz w:val="24"/>
    </w:rPr>
  </w:style>
  <w:style w:type="character" w:customStyle="1" w:styleId="ListLabel79">
    <w:name w:val="ListLabel 79"/>
    <w:uiPriority w:val="99"/>
    <w:qFormat/>
    <w:rsid w:val="00463BB6"/>
  </w:style>
  <w:style w:type="character" w:customStyle="1" w:styleId="ListLabel80">
    <w:name w:val="ListLabel 80"/>
    <w:uiPriority w:val="99"/>
    <w:qFormat/>
    <w:rsid w:val="00463BB6"/>
  </w:style>
  <w:style w:type="character" w:customStyle="1" w:styleId="ListLabel81">
    <w:name w:val="ListLabel 81"/>
    <w:uiPriority w:val="99"/>
    <w:qFormat/>
    <w:rsid w:val="00463BB6"/>
  </w:style>
  <w:style w:type="character" w:customStyle="1" w:styleId="ListLabel82">
    <w:name w:val="ListLabel 82"/>
    <w:uiPriority w:val="99"/>
    <w:qFormat/>
    <w:rsid w:val="00463BB6"/>
  </w:style>
  <w:style w:type="character" w:customStyle="1" w:styleId="ListLabel83">
    <w:name w:val="ListLabel 83"/>
    <w:uiPriority w:val="99"/>
    <w:qFormat/>
    <w:rsid w:val="00463BB6"/>
  </w:style>
  <w:style w:type="character" w:customStyle="1" w:styleId="ListLabel84">
    <w:name w:val="ListLabel 84"/>
    <w:uiPriority w:val="99"/>
    <w:qFormat/>
    <w:rsid w:val="00463BB6"/>
  </w:style>
  <w:style w:type="character" w:customStyle="1" w:styleId="ListLabel85">
    <w:name w:val="ListLabel 85"/>
    <w:uiPriority w:val="99"/>
    <w:qFormat/>
    <w:rsid w:val="00463BB6"/>
  </w:style>
  <w:style w:type="character" w:customStyle="1" w:styleId="ListLabel86">
    <w:name w:val="ListLabel 86"/>
    <w:uiPriority w:val="99"/>
    <w:qFormat/>
    <w:rsid w:val="00463BB6"/>
  </w:style>
  <w:style w:type="character" w:customStyle="1" w:styleId="ListLabel87">
    <w:name w:val="ListLabel 87"/>
    <w:uiPriority w:val="99"/>
    <w:qFormat/>
    <w:rsid w:val="00463BB6"/>
  </w:style>
  <w:style w:type="character" w:customStyle="1" w:styleId="ListLabel88">
    <w:name w:val="ListLabel 88"/>
    <w:uiPriority w:val="99"/>
    <w:qFormat/>
    <w:rsid w:val="00463BB6"/>
  </w:style>
  <w:style w:type="character" w:customStyle="1" w:styleId="ListLabel89">
    <w:name w:val="ListLabel 89"/>
    <w:uiPriority w:val="99"/>
    <w:qFormat/>
    <w:rsid w:val="00463BB6"/>
  </w:style>
  <w:style w:type="character" w:customStyle="1" w:styleId="ListLabel90">
    <w:name w:val="ListLabel 90"/>
    <w:uiPriority w:val="99"/>
    <w:qFormat/>
    <w:rsid w:val="00463BB6"/>
  </w:style>
  <w:style w:type="character" w:customStyle="1" w:styleId="ListLabel91">
    <w:name w:val="ListLabel 91"/>
    <w:uiPriority w:val="99"/>
    <w:qFormat/>
    <w:rsid w:val="00463BB6"/>
  </w:style>
  <w:style w:type="character" w:customStyle="1" w:styleId="ListLabel92">
    <w:name w:val="ListLabel 92"/>
    <w:uiPriority w:val="99"/>
    <w:qFormat/>
    <w:rsid w:val="00463BB6"/>
  </w:style>
  <w:style w:type="character" w:customStyle="1" w:styleId="ListLabel93">
    <w:name w:val="ListLabel 93"/>
    <w:uiPriority w:val="99"/>
    <w:qFormat/>
    <w:rsid w:val="00463BB6"/>
  </w:style>
  <w:style w:type="character" w:customStyle="1" w:styleId="ListLabel94">
    <w:name w:val="ListLabel 94"/>
    <w:uiPriority w:val="99"/>
    <w:qFormat/>
    <w:rsid w:val="00463BB6"/>
  </w:style>
  <w:style w:type="character" w:customStyle="1" w:styleId="ListLabel95">
    <w:name w:val="ListLabel 95"/>
    <w:uiPriority w:val="99"/>
    <w:qFormat/>
    <w:rsid w:val="00463BB6"/>
  </w:style>
  <w:style w:type="character" w:customStyle="1" w:styleId="ListLabel96">
    <w:name w:val="ListLabel 96"/>
    <w:uiPriority w:val="99"/>
    <w:qFormat/>
    <w:rsid w:val="00463BB6"/>
    <w:rPr>
      <w:sz w:val="24"/>
    </w:rPr>
  </w:style>
  <w:style w:type="character" w:customStyle="1" w:styleId="ListLabel97">
    <w:name w:val="ListLabel 97"/>
    <w:uiPriority w:val="99"/>
    <w:qFormat/>
    <w:rsid w:val="00463BB6"/>
  </w:style>
  <w:style w:type="character" w:customStyle="1" w:styleId="ListLabel98">
    <w:name w:val="ListLabel 98"/>
    <w:uiPriority w:val="99"/>
    <w:qFormat/>
    <w:rsid w:val="00463BB6"/>
  </w:style>
  <w:style w:type="character" w:customStyle="1" w:styleId="ListLabel99">
    <w:name w:val="ListLabel 99"/>
    <w:uiPriority w:val="99"/>
    <w:qFormat/>
    <w:rsid w:val="00463BB6"/>
  </w:style>
  <w:style w:type="character" w:customStyle="1" w:styleId="ListLabel100">
    <w:name w:val="ListLabel 100"/>
    <w:uiPriority w:val="99"/>
    <w:qFormat/>
    <w:rsid w:val="00463BB6"/>
  </w:style>
  <w:style w:type="character" w:customStyle="1" w:styleId="ListLabel101">
    <w:name w:val="ListLabel 101"/>
    <w:uiPriority w:val="99"/>
    <w:qFormat/>
    <w:rsid w:val="00463BB6"/>
  </w:style>
  <w:style w:type="character" w:customStyle="1" w:styleId="ListLabel102">
    <w:name w:val="ListLabel 102"/>
    <w:uiPriority w:val="99"/>
    <w:qFormat/>
    <w:rsid w:val="00463BB6"/>
  </w:style>
  <w:style w:type="character" w:customStyle="1" w:styleId="ListLabel103">
    <w:name w:val="ListLabel 103"/>
    <w:uiPriority w:val="99"/>
    <w:qFormat/>
    <w:rsid w:val="00463BB6"/>
  </w:style>
  <w:style w:type="character" w:customStyle="1" w:styleId="ListLabel104">
    <w:name w:val="ListLabel 104"/>
    <w:uiPriority w:val="99"/>
    <w:qFormat/>
    <w:rsid w:val="00463BB6"/>
  </w:style>
  <w:style w:type="character" w:customStyle="1" w:styleId="ListLabel105">
    <w:name w:val="ListLabel 105"/>
    <w:uiPriority w:val="99"/>
    <w:qFormat/>
    <w:rsid w:val="00463BB6"/>
  </w:style>
  <w:style w:type="character" w:customStyle="1" w:styleId="ListLabel106">
    <w:name w:val="ListLabel 106"/>
    <w:uiPriority w:val="99"/>
    <w:qFormat/>
    <w:rsid w:val="00463BB6"/>
  </w:style>
  <w:style w:type="character" w:customStyle="1" w:styleId="ListLabel107">
    <w:name w:val="ListLabel 107"/>
    <w:uiPriority w:val="99"/>
    <w:qFormat/>
    <w:rsid w:val="00463BB6"/>
  </w:style>
  <w:style w:type="character" w:customStyle="1" w:styleId="ListLabel108">
    <w:name w:val="ListLabel 108"/>
    <w:uiPriority w:val="99"/>
    <w:qFormat/>
    <w:rsid w:val="00463BB6"/>
  </w:style>
  <w:style w:type="character" w:customStyle="1" w:styleId="ListLabel109">
    <w:name w:val="ListLabel 109"/>
    <w:uiPriority w:val="99"/>
    <w:qFormat/>
    <w:rsid w:val="00463BB6"/>
  </w:style>
  <w:style w:type="character" w:customStyle="1" w:styleId="ListLabel110">
    <w:name w:val="ListLabel 110"/>
    <w:uiPriority w:val="99"/>
    <w:qFormat/>
    <w:rsid w:val="00463BB6"/>
  </w:style>
  <w:style w:type="character" w:customStyle="1" w:styleId="ListLabel111">
    <w:name w:val="ListLabel 111"/>
    <w:uiPriority w:val="99"/>
    <w:qFormat/>
    <w:rsid w:val="00463BB6"/>
  </w:style>
  <w:style w:type="character" w:customStyle="1" w:styleId="ListLabel112">
    <w:name w:val="ListLabel 112"/>
    <w:uiPriority w:val="99"/>
    <w:qFormat/>
    <w:rsid w:val="00463BB6"/>
  </w:style>
  <w:style w:type="character" w:customStyle="1" w:styleId="ListLabel113">
    <w:name w:val="ListLabel 113"/>
    <w:uiPriority w:val="99"/>
    <w:qFormat/>
    <w:rsid w:val="00463BB6"/>
  </w:style>
  <w:style w:type="character" w:customStyle="1" w:styleId="ListLabel114">
    <w:name w:val="ListLabel 114"/>
    <w:uiPriority w:val="99"/>
    <w:qFormat/>
    <w:rsid w:val="00463BB6"/>
    <w:rPr>
      <w:sz w:val="24"/>
    </w:rPr>
  </w:style>
  <w:style w:type="character" w:customStyle="1" w:styleId="ListLabel115">
    <w:name w:val="ListLabel 115"/>
    <w:uiPriority w:val="99"/>
    <w:qFormat/>
    <w:rsid w:val="00463BB6"/>
  </w:style>
  <w:style w:type="character" w:customStyle="1" w:styleId="ListLabel116">
    <w:name w:val="ListLabel 116"/>
    <w:uiPriority w:val="99"/>
    <w:qFormat/>
    <w:rsid w:val="00463BB6"/>
  </w:style>
  <w:style w:type="character" w:customStyle="1" w:styleId="ListLabel117">
    <w:name w:val="ListLabel 117"/>
    <w:uiPriority w:val="99"/>
    <w:qFormat/>
    <w:rsid w:val="00463BB6"/>
  </w:style>
  <w:style w:type="character" w:customStyle="1" w:styleId="ListLabel118">
    <w:name w:val="ListLabel 118"/>
    <w:uiPriority w:val="99"/>
    <w:qFormat/>
    <w:rsid w:val="00463BB6"/>
  </w:style>
  <w:style w:type="character" w:customStyle="1" w:styleId="ListLabel119">
    <w:name w:val="ListLabel 119"/>
    <w:uiPriority w:val="99"/>
    <w:qFormat/>
    <w:rsid w:val="00463BB6"/>
  </w:style>
  <w:style w:type="character" w:customStyle="1" w:styleId="ListLabel120">
    <w:name w:val="ListLabel 120"/>
    <w:uiPriority w:val="99"/>
    <w:qFormat/>
    <w:rsid w:val="00463BB6"/>
  </w:style>
  <w:style w:type="character" w:customStyle="1" w:styleId="ListLabel121">
    <w:name w:val="ListLabel 121"/>
    <w:uiPriority w:val="99"/>
    <w:qFormat/>
    <w:rsid w:val="00463BB6"/>
  </w:style>
  <w:style w:type="character" w:customStyle="1" w:styleId="ListLabel122">
    <w:name w:val="ListLabel 122"/>
    <w:uiPriority w:val="99"/>
    <w:qFormat/>
    <w:rsid w:val="00463BB6"/>
  </w:style>
  <w:style w:type="character" w:customStyle="1" w:styleId="ListLabel123">
    <w:name w:val="ListLabel 123"/>
    <w:uiPriority w:val="99"/>
    <w:qFormat/>
    <w:rsid w:val="00463BB6"/>
  </w:style>
  <w:style w:type="character" w:customStyle="1" w:styleId="ListLabel124">
    <w:name w:val="ListLabel 124"/>
    <w:uiPriority w:val="99"/>
    <w:qFormat/>
    <w:rsid w:val="00463BB6"/>
  </w:style>
  <w:style w:type="character" w:customStyle="1" w:styleId="ListLabel125">
    <w:name w:val="ListLabel 125"/>
    <w:uiPriority w:val="99"/>
    <w:qFormat/>
    <w:rsid w:val="00463BB6"/>
  </w:style>
  <w:style w:type="character" w:customStyle="1" w:styleId="ListLabel126">
    <w:name w:val="ListLabel 126"/>
    <w:uiPriority w:val="99"/>
    <w:qFormat/>
    <w:rsid w:val="00463BB6"/>
  </w:style>
  <w:style w:type="character" w:customStyle="1" w:styleId="ListLabel127">
    <w:name w:val="ListLabel 127"/>
    <w:uiPriority w:val="99"/>
    <w:qFormat/>
    <w:rsid w:val="00463BB6"/>
  </w:style>
  <w:style w:type="character" w:customStyle="1" w:styleId="ListLabel128">
    <w:name w:val="ListLabel 128"/>
    <w:uiPriority w:val="99"/>
    <w:qFormat/>
    <w:rsid w:val="00463BB6"/>
  </w:style>
  <w:style w:type="character" w:customStyle="1" w:styleId="ListLabel129">
    <w:name w:val="ListLabel 129"/>
    <w:uiPriority w:val="99"/>
    <w:qFormat/>
    <w:rsid w:val="00463BB6"/>
  </w:style>
  <w:style w:type="character" w:customStyle="1" w:styleId="ListLabel130">
    <w:name w:val="ListLabel 130"/>
    <w:uiPriority w:val="99"/>
    <w:qFormat/>
    <w:rsid w:val="00463BB6"/>
  </w:style>
  <w:style w:type="character" w:customStyle="1" w:styleId="ListLabel131">
    <w:name w:val="ListLabel 131"/>
    <w:uiPriority w:val="99"/>
    <w:qFormat/>
    <w:rsid w:val="00463BB6"/>
  </w:style>
  <w:style w:type="character" w:customStyle="1" w:styleId="ListLabel132">
    <w:name w:val="ListLabel 132"/>
    <w:uiPriority w:val="99"/>
    <w:qFormat/>
    <w:rsid w:val="00463BB6"/>
  </w:style>
  <w:style w:type="character" w:customStyle="1" w:styleId="ListLabel133">
    <w:name w:val="ListLabel 133"/>
    <w:uiPriority w:val="99"/>
    <w:qFormat/>
    <w:rsid w:val="00463BB6"/>
  </w:style>
  <w:style w:type="character" w:customStyle="1" w:styleId="ListLabel134">
    <w:name w:val="ListLabel 134"/>
    <w:uiPriority w:val="99"/>
    <w:qFormat/>
    <w:rsid w:val="00463BB6"/>
  </w:style>
  <w:style w:type="character" w:customStyle="1" w:styleId="ListLabel135">
    <w:name w:val="ListLabel 135"/>
    <w:uiPriority w:val="99"/>
    <w:qFormat/>
    <w:rsid w:val="00463BB6"/>
  </w:style>
  <w:style w:type="character" w:customStyle="1" w:styleId="ListLabel136">
    <w:name w:val="ListLabel 136"/>
    <w:uiPriority w:val="99"/>
    <w:qFormat/>
    <w:rsid w:val="00463BB6"/>
  </w:style>
  <w:style w:type="character" w:customStyle="1" w:styleId="ListLabel137">
    <w:name w:val="ListLabel 137"/>
    <w:uiPriority w:val="99"/>
    <w:qFormat/>
    <w:rsid w:val="00463BB6"/>
  </w:style>
  <w:style w:type="character" w:customStyle="1" w:styleId="ListLabel138">
    <w:name w:val="ListLabel 138"/>
    <w:uiPriority w:val="99"/>
    <w:qFormat/>
    <w:rsid w:val="00463BB6"/>
  </w:style>
  <w:style w:type="character" w:customStyle="1" w:styleId="ListLabel139">
    <w:name w:val="ListLabel 139"/>
    <w:uiPriority w:val="99"/>
    <w:qFormat/>
    <w:rsid w:val="00463BB6"/>
  </w:style>
  <w:style w:type="character" w:customStyle="1" w:styleId="ListLabel140">
    <w:name w:val="ListLabel 140"/>
    <w:uiPriority w:val="99"/>
    <w:qFormat/>
    <w:rsid w:val="00463BB6"/>
  </w:style>
  <w:style w:type="character" w:customStyle="1" w:styleId="ListLabel141">
    <w:name w:val="ListLabel 141"/>
    <w:uiPriority w:val="99"/>
    <w:qFormat/>
    <w:rsid w:val="00463BB6"/>
  </w:style>
  <w:style w:type="character" w:customStyle="1" w:styleId="ListLabel142">
    <w:name w:val="ListLabel 142"/>
    <w:uiPriority w:val="99"/>
    <w:qFormat/>
    <w:rsid w:val="00463BB6"/>
  </w:style>
  <w:style w:type="character" w:customStyle="1" w:styleId="ListLabel143">
    <w:name w:val="ListLabel 143"/>
    <w:uiPriority w:val="99"/>
    <w:qFormat/>
    <w:rsid w:val="00463BB6"/>
  </w:style>
  <w:style w:type="character" w:customStyle="1" w:styleId="ListLabel144">
    <w:name w:val="ListLabel 144"/>
    <w:uiPriority w:val="99"/>
    <w:qFormat/>
    <w:rsid w:val="00463BB6"/>
  </w:style>
  <w:style w:type="character" w:customStyle="1" w:styleId="ListLabel145">
    <w:name w:val="ListLabel 145"/>
    <w:uiPriority w:val="99"/>
    <w:qFormat/>
    <w:rsid w:val="00463BB6"/>
  </w:style>
  <w:style w:type="character" w:customStyle="1" w:styleId="ListLabel146">
    <w:name w:val="ListLabel 146"/>
    <w:uiPriority w:val="99"/>
    <w:qFormat/>
    <w:rsid w:val="00463BB6"/>
  </w:style>
  <w:style w:type="character" w:customStyle="1" w:styleId="ListLabel147">
    <w:name w:val="ListLabel 147"/>
    <w:uiPriority w:val="99"/>
    <w:qFormat/>
    <w:rsid w:val="00463BB6"/>
  </w:style>
  <w:style w:type="character" w:customStyle="1" w:styleId="ListLabel148">
    <w:name w:val="ListLabel 148"/>
    <w:uiPriority w:val="99"/>
    <w:qFormat/>
    <w:rsid w:val="00463BB6"/>
  </w:style>
  <w:style w:type="character" w:customStyle="1" w:styleId="ListLabel149">
    <w:name w:val="ListLabel 149"/>
    <w:uiPriority w:val="99"/>
    <w:qFormat/>
    <w:rsid w:val="00463BB6"/>
  </w:style>
  <w:style w:type="character" w:customStyle="1" w:styleId="ListLabel150">
    <w:name w:val="ListLabel 150"/>
    <w:uiPriority w:val="99"/>
    <w:qFormat/>
    <w:rsid w:val="00463BB6"/>
    <w:rPr>
      <w:sz w:val="24"/>
    </w:rPr>
  </w:style>
  <w:style w:type="character" w:customStyle="1" w:styleId="ListLabel151">
    <w:name w:val="ListLabel 151"/>
    <w:uiPriority w:val="99"/>
    <w:qFormat/>
    <w:rsid w:val="00463BB6"/>
  </w:style>
  <w:style w:type="character" w:customStyle="1" w:styleId="ListLabel152">
    <w:name w:val="ListLabel 152"/>
    <w:uiPriority w:val="99"/>
    <w:qFormat/>
    <w:rsid w:val="00463BB6"/>
  </w:style>
  <w:style w:type="character" w:customStyle="1" w:styleId="ListLabel153">
    <w:name w:val="ListLabel 153"/>
    <w:uiPriority w:val="99"/>
    <w:qFormat/>
    <w:rsid w:val="00463BB6"/>
  </w:style>
  <w:style w:type="character" w:customStyle="1" w:styleId="ListLabel154">
    <w:name w:val="ListLabel 154"/>
    <w:uiPriority w:val="99"/>
    <w:qFormat/>
    <w:rsid w:val="00463BB6"/>
  </w:style>
  <w:style w:type="character" w:customStyle="1" w:styleId="ListLabel155">
    <w:name w:val="ListLabel 155"/>
    <w:uiPriority w:val="99"/>
    <w:qFormat/>
    <w:rsid w:val="00463BB6"/>
  </w:style>
  <w:style w:type="character" w:customStyle="1" w:styleId="ListLabel156">
    <w:name w:val="ListLabel 156"/>
    <w:uiPriority w:val="99"/>
    <w:qFormat/>
    <w:rsid w:val="00463BB6"/>
  </w:style>
  <w:style w:type="character" w:customStyle="1" w:styleId="ListLabel157">
    <w:name w:val="ListLabel 157"/>
    <w:uiPriority w:val="99"/>
    <w:qFormat/>
    <w:rsid w:val="00463BB6"/>
  </w:style>
  <w:style w:type="character" w:customStyle="1" w:styleId="ListLabel158">
    <w:name w:val="ListLabel 158"/>
    <w:uiPriority w:val="99"/>
    <w:qFormat/>
    <w:rsid w:val="00463BB6"/>
  </w:style>
  <w:style w:type="character" w:customStyle="1" w:styleId="ListLabel159">
    <w:name w:val="ListLabel 159"/>
    <w:uiPriority w:val="99"/>
    <w:qFormat/>
    <w:rsid w:val="00463BB6"/>
    <w:rPr>
      <w:sz w:val="24"/>
    </w:rPr>
  </w:style>
  <w:style w:type="character" w:customStyle="1" w:styleId="ListLabel160">
    <w:name w:val="ListLabel 160"/>
    <w:uiPriority w:val="99"/>
    <w:qFormat/>
    <w:rsid w:val="00463BB6"/>
  </w:style>
  <w:style w:type="character" w:customStyle="1" w:styleId="ListLabel161">
    <w:name w:val="ListLabel 161"/>
    <w:uiPriority w:val="99"/>
    <w:qFormat/>
    <w:rsid w:val="00463BB6"/>
  </w:style>
  <w:style w:type="character" w:customStyle="1" w:styleId="ListLabel162">
    <w:name w:val="ListLabel 162"/>
    <w:uiPriority w:val="99"/>
    <w:qFormat/>
    <w:rsid w:val="00463BB6"/>
  </w:style>
  <w:style w:type="character" w:customStyle="1" w:styleId="ListLabel163">
    <w:name w:val="ListLabel 163"/>
    <w:uiPriority w:val="99"/>
    <w:qFormat/>
    <w:rsid w:val="00463BB6"/>
  </w:style>
  <w:style w:type="character" w:customStyle="1" w:styleId="ListLabel164">
    <w:name w:val="ListLabel 164"/>
    <w:uiPriority w:val="99"/>
    <w:qFormat/>
    <w:rsid w:val="00463BB6"/>
  </w:style>
  <w:style w:type="character" w:customStyle="1" w:styleId="ListLabel165">
    <w:name w:val="ListLabel 165"/>
    <w:uiPriority w:val="99"/>
    <w:qFormat/>
    <w:rsid w:val="00463BB6"/>
  </w:style>
  <w:style w:type="character" w:customStyle="1" w:styleId="ListLabel166">
    <w:name w:val="ListLabel 166"/>
    <w:uiPriority w:val="99"/>
    <w:qFormat/>
    <w:rsid w:val="00463BB6"/>
  </w:style>
  <w:style w:type="character" w:customStyle="1" w:styleId="ListLabel167">
    <w:name w:val="ListLabel 167"/>
    <w:uiPriority w:val="99"/>
    <w:qFormat/>
    <w:rsid w:val="00463BB6"/>
  </w:style>
  <w:style w:type="character" w:customStyle="1" w:styleId="ListLabel168">
    <w:name w:val="ListLabel 168"/>
    <w:uiPriority w:val="99"/>
    <w:qFormat/>
    <w:rsid w:val="00463BB6"/>
    <w:rPr>
      <w:sz w:val="24"/>
    </w:rPr>
  </w:style>
  <w:style w:type="character" w:customStyle="1" w:styleId="ListLabel169">
    <w:name w:val="ListLabel 169"/>
    <w:uiPriority w:val="99"/>
    <w:qFormat/>
    <w:rsid w:val="00463BB6"/>
  </w:style>
  <w:style w:type="character" w:customStyle="1" w:styleId="ListLabel170">
    <w:name w:val="ListLabel 170"/>
    <w:uiPriority w:val="99"/>
    <w:qFormat/>
    <w:rsid w:val="00463BB6"/>
  </w:style>
  <w:style w:type="character" w:customStyle="1" w:styleId="ListLabel171">
    <w:name w:val="ListLabel 171"/>
    <w:uiPriority w:val="99"/>
    <w:qFormat/>
    <w:rsid w:val="00463BB6"/>
  </w:style>
  <w:style w:type="character" w:customStyle="1" w:styleId="ListLabel172">
    <w:name w:val="ListLabel 172"/>
    <w:uiPriority w:val="99"/>
    <w:qFormat/>
    <w:rsid w:val="00463BB6"/>
  </w:style>
  <w:style w:type="character" w:customStyle="1" w:styleId="ListLabel173">
    <w:name w:val="ListLabel 173"/>
    <w:uiPriority w:val="99"/>
    <w:qFormat/>
    <w:rsid w:val="00463BB6"/>
  </w:style>
  <w:style w:type="character" w:customStyle="1" w:styleId="ListLabel174">
    <w:name w:val="ListLabel 174"/>
    <w:uiPriority w:val="99"/>
    <w:qFormat/>
    <w:rsid w:val="00463BB6"/>
  </w:style>
  <w:style w:type="character" w:customStyle="1" w:styleId="ListLabel175">
    <w:name w:val="ListLabel 175"/>
    <w:uiPriority w:val="99"/>
    <w:qFormat/>
    <w:rsid w:val="00463BB6"/>
  </w:style>
  <w:style w:type="character" w:customStyle="1" w:styleId="ListLabel176">
    <w:name w:val="ListLabel 176"/>
    <w:uiPriority w:val="99"/>
    <w:qFormat/>
    <w:rsid w:val="00463BB6"/>
  </w:style>
  <w:style w:type="character" w:customStyle="1" w:styleId="ListLabel177">
    <w:name w:val="ListLabel 177"/>
    <w:uiPriority w:val="99"/>
    <w:qFormat/>
    <w:rsid w:val="00463BB6"/>
  </w:style>
  <w:style w:type="character" w:customStyle="1" w:styleId="ListLabel178">
    <w:name w:val="ListLabel 178"/>
    <w:uiPriority w:val="99"/>
    <w:qFormat/>
    <w:rsid w:val="00463BB6"/>
  </w:style>
  <w:style w:type="character" w:customStyle="1" w:styleId="ListLabel179">
    <w:name w:val="ListLabel 179"/>
    <w:uiPriority w:val="99"/>
    <w:qFormat/>
    <w:rsid w:val="00463BB6"/>
  </w:style>
  <w:style w:type="character" w:customStyle="1" w:styleId="ListLabel180">
    <w:name w:val="ListLabel 180"/>
    <w:uiPriority w:val="99"/>
    <w:qFormat/>
    <w:rsid w:val="00463BB6"/>
  </w:style>
  <w:style w:type="character" w:customStyle="1" w:styleId="ListLabel181">
    <w:name w:val="ListLabel 181"/>
    <w:uiPriority w:val="99"/>
    <w:qFormat/>
    <w:rsid w:val="00463BB6"/>
  </w:style>
  <w:style w:type="character" w:customStyle="1" w:styleId="ListLabel182">
    <w:name w:val="ListLabel 182"/>
    <w:uiPriority w:val="99"/>
    <w:qFormat/>
    <w:rsid w:val="00463BB6"/>
  </w:style>
  <w:style w:type="character" w:customStyle="1" w:styleId="ListLabel183">
    <w:name w:val="ListLabel 183"/>
    <w:uiPriority w:val="99"/>
    <w:qFormat/>
    <w:rsid w:val="00463BB6"/>
  </w:style>
  <w:style w:type="character" w:customStyle="1" w:styleId="ListLabel184">
    <w:name w:val="ListLabel 184"/>
    <w:uiPriority w:val="99"/>
    <w:qFormat/>
    <w:rsid w:val="00463BB6"/>
  </w:style>
  <w:style w:type="character" w:customStyle="1" w:styleId="ListLabel185">
    <w:name w:val="ListLabel 185"/>
    <w:uiPriority w:val="99"/>
    <w:qFormat/>
    <w:rsid w:val="00463BB6"/>
  </w:style>
  <w:style w:type="character" w:customStyle="1" w:styleId="ListLabel186">
    <w:name w:val="ListLabel 186"/>
    <w:uiPriority w:val="99"/>
    <w:qFormat/>
    <w:rsid w:val="00463BB6"/>
    <w:rPr>
      <w:sz w:val="20"/>
    </w:rPr>
  </w:style>
  <w:style w:type="character" w:customStyle="1" w:styleId="ListLabel187">
    <w:name w:val="ListLabel 187"/>
    <w:uiPriority w:val="99"/>
    <w:qFormat/>
    <w:rsid w:val="00463BB6"/>
  </w:style>
  <w:style w:type="character" w:customStyle="1" w:styleId="ListLabel188">
    <w:name w:val="ListLabel 188"/>
    <w:uiPriority w:val="99"/>
    <w:qFormat/>
    <w:rsid w:val="00463BB6"/>
  </w:style>
  <w:style w:type="character" w:customStyle="1" w:styleId="ListLabel189">
    <w:name w:val="ListLabel 189"/>
    <w:uiPriority w:val="99"/>
    <w:qFormat/>
    <w:rsid w:val="00463BB6"/>
  </w:style>
  <w:style w:type="character" w:customStyle="1" w:styleId="ListLabel190">
    <w:name w:val="ListLabel 190"/>
    <w:uiPriority w:val="99"/>
    <w:qFormat/>
    <w:rsid w:val="00463BB6"/>
  </w:style>
  <w:style w:type="character" w:customStyle="1" w:styleId="ListLabel191">
    <w:name w:val="ListLabel 191"/>
    <w:uiPriority w:val="99"/>
    <w:qFormat/>
    <w:rsid w:val="00463BB6"/>
  </w:style>
  <w:style w:type="character" w:customStyle="1" w:styleId="ListLabel192">
    <w:name w:val="ListLabel 192"/>
    <w:uiPriority w:val="99"/>
    <w:qFormat/>
    <w:rsid w:val="00463BB6"/>
  </w:style>
  <w:style w:type="character" w:customStyle="1" w:styleId="ListLabel193">
    <w:name w:val="ListLabel 193"/>
    <w:uiPriority w:val="99"/>
    <w:qFormat/>
    <w:rsid w:val="00463BB6"/>
  </w:style>
  <w:style w:type="character" w:customStyle="1" w:styleId="ListLabel194">
    <w:name w:val="ListLabel 194"/>
    <w:uiPriority w:val="99"/>
    <w:qFormat/>
    <w:rsid w:val="00463BB6"/>
  </w:style>
  <w:style w:type="character" w:customStyle="1" w:styleId="ListLabel195">
    <w:name w:val="ListLabel 195"/>
    <w:uiPriority w:val="99"/>
    <w:qFormat/>
    <w:rsid w:val="00463BB6"/>
    <w:rPr>
      <w:sz w:val="20"/>
    </w:rPr>
  </w:style>
  <w:style w:type="character" w:customStyle="1" w:styleId="ListLabel196">
    <w:name w:val="ListLabel 196"/>
    <w:uiPriority w:val="99"/>
    <w:qFormat/>
    <w:rsid w:val="00463BB6"/>
  </w:style>
  <w:style w:type="character" w:customStyle="1" w:styleId="ListLabel197">
    <w:name w:val="ListLabel 197"/>
    <w:uiPriority w:val="99"/>
    <w:qFormat/>
    <w:rsid w:val="00463BB6"/>
  </w:style>
  <w:style w:type="character" w:customStyle="1" w:styleId="ListLabel198">
    <w:name w:val="ListLabel 198"/>
    <w:uiPriority w:val="99"/>
    <w:qFormat/>
    <w:rsid w:val="00463BB6"/>
  </w:style>
  <w:style w:type="character" w:customStyle="1" w:styleId="ListLabel199">
    <w:name w:val="ListLabel 199"/>
    <w:uiPriority w:val="99"/>
    <w:qFormat/>
    <w:rsid w:val="00463BB6"/>
  </w:style>
  <w:style w:type="character" w:customStyle="1" w:styleId="ListLabel200">
    <w:name w:val="ListLabel 200"/>
    <w:uiPriority w:val="99"/>
    <w:qFormat/>
    <w:rsid w:val="00463BB6"/>
  </w:style>
  <w:style w:type="character" w:customStyle="1" w:styleId="ListLabel201">
    <w:name w:val="ListLabel 201"/>
    <w:uiPriority w:val="99"/>
    <w:qFormat/>
    <w:rsid w:val="00463BB6"/>
  </w:style>
  <w:style w:type="character" w:customStyle="1" w:styleId="ListLabel202">
    <w:name w:val="ListLabel 202"/>
    <w:uiPriority w:val="99"/>
    <w:qFormat/>
    <w:rsid w:val="00463BB6"/>
  </w:style>
  <w:style w:type="character" w:customStyle="1" w:styleId="ListLabel203">
    <w:name w:val="ListLabel 203"/>
    <w:uiPriority w:val="99"/>
    <w:qFormat/>
    <w:rsid w:val="00463BB6"/>
  </w:style>
  <w:style w:type="character" w:customStyle="1" w:styleId="ListLabel204">
    <w:name w:val="ListLabel 204"/>
    <w:uiPriority w:val="99"/>
    <w:qFormat/>
    <w:rsid w:val="00463BB6"/>
  </w:style>
  <w:style w:type="character" w:customStyle="1" w:styleId="ListLabel205">
    <w:name w:val="ListLabel 205"/>
    <w:uiPriority w:val="99"/>
    <w:qFormat/>
    <w:rsid w:val="00463BB6"/>
  </w:style>
  <w:style w:type="character" w:customStyle="1" w:styleId="ListLabel206">
    <w:name w:val="ListLabel 206"/>
    <w:uiPriority w:val="99"/>
    <w:qFormat/>
    <w:rsid w:val="00463BB6"/>
  </w:style>
  <w:style w:type="character" w:customStyle="1" w:styleId="ListLabel207">
    <w:name w:val="ListLabel 207"/>
    <w:uiPriority w:val="99"/>
    <w:qFormat/>
    <w:rsid w:val="00463BB6"/>
  </w:style>
  <w:style w:type="character" w:customStyle="1" w:styleId="ListLabel208">
    <w:name w:val="ListLabel 208"/>
    <w:uiPriority w:val="99"/>
    <w:qFormat/>
    <w:rsid w:val="00463BB6"/>
  </w:style>
  <w:style w:type="character" w:customStyle="1" w:styleId="ListLabel209">
    <w:name w:val="ListLabel 209"/>
    <w:uiPriority w:val="99"/>
    <w:qFormat/>
    <w:rsid w:val="00463BB6"/>
  </w:style>
  <w:style w:type="character" w:customStyle="1" w:styleId="ListLabel210">
    <w:name w:val="ListLabel 210"/>
    <w:uiPriority w:val="99"/>
    <w:qFormat/>
    <w:rsid w:val="00463BB6"/>
  </w:style>
  <w:style w:type="character" w:customStyle="1" w:styleId="ListLabel211">
    <w:name w:val="ListLabel 211"/>
    <w:uiPriority w:val="99"/>
    <w:qFormat/>
    <w:rsid w:val="00463BB6"/>
  </w:style>
  <w:style w:type="character" w:customStyle="1" w:styleId="ListLabel212">
    <w:name w:val="ListLabel 212"/>
    <w:uiPriority w:val="99"/>
    <w:qFormat/>
    <w:rsid w:val="00463BB6"/>
  </w:style>
  <w:style w:type="character" w:customStyle="1" w:styleId="ListLabel213">
    <w:name w:val="ListLabel 213"/>
    <w:uiPriority w:val="99"/>
    <w:qFormat/>
    <w:rsid w:val="00463BB6"/>
  </w:style>
  <w:style w:type="character" w:customStyle="1" w:styleId="ListLabel214">
    <w:name w:val="ListLabel 214"/>
    <w:uiPriority w:val="99"/>
    <w:qFormat/>
    <w:rsid w:val="00463BB6"/>
  </w:style>
  <w:style w:type="character" w:customStyle="1" w:styleId="ListLabel215">
    <w:name w:val="ListLabel 215"/>
    <w:uiPriority w:val="99"/>
    <w:qFormat/>
    <w:rsid w:val="00463BB6"/>
  </w:style>
  <w:style w:type="character" w:customStyle="1" w:styleId="ListLabel216">
    <w:name w:val="ListLabel 216"/>
    <w:uiPriority w:val="99"/>
    <w:qFormat/>
    <w:rsid w:val="00463BB6"/>
  </w:style>
  <w:style w:type="character" w:customStyle="1" w:styleId="ListLabel217">
    <w:name w:val="ListLabel 217"/>
    <w:uiPriority w:val="99"/>
    <w:qFormat/>
    <w:rsid w:val="00463BB6"/>
  </w:style>
  <w:style w:type="character" w:customStyle="1" w:styleId="ListLabel218">
    <w:name w:val="ListLabel 218"/>
    <w:uiPriority w:val="99"/>
    <w:qFormat/>
    <w:rsid w:val="00463BB6"/>
  </w:style>
  <w:style w:type="character" w:customStyle="1" w:styleId="ListLabel219">
    <w:name w:val="ListLabel 219"/>
    <w:uiPriority w:val="99"/>
    <w:qFormat/>
    <w:rsid w:val="00463BB6"/>
  </w:style>
  <w:style w:type="character" w:customStyle="1" w:styleId="ListLabel220">
    <w:name w:val="ListLabel 220"/>
    <w:uiPriority w:val="99"/>
    <w:qFormat/>
    <w:rsid w:val="00463BB6"/>
  </w:style>
  <w:style w:type="character" w:customStyle="1" w:styleId="ListLabel221">
    <w:name w:val="ListLabel 221"/>
    <w:uiPriority w:val="99"/>
    <w:qFormat/>
    <w:rsid w:val="00463BB6"/>
  </w:style>
  <w:style w:type="character" w:customStyle="1" w:styleId="ListLabel222">
    <w:name w:val="ListLabel 222"/>
    <w:uiPriority w:val="99"/>
    <w:qFormat/>
    <w:rsid w:val="00463BB6"/>
  </w:style>
  <w:style w:type="character" w:customStyle="1" w:styleId="ListLabel223">
    <w:name w:val="ListLabel 223"/>
    <w:uiPriority w:val="99"/>
    <w:qFormat/>
    <w:rsid w:val="00463BB6"/>
  </w:style>
  <w:style w:type="character" w:customStyle="1" w:styleId="ListLabel224">
    <w:name w:val="ListLabel 224"/>
    <w:uiPriority w:val="99"/>
    <w:qFormat/>
    <w:rsid w:val="00463BB6"/>
  </w:style>
  <w:style w:type="character" w:customStyle="1" w:styleId="ListLabel225">
    <w:name w:val="ListLabel 225"/>
    <w:uiPriority w:val="99"/>
    <w:qFormat/>
    <w:rsid w:val="00463BB6"/>
  </w:style>
  <w:style w:type="character" w:customStyle="1" w:styleId="ListLabel226">
    <w:name w:val="ListLabel 226"/>
    <w:uiPriority w:val="99"/>
    <w:qFormat/>
    <w:rsid w:val="00463BB6"/>
    <w:rPr>
      <w:b/>
      <w:sz w:val="20"/>
    </w:rPr>
  </w:style>
  <w:style w:type="character" w:customStyle="1" w:styleId="ListLabel227">
    <w:name w:val="ListLabel 227"/>
    <w:uiPriority w:val="99"/>
    <w:qFormat/>
    <w:rsid w:val="00463BB6"/>
  </w:style>
  <w:style w:type="character" w:customStyle="1" w:styleId="ListLabel228">
    <w:name w:val="ListLabel 228"/>
    <w:uiPriority w:val="99"/>
    <w:qFormat/>
    <w:rsid w:val="00463BB6"/>
  </w:style>
  <w:style w:type="character" w:customStyle="1" w:styleId="ListLabel229">
    <w:name w:val="ListLabel 229"/>
    <w:uiPriority w:val="99"/>
    <w:qFormat/>
    <w:rsid w:val="00463BB6"/>
  </w:style>
  <w:style w:type="character" w:customStyle="1" w:styleId="ListLabel230">
    <w:name w:val="ListLabel 230"/>
    <w:uiPriority w:val="99"/>
    <w:qFormat/>
    <w:rsid w:val="00463BB6"/>
  </w:style>
  <w:style w:type="character" w:customStyle="1" w:styleId="ListLabel231">
    <w:name w:val="ListLabel 231"/>
    <w:uiPriority w:val="99"/>
    <w:qFormat/>
    <w:rsid w:val="00463BB6"/>
  </w:style>
  <w:style w:type="character" w:customStyle="1" w:styleId="ListLabel232">
    <w:name w:val="ListLabel 232"/>
    <w:uiPriority w:val="99"/>
    <w:qFormat/>
    <w:rsid w:val="00463BB6"/>
  </w:style>
  <w:style w:type="character" w:customStyle="1" w:styleId="ListLabel233">
    <w:name w:val="ListLabel 233"/>
    <w:uiPriority w:val="99"/>
    <w:qFormat/>
    <w:rsid w:val="00463BB6"/>
  </w:style>
  <w:style w:type="character" w:customStyle="1" w:styleId="ListLabel234">
    <w:name w:val="ListLabel 234"/>
    <w:uiPriority w:val="99"/>
    <w:qFormat/>
    <w:rsid w:val="00463BB6"/>
  </w:style>
  <w:style w:type="character" w:customStyle="1" w:styleId="ListLabel235">
    <w:name w:val="ListLabel 235"/>
    <w:uiPriority w:val="99"/>
    <w:qFormat/>
    <w:rsid w:val="00463BB6"/>
    <w:rPr>
      <w:sz w:val="20"/>
    </w:rPr>
  </w:style>
  <w:style w:type="character" w:customStyle="1" w:styleId="ListLabel236">
    <w:name w:val="ListLabel 236"/>
    <w:uiPriority w:val="99"/>
    <w:qFormat/>
    <w:rsid w:val="00463BB6"/>
  </w:style>
  <w:style w:type="character" w:customStyle="1" w:styleId="ListLabel237">
    <w:name w:val="ListLabel 237"/>
    <w:uiPriority w:val="99"/>
    <w:qFormat/>
    <w:rsid w:val="00463BB6"/>
  </w:style>
  <w:style w:type="character" w:customStyle="1" w:styleId="ListLabel238">
    <w:name w:val="ListLabel 238"/>
    <w:uiPriority w:val="99"/>
    <w:qFormat/>
    <w:rsid w:val="00463BB6"/>
  </w:style>
  <w:style w:type="character" w:customStyle="1" w:styleId="ListLabel239">
    <w:name w:val="ListLabel 239"/>
    <w:uiPriority w:val="99"/>
    <w:qFormat/>
    <w:rsid w:val="00463BB6"/>
  </w:style>
  <w:style w:type="character" w:customStyle="1" w:styleId="ListLabel240">
    <w:name w:val="ListLabel 240"/>
    <w:uiPriority w:val="99"/>
    <w:qFormat/>
    <w:rsid w:val="00463BB6"/>
  </w:style>
  <w:style w:type="character" w:customStyle="1" w:styleId="ListLabel241">
    <w:name w:val="ListLabel 241"/>
    <w:uiPriority w:val="99"/>
    <w:qFormat/>
    <w:rsid w:val="00463BB6"/>
  </w:style>
  <w:style w:type="character" w:customStyle="1" w:styleId="ListLabel242">
    <w:name w:val="ListLabel 242"/>
    <w:uiPriority w:val="99"/>
    <w:qFormat/>
    <w:rsid w:val="00463BB6"/>
  </w:style>
  <w:style w:type="character" w:customStyle="1" w:styleId="ListLabel243">
    <w:name w:val="ListLabel 243"/>
    <w:uiPriority w:val="99"/>
    <w:qFormat/>
    <w:rsid w:val="00463BB6"/>
  </w:style>
  <w:style w:type="character" w:customStyle="1" w:styleId="ListLabel244">
    <w:name w:val="ListLabel 244"/>
    <w:uiPriority w:val="99"/>
    <w:qFormat/>
    <w:rsid w:val="00463BB6"/>
    <w:rPr>
      <w:sz w:val="20"/>
    </w:rPr>
  </w:style>
  <w:style w:type="character" w:customStyle="1" w:styleId="ListLabel245">
    <w:name w:val="ListLabel 245"/>
    <w:uiPriority w:val="99"/>
    <w:qFormat/>
    <w:rsid w:val="00463BB6"/>
  </w:style>
  <w:style w:type="character" w:customStyle="1" w:styleId="ListLabel246">
    <w:name w:val="ListLabel 246"/>
    <w:uiPriority w:val="99"/>
    <w:qFormat/>
    <w:rsid w:val="00463BB6"/>
  </w:style>
  <w:style w:type="character" w:customStyle="1" w:styleId="ListLabel247">
    <w:name w:val="ListLabel 247"/>
    <w:uiPriority w:val="99"/>
    <w:qFormat/>
    <w:rsid w:val="00463BB6"/>
  </w:style>
  <w:style w:type="character" w:customStyle="1" w:styleId="ListLabel248">
    <w:name w:val="ListLabel 248"/>
    <w:uiPriority w:val="99"/>
    <w:qFormat/>
    <w:rsid w:val="00463BB6"/>
  </w:style>
  <w:style w:type="character" w:customStyle="1" w:styleId="ListLabel249">
    <w:name w:val="ListLabel 249"/>
    <w:uiPriority w:val="99"/>
    <w:qFormat/>
    <w:rsid w:val="00463BB6"/>
  </w:style>
  <w:style w:type="character" w:customStyle="1" w:styleId="ListLabel250">
    <w:name w:val="ListLabel 250"/>
    <w:uiPriority w:val="99"/>
    <w:qFormat/>
    <w:rsid w:val="00463BB6"/>
  </w:style>
  <w:style w:type="character" w:customStyle="1" w:styleId="ListLabel251">
    <w:name w:val="ListLabel 251"/>
    <w:uiPriority w:val="99"/>
    <w:qFormat/>
    <w:rsid w:val="00463BB6"/>
  </w:style>
  <w:style w:type="character" w:customStyle="1" w:styleId="ListLabel252">
    <w:name w:val="ListLabel 252"/>
    <w:uiPriority w:val="99"/>
    <w:qFormat/>
    <w:rsid w:val="00463BB6"/>
  </w:style>
  <w:style w:type="character" w:customStyle="1" w:styleId="ListLabel253">
    <w:name w:val="ListLabel 253"/>
    <w:uiPriority w:val="99"/>
    <w:qFormat/>
    <w:rsid w:val="00463BB6"/>
    <w:rPr>
      <w:sz w:val="20"/>
    </w:rPr>
  </w:style>
  <w:style w:type="character" w:customStyle="1" w:styleId="ListLabel254">
    <w:name w:val="ListLabel 254"/>
    <w:uiPriority w:val="99"/>
    <w:qFormat/>
    <w:rsid w:val="00463BB6"/>
  </w:style>
  <w:style w:type="character" w:customStyle="1" w:styleId="ListLabel255">
    <w:name w:val="ListLabel 255"/>
    <w:uiPriority w:val="99"/>
    <w:qFormat/>
    <w:rsid w:val="00463BB6"/>
  </w:style>
  <w:style w:type="character" w:customStyle="1" w:styleId="ListLabel256">
    <w:name w:val="ListLabel 256"/>
    <w:uiPriority w:val="99"/>
    <w:qFormat/>
    <w:rsid w:val="00463BB6"/>
  </w:style>
  <w:style w:type="character" w:customStyle="1" w:styleId="ListLabel257">
    <w:name w:val="ListLabel 257"/>
    <w:uiPriority w:val="99"/>
    <w:qFormat/>
    <w:rsid w:val="00463BB6"/>
  </w:style>
  <w:style w:type="character" w:customStyle="1" w:styleId="ListLabel258">
    <w:name w:val="ListLabel 258"/>
    <w:uiPriority w:val="99"/>
    <w:qFormat/>
    <w:rsid w:val="00463BB6"/>
  </w:style>
  <w:style w:type="character" w:customStyle="1" w:styleId="ListLabel259">
    <w:name w:val="ListLabel 259"/>
    <w:uiPriority w:val="99"/>
    <w:qFormat/>
    <w:rsid w:val="00463BB6"/>
  </w:style>
  <w:style w:type="character" w:customStyle="1" w:styleId="ListLabel260">
    <w:name w:val="ListLabel 260"/>
    <w:uiPriority w:val="99"/>
    <w:qFormat/>
    <w:rsid w:val="00463BB6"/>
  </w:style>
  <w:style w:type="character" w:customStyle="1" w:styleId="ListLabel261">
    <w:name w:val="ListLabel 261"/>
    <w:uiPriority w:val="99"/>
    <w:qFormat/>
    <w:rsid w:val="00463BB6"/>
  </w:style>
  <w:style w:type="character" w:customStyle="1" w:styleId="ListLabel262">
    <w:name w:val="ListLabel 262"/>
    <w:uiPriority w:val="99"/>
    <w:qFormat/>
    <w:rsid w:val="00463BB6"/>
    <w:rPr>
      <w:sz w:val="20"/>
    </w:rPr>
  </w:style>
  <w:style w:type="character" w:customStyle="1" w:styleId="ListLabel263">
    <w:name w:val="ListLabel 263"/>
    <w:uiPriority w:val="99"/>
    <w:qFormat/>
    <w:rsid w:val="00463BB6"/>
  </w:style>
  <w:style w:type="character" w:customStyle="1" w:styleId="ListLabel264">
    <w:name w:val="ListLabel 264"/>
    <w:uiPriority w:val="99"/>
    <w:qFormat/>
    <w:rsid w:val="00463BB6"/>
  </w:style>
  <w:style w:type="character" w:customStyle="1" w:styleId="ListLabel265">
    <w:name w:val="ListLabel 265"/>
    <w:uiPriority w:val="99"/>
    <w:qFormat/>
    <w:rsid w:val="00463BB6"/>
  </w:style>
  <w:style w:type="character" w:customStyle="1" w:styleId="ListLabel266">
    <w:name w:val="ListLabel 266"/>
    <w:uiPriority w:val="99"/>
    <w:qFormat/>
    <w:rsid w:val="00463BB6"/>
  </w:style>
  <w:style w:type="character" w:customStyle="1" w:styleId="ListLabel267">
    <w:name w:val="ListLabel 267"/>
    <w:uiPriority w:val="99"/>
    <w:qFormat/>
    <w:rsid w:val="00463BB6"/>
  </w:style>
  <w:style w:type="character" w:customStyle="1" w:styleId="ListLabel268">
    <w:name w:val="ListLabel 268"/>
    <w:uiPriority w:val="99"/>
    <w:qFormat/>
    <w:rsid w:val="00463BB6"/>
  </w:style>
  <w:style w:type="character" w:customStyle="1" w:styleId="ListLabel269">
    <w:name w:val="ListLabel 269"/>
    <w:uiPriority w:val="99"/>
    <w:qFormat/>
    <w:rsid w:val="00463BB6"/>
  </w:style>
  <w:style w:type="character" w:customStyle="1" w:styleId="ListLabel270">
    <w:name w:val="ListLabel 270"/>
    <w:uiPriority w:val="99"/>
    <w:qFormat/>
    <w:rsid w:val="00463BB6"/>
  </w:style>
  <w:style w:type="character" w:customStyle="1" w:styleId="ListLabel271">
    <w:name w:val="ListLabel 271"/>
    <w:uiPriority w:val="99"/>
    <w:qFormat/>
    <w:rsid w:val="00463BB6"/>
    <w:rPr>
      <w:sz w:val="20"/>
    </w:rPr>
  </w:style>
  <w:style w:type="character" w:customStyle="1" w:styleId="ListLabel272">
    <w:name w:val="ListLabel 272"/>
    <w:uiPriority w:val="99"/>
    <w:qFormat/>
    <w:rsid w:val="00463BB6"/>
  </w:style>
  <w:style w:type="character" w:customStyle="1" w:styleId="ListLabel273">
    <w:name w:val="ListLabel 273"/>
    <w:uiPriority w:val="99"/>
    <w:qFormat/>
    <w:rsid w:val="00463BB6"/>
  </w:style>
  <w:style w:type="character" w:customStyle="1" w:styleId="ListLabel274">
    <w:name w:val="ListLabel 274"/>
    <w:uiPriority w:val="99"/>
    <w:qFormat/>
    <w:rsid w:val="00463BB6"/>
  </w:style>
  <w:style w:type="character" w:customStyle="1" w:styleId="ListLabel275">
    <w:name w:val="ListLabel 275"/>
    <w:uiPriority w:val="99"/>
    <w:qFormat/>
    <w:rsid w:val="00463BB6"/>
  </w:style>
  <w:style w:type="character" w:customStyle="1" w:styleId="ListLabel276">
    <w:name w:val="ListLabel 276"/>
    <w:uiPriority w:val="99"/>
    <w:qFormat/>
    <w:rsid w:val="00463BB6"/>
  </w:style>
  <w:style w:type="character" w:customStyle="1" w:styleId="ListLabel277">
    <w:name w:val="ListLabel 277"/>
    <w:uiPriority w:val="99"/>
    <w:qFormat/>
    <w:rsid w:val="00463BB6"/>
  </w:style>
  <w:style w:type="character" w:customStyle="1" w:styleId="ListLabel278">
    <w:name w:val="ListLabel 278"/>
    <w:uiPriority w:val="99"/>
    <w:qFormat/>
    <w:rsid w:val="00463BB6"/>
  </w:style>
  <w:style w:type="character" w:customStyle="1" w:styleId="ListLabel279">
    <w:name w:val="ListLabel 279"/>
    <w:uiPriority w:val="99"/>
    <w:qFormat/>
    <w:rsid w:val="00463BB6"/>
  </w:style>
  <w:style w:type="character" w:customStyle="1" w:styleId="ListLabel280">
    <w:name w:val="ListLabel 280"/>
    <w:uiPriority w:val="99"/>
    <w:qFormat/>
    <w:rsid w:val="00463BB6"/>
    <w:rPr>
      <w:sz w:val="20"/>
    </w:rPr>
  </w:style>
  <w:style w:type="character" w:customStyle="1" w:styleId="ListLabel281">
    <w:name w:val="ListLabel 281"/>
    <w:uiPriority w:val="99"/>
    <w:qFormat/>
    <w:rsid w:val="00463BB6"/>
  </w:style>
  <w:style w:type="character" w:customStyle="1" w:styleId="ListLabel282">
    <w:name w:val="ListLabel 282"/>
    <w:uiPriority w:val="99"/>
    <w:qFormat/>
    <w:rsid w:val="00463BB6"/>
  </w:style>
  <w:style w:type="character" w:customStyle="1" w:styleId="ListLabel283">
    <w:name w:val="ListLabel 283"/>
    <w:uiPriority w:val="99"/>
    <w:qFormat/>
    <w:rsid w:val="00463BB6"/>
  </w:style>
  <w:style w:type="character" w:customStyle="1" w:styleId="ListLabel284">
    <w:name w:val="ListLabel 284"/>
    <w:uiPriority w:val="99"/>
    <w:qFormat/>
    <w:rsid w:val="00463BB6"/>
  </w:style>
  <w:style w:type="character" w:customStyle="1" w:styleId="ListLabel285">
    <w:name w:val="ListLabel 285"/>
    <w:uiPriority w:val="99"/>
    <w:qFormat/>
    <w:rsid w:val="00463BB6"/>
  </w:style>
  <w:style w:type="character" w:customStyle="1" w:styleId="ListLabel286">
    <w:name w:val="ListLabel 286"/>
    <w:uiPriority w:val="99"/>
    <w:qFormat/>
    <w:rsid w:val="00463BB6"/>
  </w:style>
  <w:style w:type="character" w:customStyle="1" w:styleId="ListLabel287">
    <w:name w:val="ListLabel 287"/>
    <w:uiPriority w:val="99"/>
    <w:qFormat/>
    <w:rsid w:val="00463BB6"/>
  </w:style>
  <w:style w:type="character" w:customStyle="1" w:styleId="ListLabel288">
    <w:name w:val="ListLabel 288"/>
    <w:uiPriority w:val="99"/>
    <w:qFormat/>
    <w:rsid w:val="00463BB6"/>
  </w:style>
  <w:style w:type="character" w:customStyle="1" w:styleId="ListLabel289">
    <w:name w:val="ListLabel 289"/>
    <w:uiPriority w:val="99"/>
    <w:qFormat/>
    <w:rsid w:val="00463BB6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463BB6"/>
  </w:style>
  <w:style w:type="character" w:customStyle="1" w:styleId="ListLabel291">
    <w:name w:val="ListLabel 291"/>
    <w:uiPriority w:val="99"/>
    <w:qFormat/>
    <w:rsid w:val="00463BB6"/>
  </w:style>
  <w:style w:type="character" w:customStyle="1" w:styleId="ListLabel292">
    <w:name w:val="ListLabel 292"/>
    <w:uiPriority w:val="99"/>
    <w:qFormat/>
    <w:rsid w:val="00463BB6"/>
  </w:style>
  <w:style w:type="character" w:customStyle="1" w:styleId="ListLabel293">
    <w:name w:val="ListLabel 293"/>
    <w:uiPriority w:val="99"/>
    <w:qFormat/>
    <w:rsid w:val="00463BB6"/>
  </w:style>
  <w:style w:type="character" w:customStyle="1" w:styleId="ListLabel294">
    <w:name w:val="ListLabel 294"/>
    <w:uiPriority w:val="99"/>
    <w:qFormat/>
    <w:rsid w:val="00463BB6"/>
  </w:style>
  <w:style w:type="character" w:customStyle="1" w:styleId="ListLabel295">
    <w:name w:val="ListLabel 295"/>
    <w:uiPriority w:val="99"/>
    <w:qFormat/>
    <w:rsid w:val="00463BB6"/>
  </w:style>
  <w:style w:type="character" w:customStyle="1" w:styleId="ListLabel296">
    <w:name w:val="ListLabel 296"/>
    <w:uiPriority w:val="99"/>
    <w:qFormat/>
    <w:rsid w:val="00463BB6"/>
  </w:style>
  <w:style w:type="character" w:customStyle="1" w:styleId="ListLabel297">
    <w:name w:val="ListLabel 297"/>
    <w:uiPriority w:val="99"/>
    <w:qFormat/>
    <w:rsid w:val="00463BB6"/>
  </w:style>
  <w:style w:type="character" w:customStyle="1" w:styleId="ListLabel298">
    <w:name w:val="ListLabel 298"/>
    <w:uiPriority w:val="99"/>
    <w:qFormat/>
    <w:rsid w:val="00463BB6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463BB6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463BB6"/>
    <w:rPr>
      <w:b/>
    </w:rPr>
  </w:style>
  <w:style w:type="character" w:customStyle="1" w:styleId="ListLabel299">
    <w:name w:val="ListLabel 299"/>
    <w:uiPriority w:val="99"/>
    <w:qFormat/>
    <w:rsid w:val="00463BB6"/>
    <w:rPr>
      <w:sz w:val="20"/>
    </w:rPr>
  </w:style>
  <w:style w:type="character" w:customStyle="1" w:styleId="ListLabel300">
    <w:name w:val="ListLabel 300"/>
    <w:uiPriority w:val="99"/>
    <w:qFormat/>
    <w:rsid w:val="00463BB6"/>
  </w:style>
  <w:style w:type="character" w:customStyle="1" w:styleId="ListLabel301">
    <w:name w:val="ListLabel 301"/>
    <w:uiPriority w:val="99"/>
    <w:qFormat/>
    <w:rsid w:val="00463BB6"/>
  </w:style>
  <w:style w:type="character" w:customStyle="1" w:styleId="ListLabel302">
    <w:name w:val="ListLabel 302"/>
    <w:uiPriority w:val="99"/>
    <w:qFormat/>
    <w:rsid w:val="00463BB6"/>
  </w:style>
  <w:style w:type="character" w:customStyle="1" w:styleId="ListLabel303">
    <w:name w:val="ListLabel 303"/>
    <w:uiPriority w:val="99"/>
    <w:qFormat/>
    <w:rsid w:val="00463BB6"/>
  </w:style>
  <w:style w:type="character" w:customStyle="1" w:styleId="ListLabel304">
    <w:name w:val="ListLabel 304"/>
    <w:uiPriority w:val="99"/>
    <w:qFormat/>
    <w:rsid w:val="00463BB6"/>
  </w:style>
  <w:style w:type="character" w:customStyle="1" w:styleId="ListLabel305">
    <w:name w:val="ListLabel 305"/>
    <w:uiPriority w:val="99"/>
    <w:qFormat/>
    <w:rsid w:val="00463BB6"/>
  </w:style>
  <w:style w:type="character" w:customStyle="1" w:styleId="ListLabel306">
    <w:name w:val="ListLabel 306"/>
    <w:uiPriority w:val="99"/>
    <w:qFormat/>
    <w:rsid w:val="00463BB6"/>
  </w:style>
  <w:style w:type="character" w:customStyle="1" w:styleId="ListLabel307">
    <w:name w:val="ListLabel 307"/>
    <w:uiPriority w:val="99"/>
    <w:qFormat/>
    <w:rsid w:val="00463BB6"/>
  </w:style>
  <w:style w:type="character" w:customStyle="1" w:styleId="ListLabel308">
    <w:name w:val="ListLabel 308"/>
    <w:uiPriority w:val="99"/>
    <w:qFormat/>
    <w:rsid w:val="00463BB6"/>
    <w:rPr>
      <w:sz w:val="20"/>
    </w:rPr>
  </w:style>
  <w:style w:type="character" w:customStyle="1" w:styleId="ListLabel309">
    <w:name w:val="ListLabel 309"/>
    <w:uiPriority w:val="99"/>
    <w:qFormat/>
    <w:rsid w:val="00463BB6"/>
    <w:rPr>
      <w:sz w:val="20"/>
    </w:rPr>
  </w:style>
  <w:style w:type="character" w:customStyle="1" w:styleId="ListLabel310">
    <w:name w:val="ListLabel 310"/>
    <w:uiPriority w:val="99"/>
    <w:qFormat/>
    <w:rsid w:val="00463BB6"/>
  </w:style>
  <w:style w:type="character" w:customStyle="1" w:styleId="ListLabel311">
    <w:name w:val="ListLabel 311"/>
    <w:uiPriority w:val="99"/>
    <w:qFormat/>
    <w:rsid w:val="00463BB6"/>
  </w:style>
  <w:style w:type="character" w:customStyle="1" w:styleId="ListLabel312">
    <w:name w:val="ListLabel 312"/>
    <w:uiPriority w:val="99"/>
    <w:qFormat/>
    <w:rsid w:val="00463BB6"/>
  </w:style>
  <w:style w:type="character" w:customStyle="1" w:styleId="ListLabel313">
    <w:name w:val="ListLabel 313"/>
    <w:uiPriority w:val="99"/>
    <w:qFormat/>
    <w:rsid w:val="00463BB6"/>
  </w:style>
  <w:style w:type="character" w:customStyle="1" w:styleId="ListLabel314">
    <w:name w:val="ListLabel 314"/>
    <w:uiPriority w:val="99"/>
    <w:qFormat/>
    <w:rsid w:val="00463BB6"/>
  </w:style>
  <w:style w:type="character" w:customStyle="1" w:styleId="ListLabel315">
    <w:name w:val="ListLabel 315"/>
    <w:uiPriority w:val="99"/>
    <w:qFormat/>
    <w:rsid w:val="00463BB6"/>
  </w:style>
  <w:style w:type="character" w:customStyle="1" w:styleId="ListLabel316">
    <w:name w:val="ListLabel 316"/>
    <w:uiPriority w:val="99"/>
    <w:qFormat/>
    <w:rsid w:val="00463BB6"/>
  </w:style>
  <w:style w:type="character" w:customStyle="1" w:styleId="ListLabel317">
    <w:name w:val="ListLabel 317"/>
    <w:uiPriority w:val="99"/>
    <w:qFormat/>
    <w:rsid w:val="00463BB6"/>
  </w:style>
  <w:style w:type="character" w:customStyle="1" w:styleId="ListLabel318">
    <w:name w:val="ListLabel 318"/>
    <w:uiPriority w:val="99"/>
    <w:qFormat/>
    <w:rsid w:val="00463BB6"/>
    <w:rPr>
      <w:sz w:val="20"/>
    </w:rPr>
  </w:style>
  <w:style w:type="character" w:customStyle="1" w:styleId="ListLabel319">
    <w:name w:val="ListLabel 319"/>
    <w:uiPriority w:val="99"/>
    <w:qFormat/>
    <w:rsid w:val="00463BB6"/>
  </w:style>
  <w:style w:type="character" w:customStyle="1" w:styleId="ListLabel320">
    <w:name w:val="ListLabel 320"/>
    <w:uiPriority w:val="99"/>
    <w:qFormat/>
    <w:rsid w:val="00463BB6"/>
  </w:style>
  <w:style w:type="character" w:customStyle="1" w:styleId="ListLabel321">
    <w:name w:val="ListLabel 321"/>
    <w:uiPriority w:val="99"/>
    <w:qFormat/>
    <w:rsid w:val="00463BB6"/>
  </w:style>
  <w:style w:type="character" w:customStyle="1" w:styleId="ListLabel322">
    <w:name w:val="ListLabel 322"/>
    <w:uiPriority w:val="99"/>
    <w:qFormat/>
    <w:rsid w:val="00463BB6"/>
  </w:style>
  <w:style w:type="character" w:customStyle="1" w:styleId="ListLabel323">
    <w:name w:val="ListLabel 323"/>
    <w:uiPriority w:val="99"/>
    <w:qFormat/>
    <w:rsid w:val="00463BB6"/>
  </w:style>
  <w:style w:type="character" w:customStyle="1" w:styleId="ListLabel324">
    <w:name w:val="ListLabel 324"/>
    <w:uiPriority w:val="99"/>
    <w:qFormat/>
    <w:rsid w:val="00463BB6"/>
  </w:style>
  <w:style w:type="character" w:customStyle="1" w:styleId="ListLabel325">
    <w:name w:val="ListLabel 325"/>
    <w:uiPriority w:val="99"/>
    <w:qFormat/>
    <w:rsid w:val="00463BB6"/>
  </w:style>
  <w:style w:type="character" w:customStyle="1" w:styleId="ListLabel326">
    <w:name w:val="ListLabel 326"/>
    <w:uiPriority w:val="99"/>
    <w:qFormat/>
    <w:rsid w:val="00463BB6"/>
  </w:style>
  <w:style w:type="character" w:customStyle="1" w:styleId="ListLabel327">
    <w:name w:val="ListLabel 327"/>
    <w:uiPriority w:val="99"/>
    <w:qFormat/>
    <w:rsid w:val="00463BB6"/>
    <w:rPr>
      <w:b/>
      <w:sz w:val="20"/>
    </w:rPr>
  </w:style>
  <w:style w:type="character" w:customStyle="1" w:styleId="ListLabel328">
    <w:name w:val="ListLabel 328"/>
    <w:uiPriority w:val="99"/>
    <w:qFormat/>
    <w:rsid w:val="00463BB6"/>
  </w:style>
  <w:style w:type="character" w:customStyle="1" w:styleId="ListLabel329">
    <w:name w:val="ListLabel 329"/>
    <w:uiPriority w:val="99"/>
    <w:qFormat/>
    <w:rsid w:val="00463BB6"/>
  </w:style>
  <w:style w:type="character" w:customStyle="1" w:styleId="ListLabel330">
    <w:name w:val="ListLabel 330"/>
    <w:uiPriority w:val="99"/>
    <w:qFormat/>
    <w:rsid w:val="00463BB6"/>
  </w:style>
  <w:style w:type="character" w:customStyle="1" w:styleId="ListLabel331">
    <w:name w:val="ListLabel 331"/>
    <w:uiPriority w:val="99"/>
    <w:qFormat/>
    <w:rsid w:val="00463BB6"/>
  </w:style>
  <w:style w:type="character" w:customStyle="1" w:styleId="ListLabel332">
    <w:name w:val="ListLabel 332"/>
    <w:uiPriority w:val="99"/>
    <w:qFormat/>
    <w:rsid w:val="00463BB6"/>
  </w:style>
  <w:style w:type="character" w:customStyle="1" w:styleId="ListLabel333">
    <w:name w:val="ListLabel 333"/>
    <w:uiPriority w:val="99"/>
    <w:qFormat/>
    <w:rsid w:val="00463BB6"/>
  </w:style>
  <w:style w:type="character" w:customStyle="1" w:styleId="ListLabel334">
    <w:name w:val="ListLabel 334"/>
    <w:uiPriority w:val="99"/>
    <w:qFormat/>
    <w:rsid w:val="00463BB6"/>
  </w:style>
  <w:style w:type="character" w:customStyle="1" w:styleId="ListLabel335">
    <w:name w:val="ListLabel 335"/>
    <w:uiPriority w:val="99"/>
    <w:qFormat/>
    <w:rsid w:val="00463BB6"/>
  </w:style>
  <w:style w:type="character" w:customStyle="1" w:styleId="ListLabel336">
    <w:name w:val="ListLabel 336"/>
    <w:uiPriority w:val="99"/>
    <w:qFormat/>
    <w:rsid w:val="00463BB6"/>
    <w:rPr>
      <w:sz w:val="20"/>
    </w:rPr>
  </w:style>
  <w:style w:type="character" w:customStyle="1" w:styleId="ListLabel337">
    <w:name w:val="ListLabel 337"/>
    <w:uiPriority w:val="99"/>
    <w:qFormat/>
    <w:rsid w:val="00463BB6"/>
  </w:style>
  <w:style w:type="character" w:customStyle="1" w:styleId="ListLabel338">
    <w:name w:val="ListLabel 338"/>
    <w:uiPriority w:val="99"/>
    <w:qFormat/>
    <w:rsid w:val="00463BB6"/>
  </w:style>
  <w:style w:type="character" w:customStyle="1" w:styleId="ListLabel339">
    <w:name w:val="ListLabel 339"/>
    <w:uiPriority w:val="99"/>
    <w:qFormat/>
    <w:rsid w:val="00463BB6"/>
  </w:style>
  <w:style w:type="character" w:customStyle="1" w:styleId="ListLabel340">
    <w:name w:val="ListLabel 340"/>
    <w:uiPriority w:val="99"/>
    <w:qFormat/>
    <w:rsid w:val="00463BB6"/>
  </w:style>
  <w:style w:type="character" w:customStyle="1" w:styleId="ListLabel341">
    <w:name w:val="ListLabel 341"/>
    <w:uiPriority w:val="99"/>
    <w:qFormat/>
    <w:rsid w:val="00463BB6"/>
  </w:style>
  <w:style w:type="character" w:customStyle="1" w:styleId="ListLabel342">
    <w:name w:val="ListLabel 342"/>
    <w:uiPriority w:val="99"/>
    <w:qFormat/>
    <w:rsid w:val="00463BB6"/>
  </w:style>
  <w:style w:type="character" w:customStyle="1" w:styleId="ListLabel343">
    <w:name w:val="ListLabel 343"/>
    <w:uiPriority w:val="99"/>
    <w:qFormat/>
    <w:rsid w:val="00463BB6"/>
  </w:style>
  <w:style w:type="character" w:customStyle="1" w:styleId="ListLabel344">
    <w:name w:val="ListLabel 344"/>
    <w:uiPriority w:val="99"/>
    <w:qFormat/>
    <w:rsid w:val="00463BB6"/>
  </w:style>
  <w:style w:type="character" w:customStyle="1" w:styleId="ListLabel345">
    <w:name w:val="ListLabel 345"/>
    <w:uiPriority w:val="99"/>
    <w:qFormat/>
    <w:rsid w:val="00463BB6"/>
    <w:rPr>
      <w:sz w:val="20"/>
    </w:rPr>
  </w:style>
  <w:style w:type="character" w:customStyle="1" w:styleId="ListLabel346">
    <w:name w:val="ListLabel 346"/>
    <w:uiPriority w:val="99"/>
    <w:qFormat/>
    <w:rsid w:val="00463BB6"/>
  </w:style>
  <w:style w:type="character" w:customStyle="1" w:styleId="ListLabel347">
    <w:name w:val="ListLabel 347"/>
    <w:uiPriority w:val="99"/>
    <w:qFormat/>
    <w:rsid w:val="00463BB6"/>
  </w:style>
  <w:style w:type="character" w:customStyle="1" w:styleId="ListLabel348">
    <w:name w:val="ListLabel 348"/>
    <w:uiPriority w:val="99"/>
    <w:qFormat/>
    <w:rsid w:val="00463BB6"/>
  </w:style>
  <w:style w:type="character" w:customStyle="1" w:styleId="ListLabel349">
    <w:name w:val="ListLabel 349"/>
    <w:uiPriority w:val="99"/>
    <w:qFormat/>
    <w:rsid w:val="00463BB6"/>
  </w:style>
  <w:style w:type="character" w:customStyle="1" w:styleId="ListLabel350">
    <w:name w:val="ListLabel 350"/>
    <w:uiPriority w:val="99"/>
    <w:qFormat/>
    <w:rsid w:val="00463BB6"/>
  </w:style>
  <w:style w:type="character" w:customStyle="1" w:styleId="ListLabel351">
    <w:name w:val="ListLabel 351"/>
    <w:uiPriority w:val="99"/>
    <w:qFormat/>
    <w:rsid w:val="00463BB6"/>
  </w:style>
  <w:style w:type="character" w:customStyle="1" w:styleId="ListLabel352">
    <w:name w:val="ListLabel 352"/>
    <w:uiPriority w:val="99"/>
    <w:qFormat/>
    <w:rsid w:val="00463BB6"/>
  </w:style>
  <w:style w:type="character" w:customStyle="1" w:styleId="ListLabel353">
    <w:name w:val="ListLabel 353"/>
    <w:uiPriority w:val="99"/>
    <w:qFormat/>
    <w:rsid w:val="00463BB6"/>
  </w:style>
  <w:style w:type="character" w:customStyle="1" w:styleId="ListLabel354">
    <w:name w:val="ListLabel 354"/>
    <w:uiPriority w:val="99"/>
    <w:qFormat/>
    <w:rsid w:val="00463BB6"/>
    <w:rPr>
      <w:sz w:val="20"/>
    </w:rPr>
  </w:style>
  <w:style w:type="character" w:customStyle="1" w:styleId="ListLabel355">
    <w:name w:val="ListLabel 355"/>
    <w:uiPriority w:val="99"/>
    <w:qFormat/>
    <w:rsid w:val="00463BB6"/>
  </w:style>
  <w:style w:type="character" w:customStyle="1" w:styleId="ListLabel356">
    <w:name w:val="ListLabel 356"/>
    <w:uiPriority w:val="99"/>
    <w:qFormat/>
    <w:rsid w:val="00463BB6"/>
  </w:style>
  <w:style w:type="character" w:customStyle="1" w:styleId="ListLabel357">
    <w:name w:val="ListLabel 357"/>
    <w:uiPriority w:val="99"/>
    <w:qFormat/>
    <w:rsid w:val="00463BB6"/>
  </w:style>
  <w:style w:type="character" w:customStyle="1" w:styleId="ListLabel358">
    <w:name w:val="ListLabel 358"/>
    <w:uiPriority w:val="99"/>
    <w:qFormat/>
    <w:rsid w:val="00463BB6"/>
  </w:style>
  <w:style w:type="character" w:customStyle="1" w:styleId="ListLabel359">
    <w:name w:val="ListLabel 359"/>
    <w:uiPriority w:val="99"/>
    <w:qFormat/>
    <w:rsid w:val="00463BB6"/>
  </w:style>
  <w:style w:type="character" w:customStyle="1" w:styleId="ListLabel360">
    <w:name w:val="ListLabel 360"/>
    <w:uiPriority w:val="99"/>
    <w:qFormat/>
    <w:rsid w:val="00463BB6"/>
  </w:style>
  <w:style w:type="character" w:customStyle="1" w:styleId="ListLabel361">
    <w:name w:val="ListLabel 361"/>
    <w:uiPriority w:val="99"/>
    <w:qFormat/>
    <w:rsid w:val="00463BB6"/>
  </w:style>
  <w:style w:type="character" w:customStyle="1" w:styleId="ListLabel362">
    <w:name w:val="ListLabel 362"/>
    <w:uiPriority w:val="99"/>
    <w:qFormat/>
    <w:rsid w:val="00463BB6"/>
  </w:style>
  <w:style w:type="character" w:customStyle="1" w:styleId="ListLabel363">
    <w:name w:val="ListLabel 363"/>
    <w:uiPriority w:val="99"/>
    <w:qFormat/>
    <w:rsid w:val="00463BB6"/>
    <w:rPr>
      <w:sz w:val="20"/>
    </w:rPr>
  </w:style>
  <w:style w:type="character" w:customStyle="1" w:styleId="ListLabel364">
    <w:name w:val="ListLabel 364"/>
    <w:uiPriority w:val="99"/>
    <w:qFormat/>
    <w:rsid w:val="00463BB6"/>
  </w:style>
  <w:style w:type="character" w:customStyle="1" w:styleId="ListLabel365">
    <w:name w:val="ListLabel 365"/>
    <w:uiPriority w:val="99"/>
    <w:qFormat/>
    <w:rsid w:val="00463BB6"/>
  </w:style>
  <w:style w:type="character" w:customStyle="1" w:styleId="ListLabel366">
    <w:name w:val="ListLabel 366"/>
    <w:uiPriority w:val="99"/>
    <w:qFormat/>
    <w:rsid w:val="00463BB6"/>
  </w:style>
  <w:style w:type="character" w:customStyle="1" w:styleId="ListLabel367">
    <w:name w:val="ListLabel 367"/>
    <w:uiPriority w:val="99"/>
    <w:qFormat/>
    <w:rsid w:val="00463BB6"/>
  </w:style>
  <w:style w:type="character" w:customStyle="1" w:styleId="ListLabel368">
    <w:name w:val="ListLabel 368"/>
    <w:uiPriority w:val="99"/>
    <w:qFormat/>
    <w:rsid w:val="00463BB6"/>
  </w:style>
  <w:style w:type="character" w:customStyle="1" w:styleId="ListLabel369">
    <w:name w:val="ListLabel 369"/>
    <w:uiPriority w:val="99"/>
    <w:qFormat/>
    <w:rsid w:val="00463BB6"/>
  </w:style>
  <w:style w:type="character" w:customStyle="1" w:styleId="ListLabel370">
    <w:name w:val="ListLabel 370"/>
    <w:uiPriority w:val="99"/>
    <w:qFormat/>
    <w:rsid w:val="00463BB6"/>
  </w:style>
  <w:style w:type="character" w:customStyle="1" w:styleId="ListLabel371">
    <w:name w:val="ListLabel 371"/>
    <w:uiPriority w:val="99"/>
    <w:qFormat/>
    <w:rsid w:val="00463BB6"/>
  </w:style>
  <w:style w:type="character" w:customStyle="1" w:styleId="ListLabel372">
    <w:name w:val="ListLabel 372"/>
    <w:uiPriority w:val="99"/>
    <w:qFormat/>
    <w:rsid w:val="00463BB6"/>
    <w:rPr>
      <w:sz w:val="20"/>
    </w:rPr>
  </w:style>
  <w:style w:type="character" w:customStyle="1" w:styleId="ListLabel373">
    <w:name w:val="ListLabel 373"/>
    <w:uiPriority w:val="99"/>
    <w:qFormat/>
    <w:rsid w:val="00463BB6"/>
  </w:style>
  <w:style w:type="character" w:customStyle="1" w:styleId="ListLabel374">
    <w:name w:val="ListLabel 374"/>
    <w:uiPriority w:val="99"/>
    <w:qFormat/>
    <w:rsid w:val="00463BB6"/>
  </w:style>
  <w:style w:type="character" w:customStyle="1" w:styleId="ListLabel375">
    <w:name w:val="ListLabel 375"/>
    <w:uiPriority w:val="99"/>
    <w:qFormat/>
    <w:rsid w:val="00463BB6"/>
  </w:style>
  <w:style w:type="character" w:customStyle="1" w:styleId="ListLabel376">
    <w:name w:val="ListLabel 376"/>
    <w:uiPriority w:val="99"/>
    <w:qFormat/>
    <w:rsid w:val="00463BB6"/>
  </w:style>
  <w:style w:type="character" w:customStyle="1" w:styleId="ListLabel377">
    <w:name w:val="ListLabel 377"/>
    <w:uiPriority w:val="99"/>
    <w:qFormat/>
    <w:rsid w:val="00463BB6"/>
  </w:style>
  <w:style w:type="character" w:customStyle="1" w:styleId="ListLabel378">
    <w:name w:val="ListLabel 378"/>
    <w:uiPriority w:val="99"/>
    <w:qFormat/>
    <w:rsid w:val="00463BB6"/>
  </w:style>
  <w:style w:type="character" w:customStyle="1" w:styleId="ListLabel379">
    <w:name w:val="ListLabel 379"/>
    <w:uiPriority w:val="99"/>
    <w:qFormat/>
    <w:rsid w:val="00463BB6"/>
  </w:style>
  <w:style w:type="character" w:customStyle="1" w:styleId="ListLabel380">
    <w:name w:val="ListLabel 380"/>
    <w:uiPriority w:val="99"/>
    <w:qFormat/>
    <w:rsid w:val="00463BB6"/>
  </w:style>
  <w:style w:type="character" w:customStyle="1" w:styleId="ListLabel381">
    <w:name w:val="ListLabel 381"/>
    <w:uiPriority w:val="99"/>
    <w:qFormat/>
    <w:rsid w:val="00463BB6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463BB6"/>
  </w:style>
  <w:style w:type="character" w:customStyle="1" w:styleId="ListLabel383">
    <w:name w:val="ListLabel 383"/>
    <w:uiPriority w:val="99"/>
    <w:qFormat/>
    <w:rsid w:val="00463BB6"/>
  </w:style>
  <w:style w:type="character" w:customStyle="1" w:styleId="ListLabel384">
    <w:name w:val="ListLabel 384"/>
    <w:uiPriority w:val="99"/>
    <w:qFormat/>
    <w:rsid w:val="00463BB6"/>
  </w:style>
  <w:style w:type="character" w:customStyle="1" w:styleId="ListLabel385">
    <w:name w:val="ListLabel 385"/>
    <w:uiPriority w:val="99"/>
    <w:qFormat/>
    <w:rsid w:val="00463BB6"/>
  </w:style>
  <w:style w:type="character" w:customStyle="1" w:styleId="ListLabel386">
    <w:name w:val="ListLabel 386"/>
    <w:uiPriority w:val="99"/>
    <w:qFormat/>
    <w:rsid w:val="00463BB6"/>
  </w:style>
  <w:style w:type="character" w:customStyle="1" w:styleId="ListLabel387">
    <w:name w:val="ListLabel 387"/>
    <w:uiPriority w:val="99"/>
    <w:qFormat/>
    <w:rsid w:val="00463BB6"/>
  </w:style>
  <w:style w:type="character" w:customStyle="1" w:styleId="ListLabel388">
    <w:name w:val="ListLabel 388"/>
    <w:uiPriority w:val="99"/>
    <w:qFormat/>
    <w:rsid w:val="00463BB6"/>
  </w:style>
  <w:style w:type="character" w:customStyle="1" w:styleId="ListLabel389">
    <w:name w:val="ListLabel 389"/>
    <w:uiPriority w:val="99"/>
    <w:qFormat/>
    <w:rsid w:val="00463BB6"/>
  </w:style>
  <w:style w:type="character" w:customStyle="1" w:styleId="ListLabel390">
    <w:name w:val="ListLabel 390"/>
    <w:uiPriority w:val="99"/>
    <w:qFormat/>
    <w:rsid w:val="00463BB6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463BB6"/>
  </w:style>
  <w:style w:type="character" w:customStyle="1" w:styleId="ListLabel392">
    <w:name w:val="ListLabel 392"/>
    <w:uiPriority w:val="99"/>
    <w:qFormat/>
    <w:rsid w:val="00463BB6"/>
  </w:style>
  <w:style w:type="character" w:customStyle="1" w:styleId="ListLabel393">
    <w:name w:val="ListLabel 393"/>
    <w:uiPriority w:val="99"/>
    <w:qFormat/>
    <w:rsid w:val="00463BB6"/>
  </w:style>
  <w:style w:type="character" w:customStyle="1" w:styleId="ListLabel394">
    <w:name w:val="ListLabel 394"/>
    <w:uiPriority w:val="99"/>
    <w:qFormat/>
    <w:rsid w:val="00463BB6"/>
  </w:style>
  <w:style w:type="character" w:customStyle="1" w:styleId="ListLabel395">
    <w:name w:val="ListLabel 395"/>
    <w:uiPriority w:val="99"/>
    <w:qFormat/>
    <w:rsid w:val="00463BB6"/>
  </w:style>
  <w:style w:type="character" w:customStyle="1" w:styleId="ListLabel396">
    <w:name w:val="ListLabel 396"/>
    <w:uiPriority w:val="99"/>
    <w:qFormat/>
    <w:rsid w:val="00463BB6"/>
  </w:style>
  <w:style w:type="character" w:customStyle="1" w:styleId="ListLabel397">
    <w:name w:val="ListLabel 397"/>
    <w:uiPriority w:val="99"/>
    <w:qFormat/>
    <w:rsid w:val="00463BB6"/>
  </w:style>
  <w:style w:type="character" w:customStyle="1" w:styleId="ListLabel398">
    <w:name w:val="ListLabel 398"/>
    <w:uiPriority w:val="99"/>
    <w:qFormat/>
    <w:rsid w:val="00463BB6"/>
  </w:style>
  <w:style w:type="paragraph" w:customStyle="1" w:styleId="Caption1">
    <w:name w:val="Caption1"/>
    <w:basedOn w:val="a2"/>
    <w:uiPriority w:val="99"/>
    <w:qFormat/>
    <w:rsid w:val="00463BB6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463BB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463BB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463BB6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463BB6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463BB6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463BB6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463BB6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463BB6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463BB6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463BB6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463BB6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463BB6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463BB6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463B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463BB6"/>
    <w:rPr>
      <w:sz w:val="16"/>
    </w:rPr>
  </w:style>
  <w:style w:type="paragraph" w:customStyle="1" w:styleId="7f1">
    <w:name w:val="Знак7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463BB6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463BB6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463BB6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463BB6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463BB6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463BB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463BB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463BB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463BB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463BB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463BB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463BB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463BB6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463BB6"/>
    <w:rPr>
      <w:sz w:val="16"/>
      <w:lang w:val="ru-RU" w:eastAsia="ru-RU"/>
    </w:rPr>
  </w:style>
  <w:style w:type="character" w:customStyle="1" w:styleId="1890">
    <w:name w:val="Знак Знак189"/>
    <w:uiPriority w:val="99"/>
    <w:rsid w:val="00463BB6"/>
    <w:rPr>
      <w:rFonts w:ascii="Courier New" w:hAnsi="Courier New"/>
    </w:rPr>
  </w:style>
  <w:style w:type="character" w:customStyle="1" w:styleId="931">
    <w:name w:val="Знак Знак93"/>
    <w:uiPriority w:val="99"/>
    <w:locked/>
    <w:rsid w:val="00463BB6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463BB6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463BB6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463BB6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463BB6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463BB6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463BB6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463BB6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463BB6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463BB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463BB6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463BB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463BB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463BB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463BB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463BB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463BB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463BB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463BB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463BB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463BB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463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463BB6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463BB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463BB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463BB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463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463BB6"/>
    <w:rPr>
      <w:sz w:val="24"/>
    </w:rPr>
  </w:style>
  <w:style w:type="character" w:customStyle="1" w:styleId="6f7">
    <w:name w:val="Слабое выделение6"/>
    <w:uiPriority w:val="99"/>
    <w:rsid w:val="00463BB6"/>
    <w:rPr>
      <w:i/>
      <w:color w:val="808080"/>
    </w:rPr>
  </w:style>
  <w:style w:type="character" w:customStyle="1" w:styleId="21f7">
    <w:name w:val="Знак21"/>
    <w:uiPriority w:val="99"/>
    <w:rsid w:val="00463BB6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463BB6"/>
  </w:style>
  <w:style w:type="character" w:customStyle="1" w:styleId="5f9">
    <w:name w:val="Замещающий текст5"/>
    <w:uiPriority w:val="99"/>
    <w:rsid w:val="00463BB6"/>
    <w:rPr>
      <w:color w:val="808080"/>
    </w:rPr>
  </w:style>
  <w:style w:type="character" w:customStyle="1" w:styleId="6f8">
    <w:name w:val="Сильное выделение6"/>
    <w:uiPriority w:val="99"/>
    <w:rsid w:val="00463BB6"/>
    <w:rPr>
      <w:b/>
    </w:rPr>
  </w:style>
  <w:style w:type="character" w:customStyle="1" w:styleId="4fd">
    <w:name w:val="Основной текст с отступом Знак4"/>
    <w:uiPriority w:val="99"/>
    <w:semiHidden/>
    <w:rsid w:val="00463BB6"/>
    <w:rPr>
      <w:sz w:val="24"/>
    </w:rPr>
  </w:style>
  <w:style w:type="character" w:customStyle="1" w:styleId="2013">
    <w:name w:val="Знак Знак2013"/>
    <w:uiPriority w:val="99"/>
    <w:rsid w:val="00463BB6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463BB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463BB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463BB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463BB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463BB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463BB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463BB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463BB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463BB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463BB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463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463BB6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463BB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463BB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463BB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463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463BB6"/>
    <w:rPr>
      <w:i/>
      <w:color w:val="808080"/>
    </w:rPr>
  </w:style>
  <w:style w:type="character" w:customStyle="1" w:styleId="6fb">
    <w:name w:val="Основной шрифт абзаца6"/>
    <w:uiPriority w:val="99"/>
    <w:rsid w:val="00463BB6"/>
  </w:style>
  <w:style w:type="character" w:customStyle="1" w:styleId="6fc">
    <w:name w:val="Замещающий текст6"/>
    <w:uiPriority w:val="99"/>
    <w:rsid w:val="00463BB6"/>
    <w:rPr>
      <w:color w:val="808080"/>
    </w:rPr>
  </w:style>
  <w:style w:type="character" w:customStyle="1" w:styleId="7f6">
    <w:name w:val="Сильное выделение7"/>
    <w:uiPriority w:val="99"/>
    <w:rsid w:val="00463BB6"/>
    <w:rPr>
      <w:b/>
    </w:rPr>
  </w:style>
  <w:style w:type="character" w:customStyle="1" w:styleId="b-sharetext">
    <w:name w:val="b-share__text"/>
    <w:basedOn w:val="a3"/>
    <w:uiPriority w:val="99"/>
    <w:rsid w:val="00463BB6"/>
    <w:rPr>
      <w:rFonts w:cs="Times New Roman"/>
    </w:rPr>
  </w:style>
  <w:style w:type="character" w:customStyle="1" w:styleId="2017">
    <w:name w:val="Знак Знак2017"/>
    <w:uiPriority w:val="99"/>
    <w:rsid w:val="00463BB6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463BB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463BB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463BB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463BB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463BB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463BB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463BB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463BB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463BB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463BB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463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463BB6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463BB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463BB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463BB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463BB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463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463BB6"/>
    <w:rPr>
      <w:i/>
      <w:color w:val="808080"/>
    </w:rPr>
  </w:style>
  <w:style w:type="character" w:customStyle="1" w:styleId="7f9">
    <w:name w:val="Основной шрифт абзаца7"/>
    <w:uiPriority w:val="99"/>
    <w:rsid w:val="00463BB6"/>
  </w:style>
  <w:style w:type="character" w:customStyle="1" w:styleId="7fa">
    <w:name w:val="Замещающий текст7"/>
    <w:uiPriority w:val="99"/>
    <w:rsid w:val="00463BB6"/>
    <w:rPr>
      <w:color w:val="808080"/>
    </w:rPr>
  </w:style>
  <w:style w:type="character" w:customStyle="1" w:styleId="8f0">
    <w:name w:val="Сильное выделение8"/>
    <w:uiPriority w:val="99"/>
    <w:rsid w:val="00463BB6"/>
    <w:rPr>
      <w:b/>
    </w:rPr>
  </w:style>
  <w:style w:type="paragraph" w:customStyle="1" w:styleId="Heading43">
    <w:name w:val="Heading 43"/>
    <w:basedOn w:val="a2"/>
    <w:next w:val="a2"/>
    <w:uiPriority w:val="99"/>
    <w:rsid w:val="00463BB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463BB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463BB6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463BB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463BB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463BB6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463BB6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463BB6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463BB6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463BB6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463BB6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463BB6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463BB6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463BB6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463BB6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463BB6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463BB6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463BB6"/>
    <w:rPr>
      <w:b/>
      <w:smallCaps/>
      <w:spacing w:val="5"/>
    </w:rPr>
  </w:style>
  <w:style w:type="character" w:customStyle="1" w:styleId="3940">
    <w:name w:val="Знак Знак394"/>
    <w:uiPriority w:val="99"/>
    <w:rsid w:val="00463BB6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463BB6"/>
    <w:rPr>
      <w:b/>
      <w:sz w:val="28"/>
    </w:rPr>
  </w:style>
  <w:style w:type="character" w:customStyle="1" w:styleId="3740">
    <w:name w:val="Знак Знак374"/>
    <w:uiPriority w:val="99"/>
    <w:rsid w:val="00463BB6"/>
    <w:rPr>
      <w:b/>
      <w:i/>
      <w:sz w:val="26"/>
    </w:rPr>
  </w:style>
  <w:style w:type="character" w:customStyle="1" w:styleId="3640">
    <w:name w:val="Знак Знак364"/>
    <w:uiPriority w:val="99"/>
    <w:rsid w:val="00463BB6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463BB6"/>
    <w:rPr>
      <w:sz w:val="24"/>
      <w:lang w:val="ru-RU" w:eastAsia="ru-RU"/>
    </w:rPr>
  </w:style>
  <w:style w:type="character" w:customStyle="1" w:styleId="3440">
    <w:name w:val="Знак Знак344"/>
    <w:uiPriority w:val="99"/>
    <w:rsid w:val="00463BB6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463BB6"/>
    <w:rPr>
      <w:sz w:val="16"/>
    </w:rPr>
  </w:style>
  <w:style w:type="character" w:customStyle="1" w:styleId="3150">
    <w:name w:val="Знак Знак315"/>
    <w:uiPriority w:val="99"/>
    <w:rsid w:val="00463BB6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463BB6"/>
    <w:rPr>
      <w:sz w:val="24"/>
    </w:rPr>
  </w:style>
  <w:style w:type="character" w:customStyle="1" w:styleId="2940">
    <w:name w:val="Знак Знак294"/>
    <w:uiPriority w:val="99"/>
    <w:rsid w:val="00463BB6"/>
    <w:rPr>
      <w:sz w:val="24"/>
    </w:rPr>
  </w:style>
  <w:style w:type="character" w:customStyle="1" w:styleId="714">
    <w:name w:val="Знак Знак714"/>
    <w:uiPriority w:val="99"/>
    <w:rsid w:val="00463BB6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463BB6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463BB6"/>
    <w:rPr>
      <w:rFonts w:ascii="Tahoma" w:hAnsi="Tahoma"/>
    </w:rPr>
  </w:style>
  <w:style w:type="character" w:customStyle="1" w:styleId="2740">
    <w:name w:val="Знак Знак274"/>
    <w:uiPriority w:val="99"/>
    <w:rsid w:val="00463BB6"/>
    <w:rPr>
      <w:sz w:val="24"/>
    </w:rPr>
  </w:style>
  <w:style w:type="character" w:customStyle="1" w:styleId="1010">
    <w:name w:val="Знак Знак1010"/>
    <w:uiPriority w:val="99"/>
    <w:locked/>
    <w:rsid w:val="00463BB6"/>
    <w:rPr>
      <w:sz w:val="16"/>
      <w:lang w:val="ru-RU" w:eastAsia="ru-RU"/>
    </w:rPr>
  </w:style>
  <w:style w:type="character" w:customStyle="1" w:styleId="628">
    <w:name w:val="Знак Знак628"/>
    <w:uiPriority w:val="99"/>
    <w:rsid w:val="00463BB6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463BB6"/>
    <w:rPr>
      <w:sz w:val="24"/>
      <w:lang w:val="en-US"/>
    </w:rPr>
  </w:style>
  <w:style w:type="character" w:customStyle="1" w:styleId="1240">
    <w:name w:val="Знак Знак124"/>
    <w:uiPriority w:val="99"/>
    <w:rsid w:val="00463BB6"/>
    <w:rPr>
      <w:sz w:val="16"/>
    </w:rPr>
  </w:style>
  <w:style w:type="character" w:customStyle="1" w:styleId="1360">
    <w:name w:val="Знак Знак136"/>
    <w:uiPriority w:val="99"/>
    <w:rsid w:val="00463BB6"/>
    <w:rPr>
      <w:lang w:val="ru-RU" w:eastAsia="ru-RU"/>
    </w:rPr>
  </w:style>
  <w:style w:type="character" w:customStyle="1" w:styleId="1611">
    <w:name w:val="Знак Знак1611"/>
    <w:uiPriority w:val="99"/>
    <w:locked/>
    <w:rsid w:val="00463BB6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463BB6"/>
    <w:rPr>
      <w:sz w:val="24"/>
    </w:rPr>
  </w:style>
  <w:style w:type="character" w:customStyle="1" w:styleId="13d">
    <w:name w:val="Знак Знак Знак13"/>
    <w:uiPriority w:val="99"/>
    <w:rsid w:val="00463BB6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463BB6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463BB6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463BB6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463BB6"/>
    <w:rPr>
      <w:rFonts w:ascii="Courier New" w:hAnsi="Courier New"/>
    </w:rPr>
  </w:style>
  <w:style w:type="character" w:customStyle="1" w:styleId="17100">
    <w:name w:val="Знак Знак1710"/>
    <w:uiPriority w:val="99"/>
    <w:rsid w:val="00463BB6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463BB6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463BB6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463BB6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463BB6"/>
    <w:rPr>
      <w:b/>
      <w:sz w:val="28"/>
    </w:rPr>
  </w:style>
  <w:style w:type="character" w:customStyle="1" w:styleId="41100">
    <w:name w:val="Знак Знак4110"/>
    <w:uiPriority w:val="99"/>
    <w:locked/>
    <w:rsid w:val="00463BB6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463BB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463BB6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463BB6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463BB6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463BB6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463BB6"/>
    <w:rPr>
      <w:sz w:val="24"/>
    </w:rPr>
  </w:style>
  <w:style w:type="character" w:customStyle="1" w:styleId="51110">
    <w:name w:val="Знак Знак5111"/>
    <w:uiPriority w:val="99"/>
    <w:locked/>
    <w:rsid w:val="00463BB6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463BB6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463BB6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463BB6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463BB6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463BB6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463BB6"/>
    <w:rPr>
      <w:sz w:val="16"/>
    </w:rPr>
  </w:style>
  <w:style w:type="character" w:customStyle="1" w:styleId="5010">
    <w:name w:val="Знак Знак5010"/>
    <w:uiPriority w:val="99"/>
    <w:locked/>
    <w:rsid w:val="00463BB6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463BB6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463BB6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463BB6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463BB6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463BB6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463BB6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463BB6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463BB6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463BB6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463BB6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463BB6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463BB6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463BB6"/>
    <w:rPr>
      <w:lang w:val="ru-RU" w:eastAsia="ru-RU"/>
    </w:rPr>
  </w:style>
  <w:style w:type="character" w:customStyle="1" w:styleId="564">
    <w:name w:val="Знак Знак564"/>
    <w:uiPriority w:val="99"/>
    <w:locked/>
    <w:rsid w:val="00463BB6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463BB6"/>
    <w:rPr>
      <w:sz w:val="24"/>
      <w:lang w:val="en-US" w:eastAsia="ru-RU"/>
    </w:rPr>
  </w:style>
  <w:style w:type="character" w:customStyle="1" w:styleId="6740">
    <w:name w:val="Знак Знак674"/>
    <w:uiPriority w:val="99"/>
    <w:rsid w:val="00463BB6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463BB6"/>
    <w:rPr>
      <w:b/>
      <w:sz w:val="28"/>
    </w:rPr>
  </w:style>
  <w:style w:type="character" w:customStyle="1" w:styleId="704">
    <w:name w:val="Знак Знак704"/>
    <w:uiPriority w:val="99"/>
    <w:rsid w:val="00463BB6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463BB6"/>
    <w:rPr>
      <w:b/>
      <w:sz w:val="28"/>
    </w:rPr>
  </w:style>
  <w:style w:type="character" w:customStyle="1" w:styleId="6840">
    <w:name w:val="Знак Знак684"/>
    <w:uiPriority w:val="99"/>
    <w:rsid w:val="00463BB6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463BB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463BB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463BB6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463BB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463BB6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463BB6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463BB6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463BB6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463BB6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463BB6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463BB6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463BB6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463BB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463BB6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463BB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463BB6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463BB6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463BB6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463B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463BB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463BB6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463BB6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463BB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463BB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463BB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463BB6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463BB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463BB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463BB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463BB6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463BB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463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463BB6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463BB6"/>
    <w:rPr>
      <w:color w:val="808080"/>
    </w:rPr>
  </w:style>
  <w:style w:type="character" w:customStyle="1" w:styleId="21f9">
    <w:name w:val="Основной шрифт абзаца21"/>
    <w:uiPriority w:val="99"/>
    <w:rsid w:val="00463BB6"/>
  </w:style>
  <w:style w:type="character" w:customStyle="1" w:styleId="2214">
    <w:name w:val="Знак2 Знак Знак21"/>
    <w:uiPriority w:val="99"/>
    <w:locked/>
    <w:rsid w:val="00463BB6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463B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463BB6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463BB6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463BB6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463BB6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463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463BB6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463BB6"/>
    <w:rPr>
      <w:rFonts w:cs="Times New Roman"/>
    </w:rPr>
  </w:style>
  <w:style w:type="character" w:customStyle="1" w:styleId="cxdhlk">
    <w:name w:val="cxdhlk"/>
    <w:basedOn w:val="a3"/>
    <w:uiPriority w:val="99"/>
    <w:rsid w:val="00463BB6"/>
    <w:rPr>
      <w:rFonts w:cs="Times New Roman"/>
    </w:rPr>
  </w:style>
  <w:style w:type="paragraph" w:customStyle="1" w:styleId="ftvvlh">
    <w:name w:val="ftvvlh"/>
    <w:basedOn w:val="a2"/>
    <w:uiPriority w:val="99"/>
    <w:rsid w:val="00463BB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463BB6"/>
    <w:rPr>
      <w:rFonts w:cs="Times New Roman"/>
    </w:rPr>
  </w:style>
  <w:style w:type="character" w:customStyle="1" w:styleId="duvqdt">
    <w:name w:val="duvqdt"/>
    <w:basedOn w:val="a3"/>
    <w:uiPriority w:val="99"/>
    <w:rsid w:val="00463BB6"/>
    <w:rPr>
      <w:rFonts w:cs="Times New Roman"/>
    </w:rPr>
  </w:style>
  <w:style w:type="character" w:customStyle="1" w:styleId="titlesmall">
    <w:name w:val="title_small"/>
    <w:basedOn w:val="a3"/>
    <w:uiPriority w:val="99"/>
    <w:rsid w:val="00463BB6"/>
    <w:rPr>
      <w:rFonts w:cs="Times New Roman"/>
    </w:rPr>
  </w:style>
  <w:style w:type="character" w:customStyle="1" w:styleId="2ffffb">
    <w:name w:val="Заголовок2"/>
    <w:basedOn w:val="a3"/>
    <w:uiPriority w:val="99"/>
    <w:rsid w:val="00463BB6"/>
    <w:rPr>
      <w:rFonts w:cs="Times New Roman"/>
    </w:rPr>
  </w:style>
  <w:style w:type="character" w:customStyle="1" w:styleId="titlesmallgrey">
    <w:name w:val="title_small_grey"/>
    <w:basedOn w:val="a3"/>
    <w:uiPriority w:val="99"/>
    <w:rsid w:val="00463BB6"/>
    <w:rPr>
      <w:rFonts w:cs="Times New Roman"/>
    </w:rPr>
  </w:style>
  <w:style w:type="character" w:customStyle="1" w:styleId="cstatopen-btn">
    <w:name w:val="c_statopen-btn"/>
    <w:basedOn w:val="a3"/>
    <w:uiPriority w:val="99"/>
    <w:rsid w:val="00463BB6"/>
    <w:rPr>
      <w:rFonts w:cs="Times New Roman"/>
    </w:rPr>
  </w:style>
  <w:style w:type="character" w:customStyle="1" w:styleId="kc-title">
    <w:name w:val="kc-title"/>
    <w:basedOn w:val="a3"/>
    <w:uiPriority w:val="99"/>
    <w:rsid w:val="00463BB6"/>
    <w:rPr>
      <w:rFonts w:cs="Times New Roman"/>
    </w:rPr>
  </w:style>
  <w:style w:type="paragraph" w:customStyle="1" w:styleId="author-name">
    <w:name w:val="author-name"/>
    <w:basedOn w:val="a2"/>
    <w:uiPriority w:val="99"/>
    <w:rsid w:val="00463BB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463BB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463BB6"/>
    <w:rPr>
      <w:rFonts w:cs="Times New Roman"/>
    </w:rPr>
  </w:style>
  <w:style w:type="paragraph" w:customStyle="1" w:styleId="s30">
    <w:name w:val="s_3"/>
    <w:basedOn w:val="a2"/>
    <w:uiPriority w:val="99"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463BB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463BB6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463BB6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463BB6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463BB6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463BB6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463BB6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463BB6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463BB6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463BB6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463BB6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463BB6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463BB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463BB6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463BB6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463BB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463BB6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463BB6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463BB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463BB6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463BB6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463BB6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463BB6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463BB6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463BB6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463BB6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463BB6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463BB6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463BB6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463BB6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463BB6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463BB6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463B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463B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463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463B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463BB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463BB6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463BB6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463BB6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463BB6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463BB6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463BB6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463BB6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463BB6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463BB6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463BB6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463BB6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463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yberleninka.ru/article/n/strategicheskiy-analiz-faktorov-vneshney-i-vnutrenney-sredy-organizatsii-stroitelnoy-otrasli" TargetMode="External"/><Relationship Id="rId21" Type="http://schemas.openxmlformats.org/officeDocument/2006/relationships/hyperlink" Target="https://cyberleninka.ru/article/n/upravlenie-protsessami-realizatsii-strategicheskih-izmeneniy" TargetMode="External"/><Relationship Id="rId34" Type="http://schemas.openxmlformats.org/officeDocument/2006/relationships/hyperlink" Target="https://cyberleninka.ru/article/n/znachenie-proektnoy-deyatelnosti-v-podgotovke-ekonomistov-i-upravlentsev" TargetMode="External"/><Relationship Id="rId42" Type="http://schemas.openxmlformats.org/officeDocument/2006/relationships/hyperlink" Target="https://cyberleninka.ru/article/n/teoreticheskie-aspekty-strategicheskogo-upravleniya-konkurentnosposobnostyu-predpriyatiya" TargetMode="External"/><Relationship Id="rId47" Type="http://schemas.openxmlformats.org/officeDocument/2006/relationships/hyperlink" Target="https://www.e-xecutive.ru/wiki/index.php/%D0%A1%D1%82%D1%80%D0%B0%D1%82%D0%B5%D0%B3%D0%B8%D1%87%D0%B5%D1%81%D0%BA%D0%B8%D0%B9_%D0%BC%D0%B5%D0%BD%D0%B5%D0%B4%D0%B6%D0%BC%D0%B5%D0%BD%D1%82" TargetMode="External"/><Relationship Id="rId50" Type="http://schemas.openxmlformats.org/officeDocument/2006/relationships/hyperlink" Target="https://www.cfin.ru/management/chub/01_1.shtml" TargetMode="External"/><Relationship Id="rId55" Type="http://schemas.openxmlformats.org/officeDocument/2006/relationships/hyperlink" Target="http://qsp.su/tools/onlinehelp/about_license_gpl_russian.html" TargetMode="External"/><Relationship Id="rId63" Type="http://schemas.openxmlformats.org/officeDocument/2006/relationships/hyperlink" Target="http://www.iprbookshop.ru" TargetMode="External"/><Relationship Id="rId7" Type="http://schemas.openxmlformats.org/officeDocument/2006/relationships/hyperlink" Target="https://cyberleninka.ru/article/n/vnedrenie-strategicheskogo-menedzhmenta-v-sistemu-upravleniya-malogo-i-srednego-biznesa" TargetMode="Externa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k-voprosu-o-ponyatii-i-suschnosti-strategiy-razvitiya-kompanii" TargetMode="External"/><Relationship Id="rId29" Type="http://schemas.openxmlformats.org/officeDocument/2006/relationships/hyperlink" Target="https://cyberleninka.ru/article/n/analiz-vnutrenney-organizatsionnoy-sredy-na-primere-ooo-transsnab" TargetMode="External"/><Relationship Id="rId11" Type="http://schemas.openxmlformats.org/officeDocument/2006/relationships/hyperlink" Target="https://cyberleninka.ru/article/n/analiz-modeley-upravleniya-organizatsionnymi-izmeneniyami-v-sovremennyh-usloviyah" TargetMode="External"/><Relationship Id="rId24" Type="http://schemas.openxmlformats.org/officeDocument/2006/relationships/hyperlink" Target="https://cyberleninka.ru/article/n/strategicheskiy-menedzhment-v-sisteme-upravleniya-kommercheskim-bankom" TargetMode="External"/><Relationship Id="rId32" Type="http://schemas.openxmlformats.org/officeDocument/2006/relationships/hyperlink" Target="https://cyberleninka.ru/article/n/struktura-protsessa-professionalizatsii-upravlentsev" TargetMode="External"/><Relationship Id="rId37" Type="http://schemas.openxmlformats.org/officeDocument/2006/relationships/hyperlink" Target="https://cyberleninka.ru/article/n/mesto-upravleniya-proektami-v-sisteme-strategicheskogo-upravleniya-kompanii" TargetMode="External"/><Relationship Id="rId40" Type="http://schemas.openxmlformats.org/officeDocument/2006/relationships/hyperlink" Target="https://cyberleninka.ru/article/n/kontseptualnye-osnovy-i-prioritety-strategicheskogo-planirovaniya-i-upravleniya" TargetMode="External"/><Relationship Id="rId45" Type="http://schemas.openxmlformats.org/officeDocument/2006/relationships/hyperlink" Target="https://cyberleninka.ru/article/n/teoreticheskie-aspekty-formirovaniya-i-vnedreniya-innovatsionnyh-protsessov-v-strategicheskom-upravlenii" TargetMode="External"/><Relationship Id="rId53" Type="http://schemas.openxmlformats.org/officeDocument/2006/relationships/hyperlink" Target="https://www.grebennikoff.ru/product/36/" TargetMode="External"/><Relationship Id="rId58" Type="http://schemas.openxmlformats.org/officeDocument/2006/relationships/hyperlink" Target="http://qsp.su/tools/onlinehelp/about_license_gpl_russian.html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arb.ru/" TargetMode="External"/><Relationship Id="rId19" Type="http://schemas.openxmlformats.org/officeDocument/2006/relationships/hyperlink" Target="https://cyberleninka.ru/article/n/mesto-upravleniya-proektami-v-sisteme-strategicheskogo-upravleniya-kompanii" TargetMode="External"/><Relationship Id="rId14" Type="http://schemas.openxmlformats.org/officeDocument/2006/relationships/hyperlink" Target="https://cyberleninka.ru/article/n/teoreticheskie-aspekty-formirovaniya-i-vnedreniya-innovatsionnyh-protsessov-v-strategicheskom-upravlenii" TargetMode="External"/><Relationship Id="rId22" Type="http://schemas.openxmlformats.org/officeDocument/2006/relationships/hyperlink" Target="https://cyberleninka.ru/article/n/vnedrenie-innovatsionnyh-podhodov-k-upravleniyu-biznes-protsessami-na-predpriyatiyah" TargetMode="External"/><Relationship Id="rId27" Type="http://schemas.openxmlformats.org/officeDocument/2006/relationships/hyperlink" Target="https://cyberleninka.ru/article/n/metody-kompleksnoy-otsenki-vneshney-i-vnutrenney-sredy-predpriyatiya-preimuschestva-i-nedostatki" TargetMode="External"/><Relationship Id="rId30" Type="http://schemas.openxmlformats.org/officeDocument/2006/relationships/hyperlink" Target="https://cyberleninka.ru/article/n/etapy-sovershenstvovaniya-upravlencheskih-resheniy-na-predpriyatii-dlya-povysheniya-effektivnosti-innovatsionnoy-deyatelnosti" TargetMode="External"/><Relationship Id="rId35" Type="http://schemas.openxmlformats.org/officeDocument/2006/relationships/hyperlink" Target="https://cyberleninka.ru/article/n/o-sovershenstvovanii-fizicheskoy-gotovnosti-buduschih-upravlentsev-k-professionalnoy-deyatelnosti" TargetMode="External"/><Relationship Id="rId43" Type="http://schemas.openxmlformats.org/officeDocument/2006/relationships/hyperlink" Target="https://cyberleninka.ru/article/n/vnutrenniy-brending-novyy-podhod-k-strategicheskomu-upravleniyu" TargetMode="External"/><Relationship Id="rId48" Type="http://schemas.openxmlformats.org/officeDocument/2006/relationships/hyperlink" Target="https://www.u-b-s.ru/publikacii/strategicheskij-menedzhment.html" TargetMode="External"/><Relationship Id="rId56" Type="http://schemas.openxmlformats.org/officeDocument/2006/relationships/hyperlink" Target="http://qsp.su/tools/onlinehelp/about_license_gpl_russian.html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cyberleninka.ru/article/n/mesto-upravleniya-proektami-v-sisteme-strategicheskogo-upravleniya-kompanii" TargetMode="External"/><Relationship Id="rId51" Type="http://schemas.openxmlformats.org/officeDocument/2006/relationships/hyperlink" Target="http://www.upravlenie24.ru/stratmanagment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cyberleninka.ru/article/n/razrabotka-modeli-upravleniya-izmeneniyami-v-organizatsii-formirovanie-sistemy-upravleniya-organizatsionnymi-izmeneniyami-na" TargetMode="External"/><Relationship Id="rId17" Type="http://schemas.openxmlformats.org/officeDocument/2006/relationships/hyperlink" Target="https://cyberleninka.ru/article/n/teoreticheskie-aspekty-strategicheskogo-upravleniya-rostom-konkurentosposobnosti-predpriyatiya" TargetMode="External"/><Relationship Id="rId25" Type="http://schemas.openxmlformats.org/officeDocument/2006/relationships/hyperlink" Target="https://cyberleninka.ru/article/n/printsipy-i-kriterii-postroeniya-effektivnoy-strategii-promyshlennogo-predpriyatiya" TargetMode="External"/><Relationship Id="rId33" Type="http://schemas.openxmlformats.org/officeDocument/2006/relationships/hyperlink" Target="https://cyberleninka.ru/article/n/modelirovanie-razvitiya-professionalizma-upravlentsev" TargetMode="External"/><Relationship Id="rId38" Type="http://schemas.openxmlformats.org/officeDocument/2006/relationships/hyperlink" Target="https://cyberleninka.ru/article/n/sovershenstvovanie-strategicheskogo-upravleniya-personalom-predpriyatiya" TargetMode="External"/><Relationship Id="rId46" Type="http://schemas.openxmlformats.org/officeDocument/2006/relationships/hyperlink" Target="http://library.roweb.online" TargetMode="External"/><Relationship Id="rId59" Type="http://schemas.openxmlformats.org/officeDocument/2006/relationships/hyperlink" Target="http://www.infolex.narod.ru/gpl_gnu/gplrus.html" TargetMode="External"/><Relationship Id="rId20" Type="http://schemas.openxmlformats.org/officeDocument/2006/relationships/hyperlink" Target="https://cyberleninka.ru/article/n/protsess-vnedreniya-sistemy-upravleniya-riskami-v-organizatsii" TargetMode="External"/><Relationship Id="rId41" Type="http://schemas.openxmlformats.org/officeDocument/2006/relationships/hyperlink" Target="https://cyberleninka.ru/article/n/sistema-strategicheskogo-upravleniya-preobrazovaniyami-promyshlennogo-predpriyatiya" TargetMode="External"/><Relationship Id="rId54" Type="http://schemas.openxmlformats.org/officeDocument/2006/relationships/hyperlink" Target="https://www.intuit.ru/studies/courses/3449/691/info" TargetMode="External"/><Relationship Id="rId62" Type="http://schemas.openxmlformats.org/officeDocument/2006/relationships/hyperlink" Target="http://elibrary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strategicheskoe-planirovanie-i-taym-menedzhment" TargetMode="External"/><Relationship Id="rId15" Type="http://schemas.openxmlformats.org/officeDocument/2006/relationships/hyperlink" Target="https://cyberleninka.ru/article/n/metody-formirovaniya-strategii-razvitiya-ekonomicheskoy-sistemy-kak-kompleksa-napravleniy-razvitiya" TargetMode="External"/><Relationship Id="rId23" Type="http://schemas.openxmlformats.org/officeDocument/2006/relationships/hyperlink" Target="https://cyberleninka.ru/article/n/teoreticheskie-aspekty-strategicheskogo-upravleniya-konkurentnosposobnostyu-predpriyatiya" TargetMode="External"/><Relationship Id="rId28" Type="http://schemas.openxmlformats.org/officeDocument/2006/relationships/hyperlink" Target="https://cyberleninka.ru/article/n/instrumenty-i-metody-analiza-vneshney-i-vnutrenney-sredy-predpriyatiya-ispolzuemye-v-razrabotke-finansovoy-strategii" TargetMode="External"/><Relationship Id="rId36" Type="http://schemas.openxmlformats.org/officeDocument/2006/relationships/hyperlink" Target="https://cyberleninka.ru/article/n/kontury-transformatsii-strategicheskogo-planirovaniya-v-rossii-ot-dokumentov-k-strategicheskomu-upravleniyu" TargetMode="External"/><Relationship Id="rId49" Type="http://schemas.openxmlformats.org/officeDocument/2006/relationships/hyperlink" Target="https://finacademy.net/materials/article/sistema-strategicheskogo-menedzhmenta" TargetMode="External"/><Relationship Id="rId57" Type="http://schemas.openxmlformats.org/officeDocument/2006/relationships/hyperlink" Target="http://qsp.su/tools/onlinehelp/about_license_gpl_russian.html" TargetMode="External"/><Relationship Id="rId10" Type="http://schemas.openxmlformats.org/officeDocument/2006/relationships/hyperlink" Target="https://cyberleninka.ru/article/n/modeli-korporativnogo-upravleniya-i-ih-sravnitelnaya-harakteristika" TargetMode="External"/><Relationship Id="rId31" Type="http://schemas.openxmlformats.org/officeDocument/2006/relationships/hyperlink" Target="https://cyberleninka.ru/article/n/razvitie-effektivnosti-professionalnoy-deyatelnosti-upravlentsev-v-sfere-zakupok" TargetMode="External"/><Relationship Id="rId44" Type="http://schemas.openxmlformats.org/officeDocument/2006/relationships/hyperlink" Target="https://cyberleninka.ru/article/n/teoreticheskie-aspekty-strategicheskogo-upravleniya-rostom-konkurentosposobnosti-predpriyatiya" TargetMode="External"/><Relationship Id="rId52" Type="http://schemas.openxmlformats.org/officeDocument/2006/relationships/hyperlink" Target="http://www.zarabotu.ru/statyi/Strategicheskij2.html" TargetMode="External"/><Relationship Id="rId60" Type="http://schemas.openxmlformats.org/officeDocument/2006/relationships/hyperlink" Target="http://www.org-rsa.ru/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rol-strategicheskogo-planirovaniya-v-deyatelnosti-organizatsii" TargetMode="External"/><Relationship Id="rId13" Type="http://schemas.openxmlformats.org/officeDocument/2006/relationships/hyperlink" Target="https://cyberleninka.ru/article/n/suschnost-tseli-i-zadachi-strategicheskogo-analiza" TargetMode="External"/><Relationship Id="rId18" Type="http://schemas.openxmlformats.org/officeDocument/2006/relationships/hyperlink" Target="https://cyberleninka.ru/article/n/analiz-vnutrenney-organizatsionnoy-sredy-na-primere-ooo-transsnab" TargetMode="External"/><Relationship Id="rId39" Type="http://schemas.openxmlformats.org/officeDocument/2006/relationships/hyperlink" Target="https://cyberleninka.ru/article/n/upravlenie-protsessami-realizatsii-strategicheskih-izmenen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7970</Words>
  <Characters>45430</Characters>
  <Application>Microsoft Office Word</Application>
  <DocSecurity>0</DocSecurity>
  <Lines>378</Lines>
  <Paragraphs>106</Paragraphs>
  <ScaleCrop>false</ScaleCrop>
  <Company/>
  <LinksUpToDate>false</LinksUpToDate>
  <CharactersWithSpaces>53294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20</cp:revision>
  <dcterms:created xsi:type="dcterms:W3CDTF">2022-01-27T13:47:00Z</dcterms:created>
  <dcterms:modified xsi:type="dcterms:W3CDTF">2023-04-24T18:46:00Z</dcterms:modified>
</cp:coreProperties>
</file>